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D7C" w:rsidRDefault="00717D7C" w:rsidP="00717D7C">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Pr>
          <w:rFonts w:ascii="Arial" w:eastAsia="Times New Roman" w:hAnsi="Arial" w:cs="Arial"/>
          <w:b/>
          <w:color w:val="000000"/>
          <w:spacing w:val="-5"/>
          <w:sz w:val="24"/>
          <w:szCs w:val="24"/>
          <w:lang w:eastAsia="ru-RU"/>
        </w:rPr>
        <w:tab/>
      </w:r>
    </w:p>
    <w:p w:rsidR="00717D7C" w:rsidRDefault="00717D7C" w:rsidP="00717D7C">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717D7C" w:rsidRDefault="00717D7C" w:rsidP="00717D7C">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Pr>
          <w:rFonts w:ascii="Arial" w:eastAsia="Times New Roman" w:hAnsi="Arial" w:cs="Arial"/>
          <w:b/>
          <w:color w:val="000000"/>
          <w:spacing w:val="-5"/>
          <w:sz w:val="24"/>
          <w:szCs w:val="24"/>
          <w:lang w:eastAsia="ru-RU"/>
        </w:rPr>
        <w:t>ОБРАЗОВАТЕЛЬНОЕ УЧРЕЖДЕНИЕ ТЮМЕНСКОЙ ОБЛАСТИ</w:t>
      </w:r>
    </w:p>
    <w:p w:rsidR="00717D7C" w:rsidRDefault="00717D7C" w:rsidP="00717D7C">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Pr>
          <w:rFonts w:ascii="Arial" w:eastAsia="Times New Roman" w:hAnsi="Arial" w:cs="Arial"/>
          <w:b/>
          <w:color w:val="000000"/>
          <w:spacing w:val="-5"/>
          <w:sz w:val="24"/>
          <w:szCs w:val="24"/>
          <w:lang w:eastAsia="ru-RU"/>
        </w:rPr>
        <w:t>«ГОЛЫШМАНОВСКИЙ АГРОПЕДАГОГИЧЕСКИЙ КОЛЛЕДЖ»</w:t>
      </w:r>
    </w:p>
    <w:p w:rsidR="00717D7C" w:rsidRDefault="00717D7C" w:rsidP="00717D7C">
      <w:pPr>
        <w:spacing w:after="0" w:line="240" w:lineRule="auto"/>
        <w:jc w:val="center"/>
        <w:rPr>
          <w:rFonts w:ascii="Arial" w:eastAsia="Times New Roman" w:hAnsi="Arial" w:cs="Arial"/>
          <w:b/>
          <w:sz w:val="24"/>
          <w:szCs w:val="24"/>
          <w:lang w:eastAsia="ru-RU"/>
        </w:rPr>
      </w:pPr>
      <w:r>
        <w:rPr>
          <w:rFonts w:ascii="Arial" w:eastAsia="Times New Roman" w:hAnsi="Arial" w:cs="Arial"/>
          <w:b/>
          <w:bCs/>
          <w:color w:val="000000"/>
          <w:spacing w:val="-5"/>
          <w:sz w:val="24"/>
          <w:szCs w:val="24"/>
          <w:lang w:eastAsia="ru-RU"/>
        </w:rPr>
        <w:t>(ГАПОУ ТО «</w:t>
      </w:r>
      <w:proofErr w:type="spellStart"/>
      <w:r>
        <w:rPr>
          <w:rFonts w:ascii="Arial" w:eastAsia="Times New Roman" w:hAnsi="Arial" w:cs="Arial"/>
          <w:b/>
          <w:bCs/>
          <w:color w:val="000000"/>
          <w:spacing w:val="-5"/>
          <w:sz w:val="24"/>
          <w:szCs w:val="24"/>
          <w:lang w:eastAsia="ru-RU"/>
        </w:rPr>
        <w:t>Голышмановский</w:t>
      </w:r>
      <w:proofErr w:type="spellEnd"/>
      <w:r>
        <w:rPr>
          <w:rFonts w:ascii="Arial" w:eastAsia="Times New Roman" w:hAnsi="Arial" w:cs="Arial"/>
          <w:b/>
          <w:bCs/>
          <w:color w:val="000000"/>
          <w:spacing w:val="-5"/>
          <w:sz w:val="24"/>
          <w:szCs w:val="24"/>
          <w:lang w:eastAsia="ru-RU"/>
        </w:rPr>
        <w:t xml:space="preserve"> </w:t>
      </w:r>
      <w:proofErr w:type="spellStart"/>
      <w:r>
        <w:rPr>
          <w:rFonts w:ascii="Arial" w:eastAsia="Times New Roman" w:hAnsi="Arial" w:cs="Arial"/>
          <w:b/>
          <w:bCs/>
          <w:color w:val="000000"/>
          <w:spacing w:val="-5"/>
          <w:sz w:val="24"/>
          <w:szCs w:val="24"/>
          <w:lang w:eastAsia="ru-RU"/>
        </w:rPr>
        <w:t>агропедколледж</w:t>
      </w:r>
      <w:proofErr w:type="spellEnd"/>
      <w:r>
        <w:rPr>
          <w:rFonts w:ascii="Arial" w:eastAsia="Times New Roman" w:hAnsi="Arial" w:cs="Arial"/>
          <w:b/>
          <w:bCs/>
          <w:color w:val="000000"/>
          <w:spacing w:val="-5"/>
          <w:sz w:val="24"/>
          <w:szCs w:val="24"/>
          <w:lang w:eastAsia="ru-RU"/>
        </w:rPr>
        <w:t>»)</w:t>
      </w:r>
    </w:p>
    <w:p w:rsidR="00717D7C" w:rsidRDefault="00717D7C" w:rsidP="00717D7C">
      <w:pPr>
        <w:rPr>
          <w:rFonts w:ascii="Arial" w:eastAsia="Calibri" w:hAnsi="Arial" w:cs="Arial"/>
        </w:rPr>
      </w:pPr>
    </w:p>
    <w:p w:rsidR="00717D7C" w:rsidRDefault="00717D7C" w:rsidP="00717D7C">
      <w:pPr>
        <w:rPr>
          <w:rFonts w:ascii="Arial" w:eastAsia="Calibri" w:hAnsi="Arial" w:cs="Arial"/>
        </w:rPr>
      </w:pPr>
    </w:p>
    <w:p w:rsidR="00717D7C" w:rsidRDefault="00717D7C" w:rsidP="00717D7C">
      <w:pPr>
        <w:tabs>
          <w:tab w:val="left" w:pos="6072"/>
        </w:tabs>
        <w:spacing w:after="0" w:line="240" w:lineRule="auto"/>
        <w:jc w:val="center"/>
        <w:rPr>
          <w:rFonts w:ascii="Arial" w:eastAsia="Calibri" w:hAnsi="Arial" w:cs="Arial"/>
        </w:rPr>
      </w:pPr>
      <w:r>
        <w:rPr>
          <w:rFonts w:ascii="Arial" w:eastAsia="Calibri" w:hAnsi="Arial" w:cs="Arial"/>
        </w:rPr>
        <w:t xml:space="preserve">                                                              </w:t>
      </w:r>
      <w:r>
        <w:rPr>
          <w:rFonts w:ascii="Arial" w:eastAsia="Calibri" w:hAnsi="Arial" w:cs="Arial"/>
        </w:rPr>
        <w:t xml:space="preserve">               Приложение  № 2.4</w:t>
      </w:r>
      <w:r>
        <w:rPr>
          <w:rFonts w:ascii="Arial" w:eastAsia="Calibri" w:hAnsi="Arial" w:cs="Arial"/>
        </w:rPr>
        <w:t xml:space="preserve"> к  ООП СПО (</w:t>
      </w:r>
      <w:r>
        <w:rPr>
          <w:rFonts w:ascii="Arial" w:eastAsia="Calibri" w:hAnsi="Arial" w:cs="Arial"/>
          <w:u w:val="single"/>
        </w:rPr>
        <w:t>ППССЗ)</w:t>
      </w:r>
    </w:p>
    <w:p w:rsidR="00717D7C" w:rsidRDefault="00717D7C" w:rsidP="00717D7C">
      <w:pPr>
        <w:tabs>
          <w:tab w:val="left" w:pos="6072"/>
        </w:tabs>
        <w:jc w:val="right"/>
        <w:rPr>
          <w:rFonts w:ascii="Arial" w:eastAsia="Calibri" w:hAnsi="Arial" w:cs="Arial"/>
          <w:u w:val="single"/>
        </w:rPr>
      </w:pPr>
      <w:r>
        <w:rPr>
          <w:rFonts w:ascii="Arial" w:eastAsia="Calibri" w:hAnsi="Arial" w:cs="Arial"/>
        </w:rPr>
        <w:t xml:space="preserve">                                                              по специальности </w:t>
      </w:r>
      <w:r>
        <w:rPr>
          <w:rFonts w:ascii="Arial" w:eastAsia="Calibri" w:hAnsi="Arial" w:cs="Arial"/>
          <w:u w:val="single"/>
        </w:rPr>
        <w:t>39.02.01. Социальная работа</w:t>
      </w:r>
    </w:p>
    <w:p w:rsidR="00717D7C" w:rsidRDefault="00717D7C" w:rsidP="00717D7C">
      <w:pPr>
        <w:tabs>
          <w:tab w:val="left" w:pos="6072"/>
        </w:tabs>
        <w:spacing w:after="0" w:line="240" w:lineRule="auto"/>
        <w:jc w:val="right"/>
        <w:rPr>
          <w:rFonts w:ascii="Arial" w:eastAsia="Calibri" w:hAnsi="Arial" w:cs="Arial"/>
        </w:rPr>
      </w:pPr>
    </w:p>
    <w:p w:rsidR="00717D7C" w:rsidRDefault="00717D7C" w:rsidP="00717D7C">
      <w:pPr>
        <w:rPr>
          <w:rFonts w:ascii="Arial" w:eastAsia="Calibri" w:hAnsi="Arial" w:cs="Arial"/>
        </w:rPr>
      </w:pPr>
    </w:p>
    <w:p w:rsidR="00717D7C" w:rsidRDefault="00717D7C" w:rsidP="00717D7C">
      <w:pPr>
        <w:rPr>
          <w:rFonts w:ascii="Arial" w:eastAsia="Calibri" w:hAnsi="Arial" w:cs="Arial"/>
        </w:rPr>
      </w:pPr>
    </w:p>
    <w:p w:rsidR="00717D7C" w:rsidRDefault="00717D7C" w:rsidP="00717D7C">
      <w:pPr>
        <w:rPr>
          <w:rFonts w:ascii="Arial" w:eastAsia="Calibri" w:hAnsi="Arial" w:cs="Arial"/>
        </w:rPr>
      </w:pPr>
    </w:p>
    <w:p w:rsidR="00717D7C" w:rsidRDefault="00717D7C" w:rsidP="00717D7C">
      <w:pPr>
        <w:tabs>
          <w:tab w:val="left" w:pos="3108"/>
        </w:tabs>
        <w:jc w:val="center"/>
        <w:rPr>
          <w:rFonts w:ascii="Arial" w:eastAsia="Calibri" w:hAnsi="Arial" w:cs="Arial"/>
          <w:b/>
          <w:sz w:val="28"/>
          <w:szCs w:val="28"/>
        </w:rPr>
      </w:pPr>
      <w:r>
        <w:rPr>
          <w:rFonts w:ascii="Arial" w:eastAsia="Calibri" w:hAnsi="Arial" w:cs="Arial"/>
          <w:b/>
          <w:sz w:val="28"/>
          <w:szCs w:val="28"/>
        </w:rPr>
        <w:t>РАБОЧАЯ ПРОГРАММА УЧЕБНОЙ ДИСЦИПЛИНЫ</w:t>
      </w:r>
    </w:p>
    <w:p w:rsidR="00717D7C" w:rsidRDefault="00717D7C" w:rsidP="00717D7C">
      <w:pPr>
        <w:tabs>
          <w:tab w:val="left" w:pos="3108"/>
        </w:tabs>
        <w:jc w:val="center"/>
        <w:rPr>
          <w:rFonts w:ascii="Arial" w:eastAsia="Calibri" w:hAnsi="Arial" w:cs="Arial"/>
          <w:b/>
          <w:sz w:val="28"/>
          <w:szCs w:val="28"/>
        </w:rPr>
      </w:pPr>
      <w:r>
        <w:rPr>
          <w:rFonts w:ascii="Arial" w:eastAsia="Calibri" w:hAnsi="Arial" w:cs="Arial"/>
          <w:b/>
          <w:sz w:val="28"/>
          <w:szCs w:val="28"/>
        </w:rPr>
        <w:t>СГЦ.04</w:t>
      </w:r>
      <w:r>
        <w:rPr>
          <w:rFonts w:ascii="Arial" w:eastAsia="Calibri" w:hAnsi="Arial" w:cs="Arial"/>
          <w:b/>
          <w:sz w:val="28"/>
          <w:szCs w:val="28"/>
        </w:rPr>
        <w:t xml:space="preserve"> </w:t>
      </w:r>
      <w:r>
        <w:rPr>
          <w:rFonts w:ascii="Arial" w:eastAsia="Calibri" w:hAnsi="Arial" w:cs="Arial"/>
          <w:b/>
          <w:sz w:val="28"/>
          <w:szCs w:val="28"/>
        </w:rPr>
        <w:t>ФИЗИЧЕСКАЯ КУЛЬТУРА</w:t>
      </w:r>
    </w:p>
    <w:p w:rsidR="00717D7C" w:rsidRDefault="00717D7C" w:rsidP="00717D7C">
      <w:pPr>
        <w:tabs>
          <w:tab w:val="left" w:pos="3108"/>
        </w:tabs>
        <w:rPr>
          <w:rFonts w:ascii="Arial" w:eastAsia="Calibri" w:hAnsi="Arial" w:cs="Arial"/>
          <w:u w:val="single"/>
        </w:rPr>
      </w:pPr>
      <w:bookmarkStart w:id="0" w:name="_GoBack"/>
      <w:bookmarkEnd w:id="0"/>
    </w:p>
    <w:p w:rsidR="00717D7C" w:rsidRDefault="00717D7C" w:rsidP="00717D7C">
      <w:pPr>
        <w:tabs>
          <w:tab w:val="left" w:pos="3108"/>
        </w:tabs>
        <w:rPr>
          <w:rFonts w:ascii="Arial" w:eastAsia="Calibri" w:hAnsi="Arial" w:cs="Arial"/>
        </w:rPr>
      </w:pPr>
    </w:p>
    <w:p w:rsidR="00717D7C" w:rsidRDefault="00717D7C" w:rsidP="00717D7C">
      <w:pPr>
        <w:tabs>
          <w:tab w:val="left" w:pos="3108"/>
        </w:tabs>
        <w:rPr>
          <w:rFonts w:ascii="Arial" w:eastAsia="Calibri" w:hAnsi="Arial" w:cs="Arial"/>
        </w:rPr>
      </w:pPr>
    </w:p>
    <w:p w:rsidR="00717D7C" w:rsidRDefault="00717D7C" w:rsidP="00717D7C">
      <w:pPr>
        <w:tabs>
          <w:tab w:val="left" w:pos="3108"/>
        </w:tabs>
        <w:rPr>
          <w:rFonts w:ascii="Arial" w:eastAsia="Calibri" w:hAnsi="Arial" w:cs="Arial"/>
        </w:rPr>
      </w:pPr>
    </w:p>
    <w:p w:rsidR="00717D7C" w:rsidRDefault="00717D7C" w:rsidP="00717D7C">
      <w:pPr>
        <w:tabs>
          <w:tab w:val="left" w:pos="3108"/>
        </w:tabs>
        <w:rPr>
          <w:rFonts w:ascii="Arial" w:eastAsia="Calibri" w:hAnsi="Arial" w:cs="Arial"/>
        </w:rPr>
      </w:pPr>
    </w:p>
    <w:p w:rsidR="00717D7C" w:rsidRDefault="00717D7C" w:rsidP="00717D7C">
      <w:pPr>
        <w:tabs>
          <w:tab w:val="left" w:pos="3108"/>
        </w:tabs>
        <w:rPr>
          <w:rFonts w:ascii="Arial" w:eastAsia="Calibri" w:hAnsi="Arial" w:cs="Arial"/>
        </w:rPr>
      </w:pPr>
    </w:p>
    <w:p w:rsidR="00717D7C" w:rsidRDefault="00717D7C" w:rsidP="00717D7C">
      <w:pPr>
        <w:tabs>
          <w:tab w:val="left" w:pos="3108"/>
        </w:tabs>
        <w:rPr>
          <w:rFonts w:ascii="Arial" w:eastAsia="Calibri" w:hAnsi="Arial" w:cs="Arial"/>
        </w:rPr>
      </w:pPr>
    </w:p>
    <w:p w:rsidR="00717D7C" w:rsidRDefault="00717D7C" w:rsidP="00717D7C">
      <w:pPr>
        <w:tabs>
          <w:tab w:val="left" w:pos="3108"/>
        </w:tabs>
        <w:rPr>
          <w:rFonts w:ascii="Arial" w:eastAsia="Calibri" w:hAnsi="Arial" w:cs="Arial"/>
        </w:rPr>
      </w:pPr>
    </w:p>
    <w:p w:rsidR="00717D7C" w:rsidRDefault="00717D7C" w:rsidP="00717D7C">
      <w:pPr>
        <w:tabs>
          <w:tab w:val="left" w:pos="3108"/>
        </w:tabs>
        <w:rPr>
          <w:rFonts w:ascii="Arial" w:eastAsia="Calibri" w:hAnsi="Arial" w:cs="Arial"/>
        </w:rPr>
      </w:pPr>
    </w:p>
    <w:p w:rsidR="00717D7C" w:rsidRDefault="00717D7C" w:rsidP="00717D7C">
      <w:pPr>
        <w:tabs>
          <w:tab w:val="left" w:pos="3108"/>
        </w:tabs>
        <w:rPr>
          <w:rFonts w:ascii="Arial" w:eastAsia="Calibri" w:hAnsi="Arial" w:cs="Arial"/>
        </w:rPr>
      </w:pPr>
    </w:p>
    <w:p w:rsidR="00717D7C" w:rsidRDefault="00717D7C" w:rsidP="00717D7C">
      <w:pPr>
        <w:tabs>
          <w:tab w:val="left" w:pos="3108"/>
        </w:tabs>
        <w:rPr>
          <w:rFonts w:ascii="Arial" w:eastAsia="Calibri" w:hAnsi="Arial" w:cs="Arial"/>
        </w:rPr>
      </w:pPr>
    </w:p>
    <w:p w:rsidR="00717D7C" w:rsidRDefault="00717D7C" w:rsidP="00717D7C">
      <w:pPr>
        <w:tabs>
          <w:tab w:val="left" w:pos="3108"/>
        </w:tabs>
        <w:rPr>
          <w:rFonts w:ascii="Arial" w:eastAsia="Calibri" w:hAnsi="Arial" w:cs="Arial"/>
        </w:rPr>
      </w:pPr>
    </w:p>
    <w:p w:rsidR="00717D7C" w:rsidRDefault="00717D7C" w:rsidP="00717D7C">
      <w:pPr>
        <w:tabs>
          <w:tab w:val="left" w:pos="3108"/>
        </w:tabs>
        <w:rPr>
          <w:rFonts w:ascii="Arial" w:eastAsia="Calibri" w:hAnsi="Arial" w:cs="Arial"/>
        </w:rPr>
      </w:pPr>
    </w:p>
    <w:p w:rsidR="00717D7C" w:rsidRDefault="00717D7C" w:rsidP="00717D7C">
      <w:pPr>
        <w:tabs>
          <w:tab w:val="left" w:pos="3108"/>
        </w:tabs>
        <w:rPr>
          <w:rFonts w:ascii="Arial" w:eastAsia="Calibri" w:hAnsi="Arial" w:cs="Arial"/>
        </w:rPr>
      </w:pPr>
    </w:p>
    <w:p w:rsidR="00717D7C" w:rsidRDefault="00717D7C" w:rsidP="00717D7C">
      <w:pPr>
        <w:tabs>
          <w:tab w:val="left" w:pos="3108"/>
        </w:tabs>
        <w:rPr>
          <w:rFonts w:ascii="Arial" w:eastAsia="Calibri" w:hAnsi="Arial" w:cs="Arial"/>
          <w:sz w:val="24"/>
          <w:szCs w:val="24"/>
        </w:rPr>
      </w:pPr>
    </w:p>
    <w:p w:rsidR="00717D7C" w:rsidRDefault="00717D7C" w:rsidP="00717D7C">
      <w:pPr>
        <w:tabs>
          <w:tab w:val="left" w:pos="3108"/>
        </w:tabs>
        <w:rPr>
          <w:rFonts w:ascii="Arial" w:eastAsia="Calibri" w:hAnsi="Arial" w:cs="Arial"/>
          <w:sz w:val="24"/>
          <w:szCs w:val="24"/>
        </w:rPr>
      </w:pPr>
    </w:p>
    <w:p w:rsidR="00717D7C" w:rsidRDefault="00717D7C" w:rsidP="00717D7C">
      <w:pPr>
        <w:tabs>
          <w:tab w:val="left" w:pos="3108"/>
        </w:tabs>
        <w:jc w:val="center"/>
        <w:rPr>
          <w:rFonts w:ascii="Arial" w:eastAsia="Calibri" w:hAnsi="Arial" w:cs="Arial"/>
          <w:b/>
          <w:sz w:val="24"/>
          <w:szCs w:val="24"/>
        </w:rPr>
      </w:pPr>
      <w:r>
        <w:rPr>
          <w:rFonts w:ascii="Arial" w:eastAsia="Calibri" w:hAnsi="Arial" w:cs="Arial"/>
          <w:b/>
          <w:sz w:val="24"/>
          <w:szCs w:val="24"/>
        </w:rPr>
        <w:t xml:space="preserve">2025 </w:t>
      </w:r>
    </w:p>
    <w:p w:rsidR="004C187B" w:rsidRPr="00E22665" w:rsidRDefault="004C187B" w:rsidP="00821AD2">
      <w:pPr>
        <w:spacing w:after="0" w:line="240" w:lineRule="auto"/>
        <w:rPr>
          <w:rFonts w:ascii="Arial" w:hAnsi="Arial" w:cs="Arial"/>
          <w:sz w:val="24"/>
          <w:szCs w:val="24"/>
        </w:rPr>
      </w:pPr>
      <w:r w:rsidRPr="00E22665">
        <w:rPr>
          <w:rFonts w:ascii="Arial" w:eastAsia="Calibri" w:hAnsi="Arial" w:cs="Arial"/>
          <w:sz w:val="24"/>
          <w:szCs w:val="24"/>
        </w:rPr>
        <w:lastRenderedPageBreak/>
        <w:t xml:space="preserve">          </w:t>
      </w:r>
      <w:proofErr w:type="gramStart"/>
      <w:r w:rsidRPr="00E22665">
        <w:rPr>
          <w:rFonts w:ascii="Arial" w:eastAsia="Calibri" w:hAnsi="Arial" w:cs="Arial"/>
          <w:sz w:val="24"/>
          <w:szCs w:val="24"/>
        </w:rPr>
        <w:t xml:space="preserve">Рабочая программа </w:t>
      </w:r>
      <w:r w:rsidR="002B0796" w:rsidRPr="00E22665">
        <w:rPr>
          <w:rFonts w:ascii="Arial" w:eastAsia="Calibri" w:hAnsi="Arial" w:cs="Arial"/>
          <w:sz w:val="24"/>
          <w:szCs w:val="24"/>
        </w:rPr>
        <w:t>СГЦ.04</w:t>
      </w:r>
      <w:r w:rsidR="00851AF5" w:rsidRPr="00E22665">
        <w:rPr>
          <w:rFonts w:ascii="Arial" w:eastAsia="Calibri" w:hAnsi="Arial" w:cs="Arial"/>
          <w:sz w:val="24"/>
          <w:szCs w:val="24"/>
        </w:rPr>
        <w:t xml:space="preserve"> Физическая культура </w:t>
      </w:r>
      <w:r w:rsidRPr="00E22665">
        <w:rPr>
          <w:rFonts w:ascii="Arial" w:eastAsia="Calibri" w:hAnsi="Arial" w:cs="Arial"/>
          <w:sz w:val="24"/>
          <w:szCs w:val="24"/>
        </w:rPr>
        <w:t>разработана на основе</w:t>
      </w:r>
      <w:r w:rsidRPr="00E22665">
        <w:rPr>
          <w:rFonts w:ascii="Arial" w:eastAsia="Times New Roman" w:hAnsi="Arial" w:cs="Arial"/>
          <w:bCs/>
          <w:sz w:val="24"/>
          <w:szCs w:val="24"/>
        </w:rPr>
        <w:t xml:space="preserve"> Примерной программы общеобразовательной учебной дисциплины </w:t>
      </w:r>
      <w:r w:rsidR="00851AF5" w:rsidRPr="00E22665">
        <w:rPr>
          <w:rFonts w:ascii="Arial" w:eastAsia="Times New Roman" w:hAnsi="Arial" w:cs="Arial"/>
          <w:bCs/>
          <w:sz w:val="24"/>
          <w:szCs w:val="24"/>
        </w:rPr>
        <w:t>Физическая культура</w:t>
      </w:r>
      <w:r w:rsidRPr="00E22665">
        <w:rPr>
          <w:rFonts w:ascii="Arial" w:eastAsia="Times New Roman" w:hAnsi="Arial" w:cs="Arial"/>
          <w:bCs/>
          <w:sz w:val="24"/>
          <w:szCs w:val="24"/>
        </w:rPr>
        <w:t>, рекомендованной Федеральным государственным автономным учреждением «Федеральный институт развития образования» (ФГАУ «ФИРО») в качестве примерной программы</w:t>
      </w:r>
      <w:r w:rsidR="00F34DC3" w:rsidRPr="00E22665">
        <w:rPr>
          <w:rFonts w:ascii="Arial" w:eastAsia="Times New Roman" w:hAnsi="Arial" w:cs="Arial"/>
          <w:bCs/>
          <w:sz w:val="24"/>
          <w:szCs w:val="24"/>
        </w:rPr>
        <w:t xml:space="preserve"> </w:t>
      </w:r>
      <w:r w:rsidRPr="00E22665">
        <w:rPr>
          <w:rFonts w:ascii="Arial" w:eastAsia="Times New Roman" w:hAnsi="Arial" w:cs="Arial"/>
          <w:bCs/>
          <w:sz w:val="24"/>
          <w:szCs w:val="24"/>
        </w:rPr>
        <w:t>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w:t>
      </w:r>
      <w:r w:rsidR="00851AF5" w:rsidRPr="00E22665">
        <w:rPr>
          <w:rFonts w:ascii="Arial" w:eastAsia="Times New Roman" w:hAnsi="Arial" w:cs="Arial"/>
          <w:bCs/>
          <w:sz w:val="24"/>
          <w:szCs w:val="24"/>
        </w:rPr>
        <w:t xml:space="preserve"> № 2/16-з от 28 июня 2016года</w:t>
      </w:r>
      <w:r w:rsidR="00F34DC3" w:rsidRPr="00E22665">
        <w:rPr>
          <w:rFonts w:ascii="Arial" w:eastAsia="Times New Roman" w:hAnsi="Arial" w:cs="Arial"/>
          <w:bCs/>
          <w:sz w:val="24"/>
          <w:szCs w:val="24"/>
        </w:rPr>
        <w:t>,</w:t>
      </w:r>
      <w:r w:rsidR="00851AF5" w:rsidRPr="00E22665">
        <w:rPr>
          <w:rFonts w:ascii="Arial" w:eastAsia="Times New Roman" w:hAnsi="Arial" w:cs="Arial"/>
          <w:bCs/>
          <w:sz w:val="24"/>
          <w:szCs w:val="24"/>
        </w:rPr>
        <w:t xml:space="preserve"> </w:t>
      </w:r>
      <w:r w:rsidRPr="00E22665">
        <w:rPr>
          <w:rFonts w:ascii="Arial" w:eastAsia="Times New Roman" w:hAnsi="Arial" w:cs="Arial"/>
          <w:bCs/>
          <w:sz w:val="24"/>
          <w:szCs w:val="24"/>
        </w:rPr>
        <w:t>с учетом</w:t>
      </w:r>
      <w:r w:rsidRPr="00E22665">
        <w:rPr>
          <w:rFonts w:ascii="Arial" w:eastAsia="Calibri" w:hAnsi="Arial" w:cs="Arial"/>
          <w:sz w:val="24"/>
          <w:szCs w:val="24"/>
        </w:rPr>
        <w:t xml:space="preserve"> Федерального государственного образовательного</w:t>
      </w:r>
      <w:proofErr w:type="gramEnd"/>
      <w:r w:rsidRPr="00E22665">
        <w:rPr>
          <w:rFonts w:ascii="Arial" w:eastAsia="Calibri" w:hAnsi="Arial" w:cs="Arial"/>
          <w:sz w:val="24"/>
          <w:szCs w:val="24"/>
        </w:rPr>
        <w:t xml:space="preserve"> стандарта среднего профессионального образова</w:t>
      </w:r>
      <w:r w:rsidR="00D9140B" w:rsidRPr="00E22665">
        <w:rPr>
          <w:rFonts w:ascii="Arial" w:eastAsia="Calibri" w:hAnsi="Arial" w:cs="Arial"/>
          <w:sz w:val="24"/>
          <w:szCs w:val="24"/>
        </w:rPr>
        <w:t>ния по специальности</w:t>
      </w:r>
      <w:r w:rsidR="00851AF5" w:rsidRPr="00E22665">
        <w:rPr>
          <w:rFonts w:ascii="Arial" w:eastAsia="Times New Roman" w:hAnsi="Arial" w:cs="Arial"/>
          <w:bCs/>
          <w:sz w:val="24"/>
          <w:szCs w:val="24"/>
          <w:lang w:eastAsia="ru-RU"/>
        </w:rPr>
        <w:t xml:space="preserve"> </w:t>
      </w:r>
      <w:r w:rsidR="00CC3AEE" w:rsidRPr="00CC3AEE">
        <w:rPr>
          <w:rFonts w:ascii="Times New Roman" w:eastAsia="Times New Roman" w:hAnsi="Times New Roman" w:cs="Times New Roman"/>
          <w:bCs/>
          <w:sz w:val="24"/>
          <w:szCs w:val="24"/>
          <w:lang w:eastAsia="ru-RU"/>
        </w:rPr>
        <w:t xml:space="preserve">39.02.01 </w:t>
      </w:r>
      <w:r w:rsidR="00CC3AEE" w:rsidRPr="00CC3AEE">
        <w:rPr>
          <w:rFonts w:ascii="Times New Roman" w:hAnsi="Times New Roman" w:cs="Times New Roman"/>
          <w:sz w:val="24"/>
          <w:szCs w:val="24"/>
        </w:rPr>
        <w:t>Социальная работа</w:t>
      </w:r>
      <w:r w:rsidR="00F34DC3" w:rsidRPr="00E22665">
        <w:rPr>
          <w:rFonts w:ascii="Arial" w:eastAsia="Times New Roman" w:hAnsi="Arial" w:cs="Arial"/>
          <w:bCs/>
          <w:sz w:val="24"/>
          <w:szCs w:val="24"/>
          <w:lang w:eastAsia="ru-RU"/>
        </w:rPr>
        <w:t>,</w:t>
      </w:r>
      <w:r w:rsidR="00851AF5" w:rsidRPr="00E22665">
        <w:rPr>
          <w:rFonts w:ascii="Arial" w:hAnsi="Arial" w:cs="Arial"/>
          <w:bCs/>
          <w:sz w:val="24"/>
          <w:szCs w:val="24"/>
        </w:rPr>
        <w:t xml:space="preserve"> </w:t>
      </w:r>
      <w:r w:rsidRPr="00E22665">
        <w:rPr>
          <w:rFonts w:ascii="Arial" w:eastAsia="Calibri" w:hAnsi="Arial" w:cs="Arial"/>
          <w:sz w:val="24"/>
          <w:szCs w:val="24"/>
        </w:rPr>
        <w:t xml:space="preserve">утвержденным приказом </w:t>
      </w:r>
      <w:proofErr w:type="spellStart"/>
      <w:r w:rsidRPr="00E22665">
        <w:rPr>
          <w:rFonts w:ascii="Arial" w:eastAsia="Calibri" w:hAnsi="Arial" w:cs="Arial"/>
          <w:sz w:val="24"/>
          <w:szCs w:val="24"/>
        </w:rPr>
        <w:t>Минобрнауки</w:t>
      </w:r>
      <w:proofErr w:type="spellEnd"/>
      <w:r w:rsidRPr="00E22665">
        <w:rPr>
          <w:rFonts w:ascii="Arial" w:eastAsia="Calibri" w:hAnsi="Arial" w:cs="Arial"/>
          <w:sz w:val="24"/>
          <w:szCs w:val="24"/>
        </w:rPr>
        <w:t xml:space="preserve"> РФ от № </w:t>
      </w:r>
      <w:proofErr w:type="gramStart"/>
      <w:r w:rsidR="00851AF5" w:rsidRPr="00E22665">
        <w:rPr>
          <w:rFonts w:ascii="Arial" w:eastAsia="Times New Roman" w:hAnsi="Arial" w:cs="Arial"/>
          <w:sz w:val="24"/>
          <w:szCs w:val="24"/>
          <w:lang w:eastAsia="ru-RU"/>
        </w:rPr>
        <w:t>от</w:t>
      </w:r>
      <w:proofErr w:type="gramEnd"/>
      <w:r w:rsidR="00851AF5" w:rsidRPr="00E22665">
        <w:rPr>
          <w:rFonts w:ascii="Arial" w:eastAsia="Times New Roman" w:hAnsi="Arial" w:cs="Arial"/>
          <w:sz w:val="24"/>
          <w:szCs w:val="24"/>
          <w:lang w:eastAsia="ru-RU"/>
        </w:rPr>
        <w:t xml:space="preserve"> 09.12.2016 г. №1569, зарегистрированного в Минюсте РФ 22.12.2016 г., регистрационный №44898.</w:t>
      </w:r>
    </w:p>
    <w:p w:rsidR="00851AF5" w:rsidRPr="00E22665" w:rsidRDefault="00851AF5" w:rsidP="00851AF5">
      <w:pPr>
        <w:spacing w:after="0"/>
        <w:ind w:firstLine="709"/>
        <w:jc w:val="both"/>
        <w:rPr>
          <w:rFonts w:ascii="Arial" w:eastAsia="Calibri" w:hAnsi="Arial" w:cs="Arial"/>
          <w:b/>
          <w:bCs/>
          <w:sz w:val="24"/>
          <w:szCs w:val="24"/>
        </w:rPr>
      </w:pPr>
    </w:p>
    <w:p w:rsidR="004C187B" w:rsidRPr="00E22665" w:rsidRDefault="004C187B" w:rsidP="004C187B">
      <w:pPr>
        <w:spacing w:after="0"/>
        <w:jc w:val="both"/>
        <w:rPr>
          <w:rFonts w:ascii="Arial" w:eastAsia="Calibri" w:hAnsi="Arial" w:cs="Arial"/>
          <w:sz w:val="24"/>
          <w:szCs w:val="24"/>
        </w:rPr>
      </w:pPr>
    </w:p>
    <w:p w:rsidR="004C187B" w:rsidRPr="00E22665" w:rsidRDefault="004C187B" w:rsidP="004C187B">
      <w:pPr>
        <w:spacing w:after="0"/>
        <w:jc w:val="both"/>
        <w:rPr>
          <w:rFonts w:ascii="Arial" w:hAnsi="Arial" w:cs="Arial"/>
          <w:b/>
          <w:sz w:val="24"/>
          <w:szCs w:val="24"/>
        </w:rPr>
      </w:pPr>
      <w:r w:rsidRPr="00E22665">
        <w:rPr>
          <w:rFonts w:ascii="Arial" w:hAnsi="Arial" w:cs="Arial"/>
          <w:sz w:val="24"/>
          <w:szCs w:val="24"/>
        </w:rPr>
        <w:tab/>
      </w:r>
      <w:r w:rsidRPr="00E22665">
        <w:rPr>
          <w:rFonts w:ascii="Arial" w:hAnsi="Arial" w:cs="Arial"/>
          <w:b/>
          <w:sz w:val="24"/>
          <w:szCs w:val="24"/>
        </w:rPr>
        <w:t>Разработчики:</w:t>
      </w:r>
    </w:p>
    <w:p w:rsidR="004C187B" w:rsidRPr="00E22665" w:rsidRDefault="004C187B" w:rsidP="004C187B">
      <w:pPr>
        <w:tabs>
          <w:tab w:val="left" w:pos="7125"/>
        </w:tabs>
        <w:jc w:val="both"/>
        <w:rPr>
          <w:rFonts w:ascii="Arial" w:hAnsi="Arial" w:cs="Arial"/>
          <w:sz w:val="24"/>
          <w:szCs w:val="24"/>
        </w:rPr>
      </w:pPr>
      <w:proofErr w:type="spellStart"/>
      <w:r w:rsidRPr="00E22665">
        <w:rPr>
          <w:rFonts w:ascii="Arial" w:hAnsi="Arial" w:cs="Arial"/>
          <w:sz w:val="24"/>
          <w:szCs w:val="24"/>
        </w:rPr>
        <w:t>Лиманская</w:t>
      </w:r>
      <w:proofErr w:type="spellEnd"/>
      <w:r w:rsidRPr="00E22665">
        <w:rPr>
          <w:rFonts w:ascii="Arial" w:hAnsi="Arial" w:cs="Arial"/>
          <w:sz w:val="24"/>
          <w:szCs w:val="24"/>
        </w:rPr>
        <w:t xml:space="preserve"> Наталья Юрьевна, преподаватель высшей квалификационной категории государственного автономного профессионального образовательного учреждения Тюменской области «</w:t>
      </w:r>
      <w:proofErr w:type="spellStart"/>
      <w:r w:rsidRPr="00E22665">
        <w:rPr>
          <w:rFonts w:ascii="Arial" w:hAnsi="Arial" w:cs="Arial"/>
          <w:sz w:val="24"/>
          <w:szCs w:val="24"/>
        </w:rPr>
        <w:t>Голышмановский</w:t>
      </w:r>
      <w:proofErr w:type="spellEnd"/>
      <w:r w:rsidRPr="00E22665">
        <w:rPr>
          <w:rFonts w:ascii="Arial" w:hAnsi="Arial" w:cs="Arial"/>
          <w:sz w:val="24"/>
          <w:szCs w:val="24"/>
        </w:rPr>
        <w:t xml:space="preserve"> агропедагогический колледж» (</w:t>
      </w:r>
      <w:proofErr w:type="spellStart"/>
      <w:r w:rsidRPr="00E22665">
        <w:rPr>
          <w:rFonts w:ascii="Arial" w:hAnsi="Arial" w:cs="Arial"/>
          <w:sz w:val="24"/>
          <w:szCs w:val="24"/>
        </w:rPr>
        <w:t>Омутинское</w:t>
      </w:r>
      <w:proofErr w:type="spellEnd"/>
      <w:r w:rsidRPr="00E22665">
        <w:rPr>
          <w:rFonts w:ascii="Arial" w:hAnsi="Arial" w:cs="Arial"/>
          <w:sz w:val="24"/>
          <w:szCs w:val="24"/>
        </w:rPr>
        <w:t xml:space="preserve"> отделение)</w:t>
      </w:r>
      <w:r w:rsidRPr="00E22665">
        <w:rPr>
          <w:rFonts w:ascii="Arial" w:hAnsi="Arial" w:cs="Arial"/>
          <w:sz w:val="24"/>
          <w:szCs w:val="24"/>
        </w:rPr>
        <w:tab/>
      </w:r>
    </w:p>
    <w:p w:rsidR="004C187B" w:rsidRPr="00E22665" w:rsidRDefault="004C187B" w:rsidP="004C187B">
      <w:pPr>
        <w:tabs>
          <w:tab w:val="left" w:pos="7125"/>
        </w:tabs>
        <w:jc w:val="both"/>
        <w:rPr>
          <w:rFonts w:ascii="Arial" w:hAnsi="Arial" w:cs="Arial"/>
          <w:sz w:val="24"/>
          <w:szCs w:val="24"/>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E22665" w:rsidRDefault="004C187B" w:rsidP="004C187B">
      <w:pPr>
        <w:tabs>
          <w:tab w:val="left" w:pos="3709"/>
        </w:tabs>
        <w:spacing w:after="0" w:line="240" w:lineRule="auto"/>
        <w:jc w:val="center"/>
        <w:rPr>
          <w:rFonts w:ascii="Arial" w:eastAsia="Times New Roman" w:hAnsi="Arial" w:cs="Arial"/>
          <w:b/>
          <w:sz w:val="24"/>
          <w:szCs w:val="24"/>
          <w:lang w:eastAsia="ru-RU"/>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sz w:val="24"/>
          <w:szCs w:val="24"/>
          <w:lang w:eastAsia="ru-RU"/>
        </w:rPr>
      </w:pPr>
      <w:r w:rsidRPr="00E22665">
        <w:rPr>
          <w:rFonts w:ascii="Arial" w:eastAsia="Times New Roman" w:hAnsi="Arial" w:cs="Arial"/>
          <w:sz w:val="24"/>
          <w:szCs w:val="24"/>
          <w:lang w:eastAsia="ru-RU"/>
        </w:rPr>
        <w:lastRenderedPageBreak/>
        <w:t>СОДЕРЖАНИЕ</w:t>
      </w:r>
    </w:p>
    <w:p w:rsidR="005C094B" w:rsidRPr="00E22665" w:rsidRDefault="005C094B" w:rsidP="005C094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sz w:val="24"/>
          <w:szCs w:val="24"/>
          <w:lang w:eastAsia="ru-RU"/>
        </w:rPr>
      </w:pPr>
    </w:p>
    <w:p w:rsidR="005C094B" w:rsidRPr="00E22665" w:rsidRDefault="005C094B" w:rsidP="005C094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eastAsia="Times New Roman" w:hAnsi="Arial" w:cs="Arial"/>
          <w:sz w:val="24"/>
          <w:szCs w:val="24"/>
          <w:lang w:eastAsia="ru-RU"/>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5"/>
        <w:gridCol w:w="615"/>
      </w:tblGrid>
      <w:tr w:rsidR="005C094B" w:rsidRPr="00E22665" w:rsidTr="005C094B">
        <w:tc>
          <w:tcPr>
            <w:tcW w:w="8755" w:type="dxa"/>
          </w:tcPr>
          <w:p w:rsidR="005C094B" w:rsidRPr="00E22665" w:rsidRDefault="005C094B" w:rsidP="005C094B">
            <w:pPr>
              <w:spacing w:line="480" w:lineRule="auto"/>
              <w:rPr>
                <w:rFonts w:ascii="Arial" w:hAnsi="Arial" w:cs="Arial"/>
                <w:sz w:val="24"/>
                <w:szCs w:val="24"/>
              </w:rPr>
            </w:pPr>
            <w:r w:rsidRPr="00E22665">
              <w:rPr>
                <w:rFonts w:ascii="Arial" w:eastAsia="Arial" w:hAnsi="Arial" w:cs="Arial"/>
                <w:sz w:val="24"/>
                <w:szCs w:val="24"/>
              </w:rPr>
              <w:t>Пояснительная записка</w:t>
            </w:r>
          </w:p>
        </w:tc>
        <w:tc>
          <w:tcPr>
            <w:tcW w:w="615" w:type="dxa"/>
          </w:tcPr>
          <w:p w:rsidR="005C094B" w:rsidRPr="00E22665" w:rsidRDefault="00C6335D" w:rsidP="005C094B">
            <w:pPr>
              <w:spacing w:line="480" w:lineRule="auto"/>
              <w:jc w:val="center"/>
              <w:rPr>
                <w:rFonts w:ascii="Arial" w:hAnsi="Arial" w:cs="Arial"/>
                <w:color w:val="FF0000"/>
                <w:sz w:val="24"/>
                <w:szCs w:val="24"/>
              </w:rPr>
            </w:pPr>
            <w:r w:rsidRPr="00E22665">
              <w:rPr>
                <w:rFonts w:ascii="Arial" w:hAnsi="Arial" w:cs="Arial"/>
                <w:color w:val="000000" w:themeColor="text1"/>
                <w:sz w:val="24"/>
                <w:szCs w:val="24"/>
              </w:rPr>
              <w:t>6</w:t>
            </w:r>
          </w:p>
        </w:tc>
      </w:tr>
      <w:tr w:rsidR="005C094B" w:rsidRPr="00E22665" w:rsidTr="005C094B">
        <w:tc>
          <w:tcPr>
            <w:tcW w:w="8755" w:type="dxa"/>
          </w:tcPr>
          <w:p w:rsidR="005C094B" w:rsidRPr="00E22665" w:rsidRDefault="005C094B" w:rsidP="00C960D1">
            <w:pPr>
              <w:spacing w:line="480" w:lineRule="auto"/>
              <w:rPr>
                <w:rFonts w:ascii="Arial" w:hAnsi="Arial" w:cs="Arial"/>
                <w:sz w:val="24"/>
                <w:szCs w:val="24"/>
              </w:rPr>
            </w:pPr>
            <w:r w:rsidRPr="00E22665">
              <w:rPr>
                <w:rFonts w:ascii="Arial" w:eastAsia="Arial" w:hAnsi="Arial" w:cs="Arial"/>
                <w:sz w:val="24"/>
                <w:szCs w:val="24"/>
              </w:rPr>
              <w:t>Общая ха</w:t>
            </w:r>
            <w:r w:rsidR="00A5336E" w:rsidRPr="00E22665">
              <w:rPr>
                <w:rFonts w:ascii="Arial" w:eastAsia="Arial" w:hAnsi="Arial" w:cs="Arial"/>
                <w:sz w:val="24"/>
                <w:szCs w:val="24"/>
              </w:rPr>
              <w:t>ракте</w:t>
            </w:r>
            <w:r w:rsidR="002B0796" w:rsidRPr="00E22665">
              <w:rPr>
                <w:rFonts w:ascii="Arial" w:eastAsia="Arial" w:hAnsi="Arial" w:cs="Arial"/>
                <w:sz w:val="24"/>
                <w:szCs w:val="24"/>
              </w:rPr>
              <w:t>ристика учебной дисциплины СГЦ.04</w:t>
            </w:r>
            <w:r w:rsidR="00C960D1" w:rsidRPr="00E22665">
              <w:rPr>
                <w:rFonts w:ascii="Arial" w:hAnsi="Arial" w:cs="Arial"/>
                <w:sz w:val="24"/>
                <w:szCs w:val="24"/>
                <w:lang w:eastAsia="ar-SA"/>
              </w:rPr>
              <w:t xml:space="preserve"> </w:t>
            </w:r>
            <w:r w:rsidR="00C960D1" w:rsidRPr="00E22665">
              <w:rPr>
                <w:rFonts w:ascii="Arial" w:hAnsi="Arial" w:cs="Arial"/>
                <w:sz w:val="24"/>
                <w:szCs w:val="24"/>
              </w:rPr>
              <w:t>Физическая культура</w:t>
            </w:r>
          </w:p>
        </w:tc>
        <w:tc>
          <w:tcPr>
            <w:tcW w:w="615" w:type="dxa"/>
          </w:tcPr>
          <w:p w:rsidR="005C094B" w:rsidRPr="00E22665" w:rsidRDefault="00C6335D" w:rsidP="005C094B">
            <w:pPr>
              <w:spacing w:line="480" w:lineRule="auto"/>
              <w:jc w:val="center"/>
              <w:rPr>
                <w:rFonts w:ascii="Arial" w:hAnsi="Arial" w:cs="Arial"/>
                <w:color w:val="000000" w:themeColor="text1"/>
                <w:sz w:val="24"/>
                <w:szCs w:val="24"/>
              </w:rPr>
            </w:pPr>
            <w:r w:rsidRPr="00E22665">
              <w:rPr>
                <w:rFonts w:ascii="Arial" w:hAnsi="Arial" w:cs="Arial"/>
                <w:color w:val="000000" w:themeColor="text1"/>
                <w:sz w:val="24"/>
                <w:szCs w:val="24"/>
              </w:rPr>
              <w:t>7</w:t>
            </w:r>
          </w:p>
        </w:tc>
      </w:tr>
      <w:tr w:rsidR="005C094B" w:rsidRPr="00E22665" w:rsidTr="005C094B">
        <w:tc>
          <w:tcPr>
            <w:tcW w:w="8755" w:type="dxa"/>
          </w:tcPr>
          <w:p w:rsidR="005C094B" w:rsidRPr="00E22665" w:rsidRDefault="005C094B" w:rsidP="005C094B">
            <w:pPr>
              <w:spacing w:line="480" w:lineRule="auto"/>
              <w:rPr>
                <w:rFonts w:ascii="Arial" w:hAnsi="Arial" w:cs="Arial"/>
                <w:sz w:val="24"/>
                <w:szCs w:val="24"/>
              </w:rPr>
            </w:pPr>
            <w:r w:rsidRPr="00E22665">
              <w:rPr>
                <w:rFonts w:ascii="Arial" w:eastAsia="Arial" w:hAnsi="Arial" w:cs="Arial"/>
                <w:sz w:val="24"/>
                <w:szCs w:val="24"/>
              </w:rPr>
              <w:t>Место учебной дисциплины в учебном плане</w:t>
            </w:r>
          </w:p>
        </w:tc>
        <w:tc>
          <w:tcPr>
            <w:tcW w:w="615" w:type="dxa"/>
          </w:tcPr>
          <w:p w:rsidR="005C094B" w:rsidRPr="00E22665" w:rsidRDefault="00C6335D" w:rsidP="005C094B">
            <w:pPr>
              <w:spacing w:line="480" w:lineRule="auto"/>
              <w:jc w:val="center"/>
              <w:rPr>
                <w:rFonts w:ascii="Arial" w:hAnsi="Arial" w:cs="Arial"/>
                <w:color w:val="000000" w:themeColor="text1"/>
                <w:sz w:val="24"/>
                <w:szCs w:val="24"/>
              </w:rPr>
            </w:pPr>
            <w:r w:rsidRPr="00E22665">
              <w:rPr>
                <w:rFonts w:ascii="Arial" w:hAnsi="Arial" w:cs="Arial"/>
                <w:color w:val="000000" w:themeColor="text1"/>
                <w:sz w:val="24"/>
                <w:szCs w:val="24"/>
              </w:rPr>
              <w:t>9</w:t>
            </w:r>
          </w:p>
        </w:tc>
      </w:tr>
      <w:tr w:rsidR="005C094B" w:rsidRPr="00E22665" w:rsidTr="005C094B">
        <w:tc>
          <w:tcPr>
            <w:tcW w:w="8755" w:type="dxa"/>
          </w:tcPr>
          <w:p w:rsidR="005C094B" w:rsidRPr="00E22665" w:rsidRDefault="005C094B" w:rsidP="005C094B">
            <w:pPr>
              <w:spacing w:line="480" w:lineRule="auto"/>
              <w:rPr>
                <w:rFonts w:ascii="Arial" w:hAnsi="Arial" w:cs="Arial"/>
                <w:sz w:val="24"/>
                <w:szCs w:val="24"/>
              </w:rPr>
            </w:pPr>
            <w:r w:rsidRPr="00E22665">
              <w:rPr>
                <w:rFonts w:ascii="Arial" w:eastAsia="Arial" w:hAnsi="Arial" w:cs="Arial"/>
                <w:sz w:val="24"/>
                <w:szCs w:val="24"/>
              </w:rPr>
              <w:t>Результаты освоения учебной дисциплины</w:t>
            </w:r>
          </w:p>
        </w:tc>
        <w:tc>
          <w:tcPr>
            <w:tcW w:w="615" w:type="dxa"/>
          </w:tcPr>
          <w:p w:rsidR="005C094B" w:rsidRPr="00E22665" w:rsidRDefault="00C6335D" w:rsidP="005C094B">
            <w:pPr>
              <w:spacing w:line="480" w:lineRule="auto"/>
              <w:jc w:val="center"/>
              <w:rPr>
                <w:rFonts w:ascii="Arial" w:hAnsi="Arial" w:cs="Arial"/>
                <w:color w:val="000000" w:themeColor="text1"/>
                <w:sz w:val="24"/>
                <w:szCs w:val="24"/>
              </w:rPr>
            </w:pPr>
            <w:r w:rsidRPr="00E22665">
              <w:rPr>
                <w:rFonts w:ascii="Arial" w:hAnsi="Arial" w:cs="Arial"/>
                <w:color w:val="000000" w:themeColor="text1"/>
                <w:sz w:val="24"/>
                <w:szCs w:val="24"/>
              </w:rPr>
              <w:t>9</w:t>
            </w:r>
          </w:p>
        </w:tc>
      </w:tr>
      <w:tr w:rsidR="005C094B" w:rsidRPr="00E22665" w:rsidTr="005C094B">
        <w:tc>
          <w:tcPr>
            <w:tcW w:w="8755" w:type="dxa"/>
          </w:tcPr>
          <w:p w:rsidR="005C094B" w:rsidRPr="00E22665" w:rsidRDefault="005C094B" w:rsidP="005C094B">
            <w:pPr>
              <w:spacing w:line="480" w:lineRule="auto"/>
              <w:rPr>
                <w:rFonts w:ascii="Arial" w:hAnsi="Arial" w:cs="Arial"/>
                <w:sz w:val="24"/>
                <w:szCs w:val="24"/>
              </w:rPr>
            </w:pPr>
            <w:r w:rsidRPr="00E22665">
              <w:rPr>
                <w:rFonts w:ascii="Arial" w:eastAsia="Arial" w:hAnsi="Arial" w:cs="Arial"/>
                <w:sz w:val="24"/>
                <w:szCs w:val="24"/>
              </w:rPr>
              <w:t>Содержание учебной дисциплины</w:t>
            </w:r>
          </w:p>
        </w:tc>
        <w:tc>
          <w:tcPr>
            <w:tcW w:w="615" w:type="dxa"/>
          </w:tcPr>
          <w:p w:rsidR="005C094B" w:rsidRPr="00E22665" w:rsidRDefault="00C960D1" w:rsidP="005C094B">
            <w:pPr>
              <w:spacing w:line="480" w:lineRule="auto"/>
              <w:jc w:val="center"/>
              <w:rPr>
                <w:rFonts w:ascii="Arial" w:hAnsi="Arial" w:cs="Arial"/>
                <w:color w:val="000000" w:themeColor="text1"/>
                <w:sz w:val="24"/>
                <w:szCs w:val="24"/>
              </w:rPr>
            </w:pPr>
            <w:r w:rsidRPr="00E22665">
              <w:rPr>
                <w:rFonts w:ascii="Arial" w:hAnsi="Arial" w:cs="Arial"/>
                <w:color w:val="000000" w:themeColor="text1"/>
                <w:sz w:val="24"/>
                <w:szCs w:val="24"/>
              </w:rPr>
              <w:t>1</w:t>
            </w:r>
            <w:r w:rsidR="00C6335D" w:rsidRPr="00E22665">
              <w:rPr>
                <w:rFonts w:ascii="Arial" w:hAnsi="Arial" w:cs="Arial"/>
                <w:color w:val="000000" w:themeColor="text1"/>
                <w:sz w:val="24"/>
                <w:szCs w:val="24"/>
              </w:rPr>
              <w:t>5</w:t>
            </w:r>
          </w:p>
        </w:tc>
      </w:tr>
      <w:tr w:rsidR="005C094B" w:rsidRPr="00E22665" w:rsidTr="005C094B">
        <w:tc>
          <w:tcPr>
            <w:tcW w:w="8755" w:type="dxa"/>
          </w:tcPr>
          <w:p w:rsidR="005C094B" w:rsidRPr="00E22665" w:rsidRDefault="008E144A" w:rsidP="005C094B">
            <w:pPr>
              <w:rPr>
                <w:rFonts w:ascii="Arial" w:eastAsia="Arial" w:hAnsi="Arial" w:cs="Arial"/>
                <w:sz w:val="24"/>
                <w:szCs w:val="24"/>
              </w:rPr>
            </w:pPr>
            <w:r w:rsidRPr="00E22665">
              <w:rPr>
                <w:rFonts w:ascii="Arial" w:eastAsia="Arial" w:hAnsi="Arial" w:cs="Arial"/>
                <w:sz w:val="24"/>
                <w:szCs w:val="24"/>
              </w:rPr>
              <w:t>Тематическое</w:t>
            </w:r>
            <w:r w:rsidR="005C094B" w:rsidRPr="00E22665">
              <w:rPr>
                <w:rFonts w:ascii="Arial" w:eastAsia="Arial" w:hAnsi="Arial" w:cs="Arial"/>
                <w:sz w:val="24"/>
                <w:szCs w:val="24"/>
              </w:rPr>
              <w:t xml:space="preserve"> планирование</w:t>
            </w:r>
          </w:p>
        </w:tc>
        <w:tc>
          <w:tcPr>
            <w:tcW w:w="615" w:type="dxa"/>
          </w:tcPr>
          <w:p w:rsidR="005C094B" w:rsidRPr="00E22665" w:rsidRDefault="00C960D1" w:rsidP="005C094B">
            <w:pPr>
              <w:spacing w:line="480" w:lineRule="auto"/>
              <w:jc w:val="center"/>
              <w:rPr>
                <w:rFonts w:ascii="Arial" w:hAnsi="Arial" w:cs="Arial"/>
                <w:color w:val="000000" w:themeColor="text1"/>
                <w:sz w:val="24"/>
                <w:szCs w:val="24"/>
              </w:rPr>
            </w:pPr>
            <w:r w:rsidRPr="00E22665">
              <w:rPr>
                <w:rFonts w:ascii="Arial" w:hAnsi="Arial" w:cs="Arial"/>
                <w:color w:val="000000" w:themeColor="text1"/>
                <w:sz w:val="24"/>
                <w:szCs w:val="24"/>
              </w:rPr>
              <w:t>1</w:t>
            </w:r>
            <w:r w:rsidR="00C6335D" w:rsidRPr="00E22665">
              <w:rPr>
                <w:rFonts w:ascii="Arial" w:hAnsi="Arial" w:cs="Arial"/>
                <w:color w:val="000000" w:themeColor="text1"/>
                <w:sz w:val="24"/>
                <w:szCs w:val="24"/>
              </w:rPr>
              <w:t>6</w:t>
            </w:r>
          </w:p>
        </w:tc>
      </w:tr>
      <w:tr w:rsidR="005C094B" w:rsidRPr="00E22665" w:rsidTr="005C094B">
        <w:tc>
          <w:tcPr>
            <w:tcW w:w="8755" w:type="dxa"/>
          </w:tcPr>
          <w:p w:rsidR="005C094B" w:rsidRPr="00E22665" w:rsidRDefault="005C094B" w:rsidP="005C094B">
            <w:pPr>
              <w:spacing w:line="480" w:lineRule="auto"/>
              <w:rPr>
                <w:rFonts w:ascii="Arial" w:eastAsia="Arial" w:hAnsi="Arial" w:cs="Arial"/>
                <w:sz w:val="24"/>
                <w:szCs w:val="24"/>
              </w:rPr>
            </w:pPr>
            <w:r w:rsidRPr="00E22665">
              <w:rPr>
                <w:rFonts w:ascii="Arial" w:eastAsia="Arial" w:hAnsi="Arial" w:cs="Arial"/>
                <w:sz w:val="24"/>
                <w:szCs w:val="24"/>
              </w:rPr>
              <w:t>Характеристика основных видов учебной деятельности студентов</w:t>
            </w:r>
          </w:p>
        </w:tc>
        <w:tc>
          <w:tcPr>
            <w:tcW w:w="615" w:type="dxa"/>
          </w:tcPr>
          <w:p w:rsidR="005C094B" w:rsidRPr="00E22665" w:rsidRDefault="00C6335D" w:rsidP="005C094B">
            <w:pPr>
              <w:spacing w:line="480" w:lineRule="auto"/>
              <w:jc w:val="center"/>
              <w:rPr>
                <w:rFonts w:ascii="Arial" w:hAnsi="Arial" w:cs="Arial"/>
                <w:color w:val="000000" w:themeColor="text1"/>
                <w:sz w:val="24"/>
                <w:szCs w:val="24"/>
              </w:rPr>
            </w:pPr>
            <w:r w:rsidRPr="00E22665">
              <w:rPr>
                <w:rFonts w:ascii="Arial" w:hAnsi="Arial" w:cs="Arial"/>
                <w:color w:val="000000" w:themeColor="text1"/>
                <w:sz w:val="24"/>
                <w:szCs w:val="24"/>
              </w:rPr>
              <w:t>36</w:t>
            </w:r>
          </w:p>
        </w:tc>
      </w:tr>
      <w:tr w:rsidR="005C094B" w:rsidRPr="00E22665" w:rsidTr="005C094B">
        <w:trPr>
          <w:trHeight w:val="528"/>
        </w:trPr>
        <w:tc>
          <w:tcPr>
            <w:tcW w:w="8755" w:type="dxa"/>
          </w:tcPr>
          <w:p w:rsidR="005C094B" w:rsidRPr="00E22665" w:rsidRDefault="005C094B" w:rsidP="00C960D1">
            <w:pPr>
              <w:spacing w:line="360" w:lineRule="auto"/>
              <w:rPr>
                <w:rFonts w:ascii="Arial" w:eastAsia="Arial" w:hAnsi="Arial" w:cs="Arial"/>
                <w:sz w:val="24"/>
                <w:szCs w:val="24"/>
              </w:rPr>
            </w:pPr>
            <w:r w:rsidRPr="00E22665">
              <w:rPr>
                <w:rFonts w:ascii="Arial" w:eastAsia="Arial" w:hAnsi="Arial" w:cs="Arial"/>
                <w:sz w:val="24"/>
                <w:szCs w:val="24"/>
              </w:rPr>
              <w:t>Учебно-методическое и материально-техническое обеспечение программы</w:t>
            </w:r>
            <w:r w:rsidR="008E144A" w:rsidRPr="00E22665">
              <w:rPr>
                <w:rFonts w:ascii="Arial" w:eastAsia="Arial" w:hAnsi="Arial" w:cs="Arial"/>
                <w:sz w:val="24"/>
                <w:szCs w:val="24"/>
              </w:rPr>
              <w:t xml:space="preserve"> </w:t>
            </w:r>
            <w:r w:rsidR="002B0796" w:rsidRPr="00E22665">
              <w:rPr>
                <w:rFonts w:ascii="Arial" w:eastAsia="Arial" w:hAnsi="Arial" w:cs="Arial"/>
                <w:sz w:val="24"/>
                <w:szCs w:val="24"/>
              </w:rPr>
              <w:t>учебной дисциплины СГЦ.04</w:t>
            </w:r>
            <w:r w:rsidR="00C960D1" w:rsidRPr="00E22665">
              <w:rPr>
                <w:rFonts w:ascii="Arial" w:hAnsi="Arial" w:cs="Arial"/>
                <w:sz w:val="24"/>
                <w:szCs w:val="24"/>
                <w:lang w:eastAsia="ar-SA"/>
              </w:rPr>
              <w:t xml:space="preserve"> </w:t>
            </w:r>
            <w:r w:rsidR="00C960D1" w:rsidRPr="00E22665">
              <w:rPr>
                <w:rFonts w:ascii="Arial" w:hAnsi="Arial" w:cs="Arial"/>
                <w:sz w:val="24"/>
                <w:szCs w:val="24"/>
              </w:rPr>
              <w:t>Физическая культура</w:t>
            </w:r>
          </w:p>
        </w:tc>
        <w:tc>
          <w:tcPr>
            <w:tcW w:w="615" w:type="dxa"/>
          </w:tcPr>
          <w:p w:rsidR="005C094B" w:rsidRPr="00E22665" w:rsidRDefault="00C6335D" w:rsidP="005C094B">
            <w:pPr>
              <w:spacing w:line="480" w:lineRule="auto"/>
              <w:jc w:val="center"/>
              <w:rPr>
                <w:rFonts w:ascii="Arial" w:hAnsi="Arial" w:cs="Arial"/>
                <w:color w:val="000000" w:themeColor="text1"/>
                <w:sz w:val="24"/>
                <w:szCs w:val="24"/>
              </w:rPr>
            </w:pPr>
            <w:r w:rsidRPr="00E22665">
              <w:rPr>
                <w:rFonts w:ascii="Arial" w:hAnsi="Arial" w:cs="Arial"/>
                <w:color w:val="000000" w:themeColor="text1"/>
                <w:sz w:val="24"/>
                <w:szCs w:val="24"/>
              </w:rPr>
              <w:t>38</w:t>
            </w:r>
          </w:p>
        </w:tc>
      </w:tr>
      <w:tr w:rsidR="005C094B" w:rsidRPr="00E22665" w:rsidTr="005C094B">
        <w:tc>
          <w:tcPr>
            <w:tcW w:w="8755" w:type="dxa"/>
          </w:tcPr>
          <w:p w:rsidR="005C094B" w:rsidRPr="00E22665" w:rsidRDefault="008E144A" w:rsidP="005C094B">
            <w:pPr>
              <w:spacing w:line="480" w:lineRule="auto"/>
              <w:rPr>
                <w:rFonts w:ascii="Arial" w:eastAsia="Arial" w:hAnsi="Arial" w:cs="Arial"/>
                <w:sz w:val="24"/>
                <w:szCs w:val="24"/>
              </w:rPr>
            </w:pPr>
            <w:r w:rsidRPr="00E22665">
              <w:rPr>
                <w:rFonts w:ascii="Arial" w:eastAsia="Arial" w:hAnsi="Arial" w:cs="Arial"/>
                <w:sz w:val="24"/>
                <w:szCs w:val="24"/>
              </w:rPr>
              <w:t>Рекомендуемая</w:t>
            </w:r>
            <w:r w:rsidR="005C094B" w:rsidRPr="00E22665">
              <w:rPr>
                <w:rFonts w:ascii="Arial" w:eastAsia="Arial" w:hAnsi="Arial" w:cs="Arial"/>
                <w:sz w:val="24"/>
                <w:szCs w:val="24"/>
              </w:rPr>
              <w:t xml:space="preserve"> литература</w:t>
            </w:r>
          </w:p>
        </w:tc>
        <w:tc>
          <w:tcPr>
            <w:tcW w:w="615" w:type="dxa"/>
          </w:tcPr>
          <w:p w:rsidR="005C094B" w:rsidRPr="00E22665" w:rsidRDefault="00F34DC3" w:rsidP="005C094B">
            <w:pPr>
              <w:spacing w:line="480" w:lineRule="auto"/>
              <w:jc w:val="center"/>
              <w:rPr>
                <w:rFonts w:ascii="Arial" w:hAnsi="Arial" w:cs="Arial"/>
                <w:color w:val="000000" w:themeColor="text1"/>
                <w:sz w:val="24"/>
                <w:szCs w:val="24"/>
              </w:rPr>
            </w:pPr>
            <w:r w:rsidRPr="00E22665">
              <w:rPr>
                <w:rFonts w:ascii="Arial" w:hAnsi="Arial" w:cs="Arial"/>
                <w:color w:val="000000" w:themeColor="text1"/>
                <w:sz w:val="24"/>
                <w:szCs w:val="24"/>
              </w:rPr>
              <w:t>40</w:t>
            </w:r>
          </w:p>
        </w:tc>
      </w:tr>
    </w:tbl>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tabs>
          <w:tab w:val="left" w:pos="3570"/>
        </w:tabs>
        <w:rPr>
          <w:rFonts w:ascii="Arial" w:hAnsi="Arial" w:cs="Arial"/>
          <w:sz w:val="24"/>
          <w:szCs w:val="24"/>
        </w:rPr>
      </w:pPr>
    </w:p>
    <w:p w:rsidR="005C094B" w:rsidRPr="00E22665" w:rsidRDefault="005C094B" w:rsidP="005C094B">
      <w:pPr>
        <w:pStyle w:val="a9"/>
        <w:spacing w:after="0" w:line="240" w:lineRule="auto"/>
        <w:ind w:left="0"/>
        <w:jc w:val="center"/>
        <w:rPr>
          <w:rFonts w:ascii="Arial" w:hAnsi="Arial" w:cs="Arial"/>
          <w:b/>
          <w:sz w:val="24"/>
          <w:szCs w:val="24"/>
        </w:rPr>
      </w:pPr>
      <w:r w:rsidRPr="00E22665">
        <w:rPr>
          <w:rFonts w:ascii="Arial" w:hAnsi="Arial" w:cs="Arial"/>
          <w:b/>
          <w:sz w:val="24"/>
          <w:szCs w:val="24"/>
        </w:rPr>
        <w:t>ПОЯСНИТЕЛЬНАЯ ЗАПИСКА</w:t>
      </w:r>
    </w:p>
    <w:p w:rsidR="005C094B" w:rsidRPr="00E22665" w:rsidRDefault="005C094B" w:rsidP="005C094B">
      <w:pPr>
        <w:pStyle w:val="a9"/>
        <w:spacing w:after="0" w:line="240" w:lineRule="auto"/>
        <w:ind w:left="0"/>
        <w:jc w:val="center"/>
        <w:rPr>
          <w:rFonts w:ascii="Arial" w:hAnsi="Arial" w:cs="Arial"/>
          <w:b/>
          <w:sz w:val="24"/>
          <w:szCs w:val="24"/>
        </w:rPr>
      </w:pPr>
    </w:p>
    <w:p w:rsidR="005C094B" w:rsidRPr="00CC3AEE" w:rsidRDefault="00D275E8" w:rsidP="00D275E8">
      <w:pPr>
        <w:spacing w:after="0" w:line="240" w:lineRule="auto"/>
        <w:rPr>
          <w:rFonts w:ascii="Arial" w:hAnsi="Arial" w:cs="Arial"/>
          <w:sz w:val="24"/>
          <w:szCs w:val="24"/>
        </w:rPr>
      </w:pPr>
      <w:r w:rsidRPr="00E22665">
        <w:rPr>
          <w:rFonts w:ascii="Arial" w:hAnsi="Arial" w:cs="Arial"/>
          <w:sz w:val="24"/>
          <w:szCs w:val="24"/>
        </w:rPr>
        <w:t xml:space="preserve">            </w:t>
      </w:r>
      <w:r w:rsidR="005C094B" w:rsidRPr="00CC3AEE">
        <w:rPr>
          <w:rFonts w:ascii="Arial" w:hAnsi="Arial" w:cs="Arial"/>
          <w:sz w:val="24"/>
          <w:szCs w:val="24"/>
        </w:rPr>
        <w:t xml:space="preserve">Программа общеобразовательной учебной дисциплины «Физическая культура» предназначена для изучения физкультуры студентами </w:t>
      </w:r>
      <w:r w:rsidRPr="00CC3AEE">
        <w:rPr>
          <w:rFonts w:ascii="Arial" w:hAnsi="Arial" w:cs="Arial"/>
          <w:sz w:val="24"/>
          <w:szCs w:val="24"/>
        </w:rPr>
        <w:t>специальности</w:t>
      </w:r>
      <w:r w:rsidR="005C094B" w:rsidRPr="00CC3AEE">
        <w:rPr>
          <w:rFonts w:ascii="Arial" w:hAnsi="Arial" w:cs="Arial"/>
          <w:sz w:val="24"/>
          <w:szCs w:val="24"/>
        </w:rPr>
        <w:t xml:space="preserve">  </w:t>
      </w:r>
      <w:r w:rsidR="00CC3AEE" w:rsidRPr="00CC3AEE">
        <w:rPr>
          <w:rFonts w:ascii="Arial" w:eastAsia="Times New Roman" w:hAnsi="Arial" w:cs="Arial"/>
          <w:bCs/>
          <w:sz w:val="24"/>
          <w:szCs w:val="24"/>
          <w:lang w:eastAsia="ru-RU"/>
        </w:rPr>
        <w:t xml:space="preserve">39.02.01 </w:t>
      </w:r>
      <w:r w:rsidR="00CC3AEE" w:rsidRPr="00CC3AEE">
        <w:rPr>
          <w:rFonts w:ascii="Arial" w:hAnsi="Arial" w:cs="Arial"/>
          <w:sz w:val="24"/>
          <w:szCs w:val="24"/>
        </w:rPr>
        <w:t>Социальная работа</w:t>
      </w:r>
      <w:r w:rsidRPr="00CC3AEE">
        <w:rPr>
          <w:rFonts w:ascii="Arial" w:hAnsi="Arial" w:cs="Arial"/>
          <w:sz w:val="24"/>
          <w:szCs w:val="24"/>
        </w:rPr>
        <w:t xml:space="preserve">,  </w:t>
      </w:r>
      <w:r w:rsidR="005C094B" w:rsidRPr="00CC3AEE">
        <w:rPr>
          <w:rFonts w:ascii="Arial" w:hAnsi="Arial" w:cs="Arial"/>
          <w:sz w:val="24"/>
          <w:szCs w:val="24"/>
        </w:rPr>
        <w:t>реализует образовательную программу среднего общего образования в пределах освоения основной профессиональной образовательной программы СПО (ООП СПО) на базе основного общего образования при подготовке рабочих, служащих.</w:t>
      </w:r>
    </w:p>
    <w:p w:rsidR="005C094B" w:rsidRPr="00E22665" w:rsidRDefault="005C094B" w:rsidP="005C094B">
      <w:pPr>
        <w:pStyle w:val="aa"/>
        <w:spacing w:after="0" w:line="360" w:lineRule="auto"/>
        <w:ind w:firstLine="707"/>
        <w:jc w:val="both"/>
        <w:rPr>
          <w:rFonts w:ascii="Arial" w:hAnsi="Arial" w:cs="Arial"/>
          <w:sz w:val="24"/>
          <w:szCs w:val="24"/>
        </w:rPr>
      </w:pPr>
      <w:proofErr w:type="gramStart"/>
      <w:r w:rsidRPr="00E22665">
        <w:rPr>
          <w:rFonts w:ascii="Arial" w:hAnsi="Arial" w:cs="Arial"/>
          <w:sz w:val="24"/>
          <w:szCs w:val="24"/>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«Физическая культура»,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w:t>
      </w:r>
      <w:proofErr w:type="gramEnd"/>
      <w:r w:rsidRPr="00E22665">
        <w:rPr>
          <w:rFonts w:ascii="Arial" w:hAnsi="Arial" w:cs="Arial"/>
          <w:sz w:val="24"/>
          <w:szCs w:val="24"/>
        </w:rPr>
        <w:t xml:space="preserve"> образованию (протокол от 28 июня 2016 г. № 2/16-з).</w:t>
      </w:r>
    </w:p>
    <w:p w:rsidR="00A5336E" w:rsidRPr="00E22665" w:rsidRDefault="00A5336E" w:rsidP="00A5336E">
      <w:pPr>
        <w:autoSpaceDE w:val="0"/>
        <w:autoSpaceDN w:val="0"/>
        <w:adjustRightInd w:val="0"/>
        <w:jc w:val="center"/>
        <w:rPr>
          <w:rFonts w:ascii="Arial" w:hAnsi="Arial" w:cs="Arial"/>
          <w:sz w:val="24"/>
          <w:szCs w:val="24"/>
        </w:rPr>
      </w:pPr>
      <w:r w:rsidRPr="00E22665">
        <w:rPr>
          <w:rFonts w:ascii="Arial" w:hAnsi="Arial" w:cs="Arial"/>
          <w:sz w:val="24"/>
          <w:szCs w:val="24"/>
        </w:rPr>
        <w:t>ПРОФИЛИЗИЦИЯ</w:t>
      </w:r>
    </w:p>
    <w:tbl>
      <w:tblPr>
        <w:tblStyle w:val="4"/>
        <w:tblW w:w="0" w:type="auto"/>
        <w:tblLook w:val="04A0" w:firstRow="1" w:lastRow="0" w:firstColumn="1" w:lastColumn="0" w:noHBand="0" w:noVBand="1"/>
      </w:tblPr>
      <w:tblGrid>
        <w:gridCol w:w="558"/>
        <w:gridCol w:w="4567"/>
        <w:gridCol w:w="2933"/>
        <w:gridCol w:w="1513"/>
      </w:tblGrid>
      <w:tr w:rsidR="00A5336E" w:rsidRPr="00E22665" w:rsidTr="00A0149E">
        <w:tc>
          <w:tcPr>
            <w:tcW w:w="558" w:type="dxa"/>
          </w:tcPr>
          <w:p w:rsidR="00A5336E" w:rsidRPr="00E22665" w:rsidRDefault="00A5336E" w:rsidP="00A0149E">
            <w:pPr>
              <w:rPr>
                <w:rFonts w:ascii="Arial" w:hAnsi="Arial" w:cs="Arial"/>
                <w:sz w:val="24"/>
                <w:szCs w:val="24"/>
              </w:rPr>
            </w:pPr>
            <w:r w:rsidRPr="00E22665">
              <w:rPr>
                <w:rFonts w:ascii="Arial" w:hAnsi="Arial" w:cs="Arial"/>
                <w:sz w:val="24"/>
                <w:szCs w:val="24"/>
              </w:rPr>
              <w:t>№</w:t>
            </w:r>
          </w:p>
          <w:p w:rsidR="00A5336E" w:rsidRPr="00E22665" w:rsidRDefault="00A5336E" w:rsidP="00A0149E">
            <w:pPr>
              <w:rPr>
                <w:rFonts w:ascii="Arial" w:hAnsi="Arial" w:cs="Arial"/>
                <w:sz w:val="24"/>
                <w:szCs w:val="24"/>
              </w:rPr>
            </w:pPr>
            <w:proofErr w:type="gramStart"/>
            <w:r w:rsidRPr="00E22665">
              <w:rPr>
                <w:rFonts w:ascii="Arial" w:hAnsi="Arial" w:cs="Arial"/>
                <w:sz w:val="24"/>
                <w:szCs w:val="24"/>
              </w:rPr>
              <w:t>п</w:t>
            </w:r>
            <w:proofErr w:type="gramEnd"/>
            <w:r w:rsidRPr="00E22665">
              <w:rPr>
                <w:rFonts w:ascii="Arial" w:hAnsi="Arial" w:cs="Arial"/>
                <w:sz w:val="24"/>
                <w:szCs w:val="24"/>
              </w:rPr>
              <w:t>/п</w:t>
            </w:r>
          </w:p>
        </w:tc>
        <w:tc>
          <w:tcPr>
            <w:tcW w:w="4629" w:type="dxa"/>
          </w:tcPr>
          <w:p w:rsidR="00A5336E" w:rsidRPr="00E22665" w:rsidRDefault="00A5336E" w:rsidP="00A0149E">
            <w:pPr>
              <w:rPr>
                <w:rFonts w:ascii="Arial" w:hAnsi="Arial" w:cs="Arial"/>
                <w:sz w:val="24"/>
                <w:szCs w:val="24"/>
              </w:rPr>
            </w:pPr>
            <w:r w:rsidRPr="00E22665">
              <w:rPr>
                <w:rFonts w:ascii="Arial" w:hAnsi="Arial" w:cs="Arial"/>
                <w:sz w:val="24"/>
                <w:szCs w:val="24"/>
              </w:rPr>
              <w:t>Наименование раздела, темы</w:t>
            </w:r>
          </w:p>
        </w:tc>
        <w:tc>
          <w:tcPr>
            <w:tcW w:w="2967" w:type="dxa"/>
          </w:tcPr>
          <w:p w:rsidR="00A5336E" w:rsidRPr="00E22665" w:rsidRDefault="00A5336E" w:rsidP="00A0149E">
            <w:pPr>
              <w:rPr>
                <w:rFonts w:ascii="Arial" w:hAnsi="Arial" w:cs="Arial"/>
                <w:sz w:val="24"/>
                <w:szCs w:val="24"/>
              </w:rPr>
            </w:pPr>
            <w:r w:rsidRPr="00E22665">
              <w:rPr>
                <w:rFonts w:ascii="Arial" w:eastAsia="Times New Roman" w:hAnsi="Arial" w:cs="Arial"/>
                <w:snapToGrid w:val="0"/>
                <w:sz w:val="24"/>
                <w:szCs w:val="24"/>
              </w:rPr>
              <w:t>Вид занятий</w:t>
            </w:r>
          </w:p>
        </w:tc>
        <w:tc>
          <w:tcPr>
            <w:tcW w:w="1417" w:type="dxa"/>
          </w:tcPr>
          <w:p w:rsidR="00A5336E" w:rsidRPr="00E22665" w:rsidRDefault="00A5336E" w:rsidP="00A0149E">
            <w:pPr>
              <w:rPr>
                <w:rFonts w:ascii="Arial" w:hAnsi="Arial" w:cs="Arial"/>
                <w:sz w:val="24"/>
                <w:szCs w:val="24"/>
              </w:rPr>
            </w:pPr>
            <w:r w:rsidRPr="00E22665">
              <w:rPr>
                <w:rFonts w:ascii="Arial" w:eastAsia="Times New Roman" w:hAnsi="Arial" w:cs="Arial"/>
                <w:snapToGrid w:val="0"/>
                <w:sz w:val="24"/>
                <w:szCs w:val="24"/>
              </w:rPr>
              <w:t>Количество часов</w:t>
            </w:r>
          </w:p>
        </w:tc>
      </w:tr>
      <w:tr w:rsidR="00A5336E" w:rsidRPr="00E22665" w:rsidTr="00A0149E">
        <w:tc>
          <w:tcPr>
            <w:tcW w:w="558" w:type="dxa"/>
          </w:tcPr>
          <w:p w:rsidR="00A5336E" w:rsidRPr="00E22665" w:rsidRDefault="00BC5A7E" w:rsidP="00A0149E">
            <w:pPr>
              <w:rPr>
                <w:rFonts w:ascii="Arial" w:hAnsi="Arial" w:cs="Arial"/>
                <w:sz w:val="24"/>
                <w:szCs w:val="24"/>
              </w:rPr>
            </w:pPr>
            <w:r w:rsidRPr="00E22665">
              <w:rPr>
                <w:rFonts w:ascii="Arial" w:hAnsi="Arial" w:cs="Arial"/>
                <w:sz w:val="24"/>
                <w:szCs w:val="24"/>
              </w:rPr>
              <w:t>1</w:t>
            </w:r>
          </w:p>
        </w:tc>
        <w:tc>
          <w:tcPr>
            <w:tcW w:w="9013" w:type="dxa"/>
            <w:gridSpan w:val="3"/>
            <w:vAlign w:val="center"/>
          </w:tcPr>
          <w:p w:rsidR="00A5336E" w:rsidRPr="00E22665" w:rsidRDefault="00A5336E" w:rsidP="00A0149E">
            <w:pPr>
              <w:rPr>
                <w:rFonts w:ascii="Arial" w:eastAsia="Times New Roman" w:hAnsi="Arial" w:cs="Arial"/>
                <w:sz w:val="24"/>
                <w:szCs w:val="24"/>
              </w:rPr>
            </w:pPr>
            <w:r w:rsidRPr="00E22665">
              <w:rPr>
                <w:rFonts w:ascii="Arial" w:hAnsi="Arial" w:cs="Arial"/>
                <w:sz w:val="24"/>
                <w:szCs w:val="24"/>
              </w:rPr>
              <w:t>1.1  Атлетическая гимнастика, работа на тренажерах</w:t>
            </w:r>
          </w:p>
        </w:tc>
      </w:tr>
      <w:tr w:rsidR="00A5336E" w:rsidRPr="00E22665" w:rsidTr="00A0149E">
        <w:tc>
          <w:tcPr>
            <w:tcW w:w="558" w:type="dxa"/>
          </w:tcPr>
          <w:p w:rsidR="00A5336E" w:rsidRPr="00E22665" w:rsidRDefault="00A5336E" w:rsidP="00A0149E">
            <w:pPr>
              <w:rPr>
                <w:rFonts w:ascii="Arial" w:hAnsi="Arial" w:cs="Arial"/>
                <w:sz w:val="24"/>
                <w:szCs w:val="24"/>
              </w:rPr>
            </w:pPr>
          </w:p>
        </w:tc>
        <w:tc>
          <w:tcPr>
            <w:tcW w:w="4629" w:type="dxa"/>
            <w:vAlign w:val="center"/>
          </w:tcPr>
          <w:p w:rsidR="00A5336E" w:rsidRPr="00E22665" w:rsidRDefault="00A5336E" w:rsidP="00A0149E">
            <w:pPr>
              <w:rPr>
                <w:rFonts w:ascii="Arial" w:eastAsia="Times New Roman" w:hAnsi="Arial" w:cs="Arial"/>
                <w:sz w:val="24"/>
                <w:szCs w:val="24"/>
              </w:rPr>
            </w:pPr>
            <w:r w:rsidRPr="00E22665">
              <w:rPr>
                <w:rFonts w:ascii="Arial" w:eastAsia="Calibri" w:hAnsi="Arial" w:cs="Arial"/>
                <w:bCs/>
                <w:sz w:val="24"/>
                <w:szCs w:val="24"/>
              </w:rPr>
              <w:t>Комплексы упражнений на тренажерах</w:t>
            </w:r>
            <w:r w:rsidRPr="00E22665">
              <w:rPr>
                <w:rFonts w:ascii="Arial" w:eastAsia="Calibri" w:hAnsi="Arial" w:cs="Arial"/>
                <w:sz w:val="24"/>
                <w:szCs w:val="24"/>
              </w:rPr>
              <w:t xml:space="preserve"> на развитие профессионально важных физических качеств</w:t>
            </w:r>
          </w:p>
        </w:tc>
        <w:tc>
          <w:tcPr>
            <w:tcW w:w="2967" w:type="dxa"/>
            <w:vAlign w:val="center"/>
          </w:tcPr>
          <w:p w:rsidR="009D2379" w:rsidRPr="00E22665" w:rsidRDefault="00BC5A7E" w:rsidP="009D2379">
            <w:pPr>
              <w:rPr>
                <w:rFonts w:ascii="Arial" w:hAnsi="Arial" w:cs="Arial"/>
                <w:sz w:val="24"/>
                <w:szCs w:val="24"/>
              </w:rPr>
            </w:pPr>
            <w:r w:rsidRPr="00E22665">
              <w:rPr>
                <w:rFonts w:ascii="Arial" w:hAnsi="Arial" w:cs="Arial"/>
                <w:sz w:val="24"/>
                <w:szCs w:val="24"/>
              </w:rPr>
              <w:t xml:space="preserve">Практическая работа </w:t>
            </w:r>
          </w:p>
          <w:p w:rsidR="00BC5A7E" w:rsidRPr="00E22665" w:rsidRDefault="00BC5A7E" w:rsidP="00A0149E">
            <w:pPr>
              <w:rPr>
                <w:rFonts w:ascii="Arial" w:hAnsi="Arial" w:cs="Arial"/>
                <w:sz w:val="24"/>
                <w:szCs w:val="24"/>
              </w:rPr>
            </w:pPr>
          </w:p>
        </w:tc>
        <w:tc>
          <w:tcPr>
            <w:tcW w:w="1417" w:type="dxa"/>
          </w:tcPr>
          <w:p w:rsidR="00A5336E" w:rsidRPr="00E22665" w:rsidRDefault="00A5336E" w:rsidP="00A0149E">
            <w:pPr>
              <w:jc w:val="center"/>
              <w:rPr>
                <w:rFonts w:ascii="Arial" w:eastAsia="Times New Roman" w:hAnsi="Arial" w:cs="Arial"/>
                <w:sz w:val="24"/>
                <w:szCs w:val="24"/>
              </w:rPr>
            </w:pPr>
          </w:p>
          <w:p w:rsidR="00A5336E" w:rsidRPr="00E22665" w:rsidRDefault="00A5336E" w:rsidP="00A0149E">
            <w:pPr>
              <w:jc w:val="center"/>
              <w:rPr>
                <w:rFonts w:ascii="Arial" w:eastAsia="Times New Roman" w:hAnsi="Arial" w:cs="Arial"/>
                <w:sz w:val="24"/>
                <w:szCs w:val="24"/>
              </w:rPr>
            </w:pPr>
          </w:p>
          <w:p w:rsidR="00A5336E" w:rsidRPr="00E22665" w:rsidRDefault="00A5336E" w:rsidP="00A0149E">
            <w:pPr>
              <w:jc w:val="center"/>
              <w:rPr>
                <w:rFonts w:ascii="Arial" w:eastAsia="Times New Roman" w:hAnsi="Arial" w:cs="Arial"/>
                <w:sz w:val="24"/>
                <w:szCs w:val="24"/>
              </w:rPr>
            </w:pPr>
          </w:p>
          <w:p w:rsidR="00A5336E" w:rsidRPr="00E22665" w:rsidRDefault="003A6EBB" w:rsidP="00A0149E">
            <w:pPr>
              <w:jc w:val="center"/>
              <w:rPr>
                <w:rFonts w:ascii="Arial" w:eastAsia="Times New Roman" w:hAnsi="Arial" w:cs="Arial"/>
                <w:sz w:val="24"/>
                <w:szCs w:val="24"/>
              </w:rPr>
            </w:pPr>
            <w:r>
              <w:rPr>
                <w:rFonts w:ascii="Arial" w:eastAsia="Times New Roman" w:hAnsi="Arial" w:cs="Arial"/>
                <w:sz w:val="24"/>
                <w:szCs w:val="24"/>
              </w:rPr>
              <w:t>36</w:t>
            </w:r>
          </w:p>
        </w:tc>
      </w:tr>
      <w:tr w:rsidR="00A5336E" w:rsidRPr="00E22665" w:rsidTr="00A0149E">
        <w:tc>
          <w:tcPr>
            <w:tcW w:w="558" w:type="dxa"/>
          </w:tcPr>
          <w:p w:rsidR="00A5336E" w:rsidRPr="00E22665" w:rsidRDefault="00BC5A7E" w:rsidP="00A0149E">
            <w:pPr>
              <w:rPr>
                <w:rFonts w:ascii="Arial" w:hAnsi="Arial" w:cs="Arial"/>
                <w:sz w:val="24"/>
                <w:szCs w:val="24"/>
              </w:rPr>
            </w:pPr>
            <w:r w:rsidRPr="00E22665">
              <w:rPr>
                <w:rFonts w:ascii="Arial" w:hAnsi="Arial" w:cs="Arial"/>
                <w:sz w:val="24"/>
                <w:szCs w:val="24"/>
              </w:rPr>
              <w:t>2</w:t>
            </w:r>
          </w:p>
        </w:tc>
        <w:tc>
          <w:tcPr>
            <w:tcW w:w="4629" w:type="dxa"/>
            <w:vAlign w:val="center"/>
          </w:tcPr>
          <w:p w:rsidR="00A5336E" w:rsidRPr="00E22665" w:rsidRDefault="00A5336E" w:rsidP="00A0149E">
            <w:pPr>
              <w:rPr>
                <w:rFonts w:ascii="Arial" w:eastAsia="Times New Roman" w:hAnsi="Arial" w:cs="Arial"/>
                <w:sz w:val="24"/>
                <w:szCs w:val="24"/>
              </w:rPr>
            </w:pPr>
            <w:r w:rsidRPr="00E22665">
              <w:rPr>
                <w:rFonts w:ascii="Arial" w:hAnsi="Arial" w:cs="Arial"/>
                <w:sz w:val="24"/>
                <w:szCs w:val="24"/>
              </w:rPr>
              <w:t>Раздел.2  Профессионально прикладная физическая подготовка</w:t>
            </w:r>
          </w:p>
        </w:tc>
        <w:tc>
          <w:tcPr>
            <w:tcW w:w="2967" w:type="dxa"/>
            <w:vAlign w:val="center"/>
          </w:tcPr>
          <w:p w:rsidR="00A5336E" w:rsidRPr="00E22665" w:rsidRDefault="00A5336E" w:rsidP="00A0149E">
            <w:pPr>
              <w:rPr>
                <w:rFonts w:ascii="Arial" w:hAnsi="Arial" w:cs="Arial"/>
                <w:sz w:val="24"/>
                <w:szCs w:val="24"/>
              </w:rPr>
            </w:pPr>
          </w:p>
        </w:tc>
        <w:tc>
          <w:tcPr>
            <w:tcW w:w="1417" w:type="dxa"/>
          </w:tcPr>
          <w:p w:rsidR="00A5336E" w:rsidRPr="00E22665" w:rsidRDefault="00A5336E" w:rsidP="00A0149E">
            <w:pPr>
              <w:jc w:val="center"/>
              <w:rPr>
                <w:rFonts w:ascii="Arial" w:eastAsia="Times New Roman" w:hAnsi="Arial" w:cs="Arial"/>
                <w:sz w:val="24"/>
                <w:szCs w:val="24"/>
              </w:rPr>
            </w:pPr>
          </w:p>
        </w:tc>
      </w:tr>
      <w:tr w:rsidR="00A5336E" w:rsidRPr="00E22665" w:rsidTr="00A0149E">
        <w:tc>
          <w:tcPr>
            <w:tcW w:w="558" w:type="dxa"/>
          </w:tcPr>
          <w:p w:rsidR="00A5336E" w:rsidRPr="00E22665" w:rsidRDefault="00A5336E" w:rsidP="00A0149E">
            <w:pPr>
              <w:rPr>
                <w:rFonts w:ascii="Arial" w:hAnsi="Arial" w:cs="Arial"/>
                <w:sz w:val="24"/>
                <w:szCs w:val="24"/>
              </w:rPr>
            </w:pPr>
          </w:p>
        </w:tc>
        <w:tc>
          <w:tcPr>
            <w:tcW w:w="4629" w:type="dxa"/>
            <w:vAlign w:val="center"/>
          </w:tcPr>
          <w:p w:rsidR="00A5336E" w:rsidRPr="00E22665" w:rsidRDefault="00A5336E" w:rsidP="00A0149E">
            <w:pPr>
              <w:rPr>
                <w:rFonts w:ascii="Arial" w:eastAsia="Calibri" w:hAnsi="Arial" w:cs="Arial"/>
                <w:bCs/>
                <w:sz w:val="24"/>
                <w:szCs w:val="24"/>
              </w:rPr>
            </w:pPr>
            <w:r w:rsidRPr="00E22665">
              <w:rPr>
                <w:rFonts w:ascii="Arial" w:eastAsia="Calibri" w:hAnsi="Arial" w:cs="Arial"/>
                <w:bCs/>
                <w:sz w:val="24"/>
                <w:szCs w:val="24"/>
              </w:rPr>
              <w:t>Комплексы производственной гимнастики;</w:t>
            </w:r>
          </w:p>
          <w:p w:rsidR="00A5336E" w:rsidRPr="00E22665" w:rsidRDefault="00A5336E" w:rsidP="00A0149E">
            <w:pPr>
              <w:rPr>
                <w:rFonts w:ascii="Arial" w:eastAsia="Calibri" w:hAnsi="Arial" w:cs="Arial"/>
                <w:sz w:val="24"/>
                <w:szCs w:val="24"/>
              </w:rPr>
            </w:pPr>
            <w:r w:rsidRPr="00E22665">
              <w:rPr>
                <w:rFonts w:ascii="Arial" w:eastAsia="Calibri" w:hAnsi="Arial" w:cs="Arial"/>
                <w:sz w:val="24"/>
                <w:szCs w:val="24"/>
              </w:rPr>
              <w:t>физические упражнения на развитие профессионально важных качеств;</w:t>
            </w:r>
          </w:p>
          <w:p w:rsidR="00A5336E" w:rsidRPr="00E22665" w:rsidRDefault="00A5336E" w:rsidP="00A0149E">
            <w:pPr>
              <w:rPr>
                <w:rFonts w:ascii="Arial" w:eastAsia="Calibri" w:hAnsi="Arial" w:cs="Arial"/>
                <w:sz w:val="24"/>
                <w:szCs w:val="24"/>
              </w:rPr>
            </w:pPr>
            <w:r w:rsidRPr="00E22665">
              <w:rPr>
                <w:rFonts w:ascii="Arial" w:eastAsia="Calibri" w:hAnsi="Arial" w:cs="Arial"/>
                <w:sz w:val="24"/>
                <w:szCs w:val="24"/>
              </w:rPr>
              <w:t>физические упражнения профессиональной направленности;</w:t>
            </w:r>
          </w:p>
          <w:p w:rsidR="00A5336E" w:rsidRPr="00E22665" w:rsidRDefault="00A5336E" w:rsidP="00A0149E">
            <w:pPr>
              <w:rPr>
                <w:rFonts w:ascii="Arial" w:eastAsia="Calibri" w:hAnsi="Arial" w:cs="Arial"/>
                <w:sz w:val="24"/>
                <w:szCs w:val="24"/>
              </w:rPr>
            </w:pPr>
            <w:r w:rsidRPr="00E22665">
              <w:rPr>
                <w:rFonts w:ascii="Arial" w:eastAsia="Calibri" w:hAnsi="Arial" w:cs="Arial"/>
                <w:sz w:val="24"/>
                <w:szCs w:val="24"/>
              </w:rPr>
              <w:t>Пальчиковая гимнастика</w:t>
            </w:r>
          </w:p>
          <w:p w:rsidR="00A5336E" w:rsidRPr="00E22665" w:rsidRDefault="00A5336E" w:rsidP="00A0149E">
            <w:pPr>
              <w:rPr>
                <w:rFonts w:ascii="Arial" w:eastAsia="Calibri" w:hAnsi="Arial" w:cs="Arial"/>
                <w:sz w:val="24"/>
                <w:szCs w:val="24"/>
              </w:rPr>
            </w:pPr>
            <w:r w:rsidRPr="00E22665">
              <w:rPr>
                <w:rFonts w:ascii="Arial" w:eastAsia="Calibri" w:hAnsi="Arial" w:cs="Arial"/>
                <w:sz w:val="24"/>
                <w:szCs w:val="24"/>
              </w:rPr>
              <w:t>Комплексы упражнений для мышц спины;</w:t>
            </w:r>
          </w:p>
          <w:p w:rsidR="00A5336E" w:rsidRPr="00E22665" w:rsidRDefault="00A5336E" w:rsidP="00A0149E">
            <w:pPr>
              <w:rPr>
                <w:rFonts w:ascii="Arial" w:eastAsia="Calibri" w:hAnsi="Arial" w:cs="Arial"/>
                <w:sz w:val="24"/>
                <w:szCs w:val="24"/>
              </w:rPr>
            </w:pPr>
            <w:r w:rsidRPr="00E22665">
              <w:rPr>
                <w:rFonts w:ascii="Arial" w:eastAsia="Calibri" w:hAnsi="Arial" w:cs="Arial"/>
                <w:sz w:val="24"/>
                <w:szCs w:val="24"/>
              </w:rPr>
              <w:t xml:space="preserve">Приемы самомассажа, Релаксация </w:t>
            </w:r>
          </w:p>
          <w:p w:rsidR="00A5336E" w:rsidRPr="00E22665" w:rsidRDefault="00A5336E" w:rsidP="00A0149E">
            <w:pPr>
              <w:rPr>
                <w:rFonts w:ascii="Arial" w:eastAsia="Calibri" w:hAnsi="Arial" w:cs="Arial"/>
                <w:sz w:val="24"/>
                <w:szCs w:val="24"/>
              </w:rPr>
            </w:pPr>
            <w:r w:rsidRPr="00E22665">
              <w:rPr>
                <w:rFonts w:ascii="Arial" w:eastAsia="Calibri" w:hAnsi="Arial" w:cs="Arial"/>
                <w:sz w:val="24"/>
                <w:szCs w:val="24"/>
              </w:rPr>
              <w:t xml:space="preserve">Комплексы оздоровительной физической культуры; </w:t>
            </w:r>
          </w:p>
          <w:p w:rsidR="00A5336E" w:rsidRPr="00E22665" w:rsidRDefault="00A5336E" w:rsidP="00A0149E">
            <w:pPr>
              <w:rPr>
                <w:rFonts w:ascii="Arial" w:eastAsia="Calibri" w:hAnsi="Arial" w:cs="Arial"/>
                <w:sz w:val="24"/>
                <w:szCs w:val="24"/>
              </w:rPr>
            </w:pPr>
            <w:r w:rsidRPr="00E22665">
              <w:rPr>
                <w:rFonts w:ascii="Arial" w:eastAsia="Calibri" w:hAnsi="Arial" w:cs="Arial"/>
                <w:sz w:val="24"/>
                <w:szCs w:val="24"/>
              </w:rPr>
              <w:t xml:space="preserve">Страховка и </w:t>
            </w:r>
            <w:proofErr w:type="spellStart"/>
            <w:r w:rsidRPr="00E22665">
              <w:rPr>
                <w:rFonts w:ascii="Arial" w:eastAsia="Calibri" w:hAnsi="Arial" w:cs="Arial"/>
                <w:sz w:val="24"/>
                <w:szCs w:val="24"/>
              </w:rPr>
              <w:t>самостраховка</w:t>
            </w:r>
            <w:proofErr w:type="spellEnd"/>
            <w:r w:rsidRPr="00E22665">
              <w:rPr>
                <w:rFonts w:ascii="Arial" w:eastAsia="Calibri" w:hAnsi="Arial" w:cs="Arial"/>
                <w:sz w:val="24"/>
                <w:szCs w:val="24"/>
              </w:rPr>
              <w:t>;</w:t>
            </w:r>
          </w:p>
          <w:p w:rsidR="00A5336E" w:rsidRPr="00E22665" w:rsidRDefault="00A5336E" w:rsidP="00A0149E">
            <w:pPr>
              <w:rPr>
                <w:rFonts w:ascii="Arial" w:eastAsia="Calibri" w:hAnsi="Arial" w:cs="Arial"/>
                <w:sz w:val="24"/>
                <w:szCs w:val="24"/>
              </w:rPr>
            </w:pPr>
            <w:r w:rsidRPr="00E22665">
              <w:rPr>
                <w:rFonts w:ascii="Arial" w:eastAsia="Calibri" w:hAnsi="Arial" w:cs="Arial"/>
                <w:sz w:val="24"/>
                <w:szCs w:val="24"/>
              </w:rPr>
              <w:t>Профилактика профессиональных заболеваний;</w:t>
            </w:r>
          </w:p>
          <w:p w:rsidR="00A5336E" w:rsidRPr="00E22665" w:rsidRDefault="00A5336E" w:rsidP="00A0149E">
            <w:pPr>
              <w:rPr>
                <w:rFonts w:ascii="Arial" w:eastAsia="Calibri" w:hAnsi="Arial" w:cs="Arial"/>
                <w:sz w:val="24"/>
                <w:szCs w:val="24"/>
              </w:rPr>
            </w:pPr>
            <w:r w:rsidRPr="00E22665">
              <w:rPr>
                <w:rFonts w:ascii="Arial" w:eastAsia="Calibri" w:hAnsi="Arial" w:cs="Arial"/>
                <w:sz w:val="24"/>
                <w:szCs w:val="24"/>
              </w:rPr>
              <w:t>Проводить самоконтроль при занятиях физическими упражнениями.</w:t>
            </w:r>
          </w:p>
          <w:p w:rsidR="00A5336E" w:rsidRPr="00E22665" w:rsidRDefault="00A5336E" w:rsidP="00A0149E">
            <w:pPr>
              <w:rPr>
                <w:rFonts w:ascii="Arial" w:hAnsi="Arial" w:cs="Arial"/>
                <w:bCs/>
                <w:sz w:val="24"/>
                <w:szCs w:val="24"/>
              </w:rPr>
            </w:pPr>
          </w:p>
        </w:tc>
        <w:tc>
          <w:tcPr>
            <w:tcW w:w="2967" w:type="dxa"/>
            <w:vAlign w:val="center"/>
          </w:tcPr>
          <w:p w:rsidR="009D2379" w:rsidRPr="00E22665" w:rsidRDefault="00F10179" w:rsidP="009D2379">
            <w:pPr>
              <w:rPr>
                <w:rFonts w:ascii="Arial" w:hAnsi="Arial" w:cs="Arial"/>
                <w:sz w:val="24"/>
                <w:szCs w:val="24"/>
              </w:rPr>
            </w:pPr>
            <w:r w:rsidRPr="00E22665">
              <w:rPr>
                <w:rFonts w:ascii="Arial" w:hAnsi="Arial" w:cs="Arial"/>
                <w:sz w:val="24"/>
                <w:szCs w:val="24"/>
              </w:rPr>
              <w:t xml:space="preserve">Практическая </w:t>
            </w:r>
            <w:r w:rsidR="00B6114B" w:rsidRPr="00E22665">
              <w:rPr>
                <w:rFonts w:ascii="Arial" w:hAnsi="Arial" w:cs="Arial"/>
                <w:sz w:val="24"/>
                <w:szCs w:val="24"/>
              </w:rPr>
              <w:t xml:space="preserve">работа </w:t>
            </w:r>
          </w:p>
          <w:p w:rsidR="00A5336E" w:rsidRPr="00E22665" w:rsidRDefault="00A5336E" w:rsidP="00B6114B">
            <w:pPr>
              <w:rPr>
                <w:rFonts w:ascii="Arial" w:hAnsi="Arial" w:cs="Arial"/>
                <w:sz w:val="24"/>
                <w:szCs w:val="24"/>
              </w:rPr>
            </w:pPr>
          </w:p>
        </w:tc>
        <w:tc>
          <w:tcPr>
            <w:tcW w:w="1417" w:type="dxa"/>
          </w:tcPr>
          <w:p w:rsidR="00A5336E" w:rsidRPr="00E22665" w:rsidRDefault="00A5336E" w:rsidP="00A0149E">
            <w:pPr>
              <w:jc w:val="center"/>
              <w:rPr>
                <w:rFonts w:ascii="Arial" w:eastAsia="Times New Roman" w:hAnsi="Arial" w:cs="Arial"/>
                <w:sz w:val="24"/>
                <w:szCs w:val="24"/>
              </w:rPr>
            </w:pPr>
          </w:p>
          <w:p w:rsidR="00A5336E" w:rsidRPr="00E22665" w:rsidRDefault="00A5336E" w:rsidP="00A0149E">
            <w:pPr>
              <w:jc w:val="center"/>
              <w:rPr>
                <w:rFonts w:ascii="Arial" w:eastAsia="Times New Roman" w:hAnsi="Arial" w:cs="Arial"/>
                <w:sz w:val="24"/>
                <w:szCs w:val="24"/>
              </w:rPr>
            </w:pPr>
          </w:p>
          <w:p w:rsidR="00A5336E" w:rsidRPr="00E22665" w:rsidRDefault="00A5336E" w:rsidP="00A0149E">
            <w:pPr>
              <w:jc w:val="center"/>
              <w:rPr>
                <w:rFonts w:ascii="Arial" w:eastAsia="Times New Roman" w:hAnsi="Arial" w:cs="Arial"/>
                <w:sz w:val="24"/>
                <w:szCs w:val="24"/>
              </w:rPr>
            </w:pPr>
          </w:p>
          <w:p w:rsidR="00A5336E" w:rsidRPr="00E22665" w:rsidRDefault="00A5336E" w:rsidP="00A0149E">
            <w:pPr>
              <w:jc w:val="center"/>
              <w:rPr>
                <w:rFonts w:ascii="Arial" w:eastAsia="Times New Roman" w:hAnsi="Arial" w:cs="Arial"/>
                <w:sz w:val="24"/>
                <w:szCs w:val="24"/>
              </w:rPr>
            </w:pPr>
          </w:p>
          <w:p w:rsidR="00A5336E" w:rsidRPr="00E22665" w:rsidRDefault="00A5336E" w:rsidP="00A0149E">
            <w:pPr>
              <w:jc w:val="center"/>
              <w:rPr>
                <w:rFonts w:ascii="Arial" w:eastAsia="Times New Roman" w:hAnsi="Arial" w:cs="Arial"/>
                <w:sz w:val="24"/>
                <w:szCs w:val="24"/>
              </w:rPr>
            </w:pPr>
          </w:p>
          <w:p w:rsidR="00A5336E" w:rsidRPr="00E22665" w:rsidRDefault="00A5336E" w:rsidP="00A0149E">
            <w:pPr>
              <w:jc w:val="center"/>
              <w:rPr>
                <w:rFonts w:ascii="Arial" w:eastAsia="Times New Roman" w:hAnsi="Arial" w:cs="Arial"/>
                <w:sz w:val="24"/>
                <w:szCs w:val="24"/>
              </w:rPr>
            </w:pPr>
          </w:p>
          <w:p w:rsidR="00A5336E" w:rsidRPr="00E22665" w:rsidRDefault="00A5336E" w:rsidP="00A0149E">
            <w:pPr>
              <w:jc w:val="center"/>
              <w:rPr>
                <w:rFonts w:ascii="Arial" w:eastAsia="Times New Roman" w:hAnsi="Arial" w:cs="Arial"/>
                <w:sz w:val="24"/>
                <w:szCs w:val="24"/>
              </w:rPr>
            </w:pPr>
          </w:p>
          <w:p w:rsidR="00A5336E" w:rsidRPr="00E22665" w:rsidRDefault="00A5336E" w:rsidP="00A0149E">
            <w:pPr>
              <w:rPr>
                <w:rFonts w:ascii="Arial" w:eastAsia="Times New Roman" w:hAnsi="Arial" w:cs="Arial"/>
                <w:sz w:val="24"/>
                <w:szCs w:val="24"/>
              </w:rPr>
            </w:pPr>
            <w:r w:rsidRPr="00E22665">
              <w:rPr>
                <w:rFonts w:ascii="Arial" w:eastAsia="Times New Roman" w:hAnsi="Arial" w:cs="Arial"/>
                <w:sz w:val="24"/>
                <w:szCs w:val="24"/>
              </w:rPr>
              <w:t xml:space="preserve">         </w:t>
            </w:r>
            <w:r w:rsidR="003A6EBB">
              <w:rPr>
                <w:rFonts w:ascii="Arial" w:eastAsia="Times New Roman" w:hAnsi="Arial" w:cs="Arial"/>
                <w:sz w:val="24"/>
                <w:szCs w:val="24"/>
              </w:rPr>
              <w:t>60</w:t>
            </w:r>
          </w:p>
        </w:tc>
      </w:tr>
    </w:tbl>
    <w:p w:rsidR="00A5336E" w:rsidRPr="00E22665" w:rsidRDefault="00A5336E" w:rsidP="00A5336E">
      <w:pPr>
        <w:spacing w:after="0" w:line="240" w:lineRule="auto"/>
        <w:ind w:right="-259"/>
        <w:jc w:val="center"/>
        <w:rPr>
          <w:rFonts w:ascii="Arial" w:eastAsia="Arial" w:hAnsi="Arial" w:cs="Arial"/>
          <w:b/>
          <w:sz w:val="24"/>
          <w:szCs w:val="24"/>
          <w:lang w:eastAsia="ru-RU"/>
        </w:rPr>
      </w:pPr>
    </w:p>
    <w:p w:rsidR="005C094B" w:rsidRPr="00E22665" w:rsidRDefault="005C094B" w:rsidP="005C094B">
      <w:pPr>
        <w:spacing w:after="0" w:line="240" w:lineRule="auto"/>
        <w:ind w:right="-259"/>
        <w:jc w:val="center"/>
        <w:rPr>
          <w:rFonts w:ascii="Arial" w:eastAsia="Arial" w:hAnsi="Arial" w:cs="Arial"/>
          <w:b/>
          <w:sz w:val="24"/>
          <w:szCs w:val="24"/>
          <w:lang w:eastAsia="ru-RU"/>
        </w:rPr>
      </w:pPr>
      <w:r w:rsidRPr="00E22665">
        <w:rPr>
          <w:rFonts w:ascii="Arial" w:eastAsia="Arial" w:hAnsi="Arial" w:cs="Arial"/>
          <w:b/>
          <w:sz w:val="24"/>
          <w:szCs w:val="24"/>
          <w:lang w:eastAsia="ru-RU"/>
        </w:rPr>
        <w:t>ОБЩАЯ ХАРАКТЕРИСТИКА УЧЕБНОЙ ДИСЦИПЛИНЫ</w:t>
      </w:r>
    </w:p>
    <w:p w:rsidR="005C094B" w:rsidRPr="00E22665" w:rsidRDefault="003C6A98" w:rsidP="005C094B">
      <w:pPr>
        <w:spacing w:after="0" w:line="240" w:lineRule="auto"/>
        <w:ind w:right="-259"/>
        <w:jc w:val="center"/>
        <w:rPr>
          <w:rFonts w:ascii="Arial" w:eastAsia="Arial" w:hAnsi="Arial" w:cs="Arial"/>
          <w:b/>
          <w:sz w:val="24"/>
          <w:szCs w:val="24"/>
          <w:lang w:eastAsia="ru-RU"/>
        </w:rPr>
      </w:pPr>
      <w:r w:rsidRPr="00E22665">
        <w:rPr>
          <w:rFonts w:ascii="Arial" w:eastAsia="Arial" w:hAnsi="Arial" w:cs="Arial"/>
          <w:b/>
          <w:sz w:val="24"/>
          <w:szCs w:val="24"/>
          <w:lang w:eastAsia="ru-RU"/>
        </w:rPr>
        <w:t>СГЦ.04</w:t>
      </w:r>
      <w:r w:rsidR="00BB0D95" w:rsidRPr="00E22665">
        <w:rPr>
          <w:rFonts w:ascii="Arial" w:eastAsia="Arial" w:hAnsi="Arial" w:cs="Arial"/>
          <w:b/>
          <w:sz w:val="24"/>
          <w:szCs w:val="24"/>
          <w:lang w:eastAsia="ru-RU"/>
        </w:rPr>
        <w:t xml:space="preserve"> </w:t>
      </w:r>
      <w:r w:rsidR="005C094B" w:rsidRPr="00E22665">
        <w:rPr>
          <w:rFonts w:ascii="Arial" w:eastAsia="Arial" w:hAnsi="Arial" w:cs="Arial"/>
          <w:b/>
          <w:sz w:val="24"/>
          <w:szCs w:val="24"/>
          <w:lang w:eastAsia="ru-RU"/>
        </w:rPr>
        <w:t>Физическая культура</w:t>
      </w:r>
    </w:p>
    <w:p w:rsidR="005C094B" w:rsidRPr="00E22665" w:rsidRDefault="005C094B" w:rsidP="005C094B">
      <w:pPr>
        <w:spacing w:after="0" w:line="240" w:lineRule="auto"/>
        <w:ind w:left="540"/>
        <w:jc w:val="both"/>
        <w:rPr>
          <w:rFonts w:ascii="Arial" w:eastAsiaTheme="minorEastAsia" w:hAnsi="Arial" w:cs="Arial"/>
          <w:sz w:val="24"/>
          <w:szCs w:val="24"/>
          <w:lang w:eastAsia="ru-RU"/>
        </w:rPr>
      </w:pP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Содержание программы «Физическая культура» направлено на достижение следующих целей: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формирование физической культуры личности будущего профессионала, востребованного на современном рынке труда;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развитие физических качеств и способностей, совершенствование функциональных возможностей организма, укрепление индивидуального здоровья;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формирование устойчивых мотивов и потребностей в бережном отношении к собственному здоровью, в занятиях физкультурно-оздоровительной и спортивн</w:t>
      </w:r>
      <w:proofErr w:type="gramStart"/>
      <w:r w:rsidRPr="00E22665">
        <w:rPr>
          <w:rFonts w:ascii="Arial" w:hAnsi="Arial" w:cs="Arial"/>
          <w:sz w:val="24"/>
          <w:szCs w:val="24"/>
        </w:rPr>
        <w:t>о-</w:t>
      </w:r>
      <w:proofErr w:type="gramEnd"/>
      <w:r w:rsidRPr="00E22665">
        <w:rPr>
          <w:rFonts w:ascii="Arial" w:hAnsi="Arial" w:cs="Arial"/>
          <w:sz w:val="24"/>
          <w:szCs w:val="24"/>
        </w:rPr>
        <w:t xml:space="preserve"> оздоровительной деятельностью;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овладение технологиями современных оздоровительных систем </w:t>
      </w:r>
      <w:proofErr w:type="gramStart"/>
      <w:r w:rsidRPr="00E22665">
        <w:rPr>
          <w:rFonts w:ascii="Arial" w:hAnsi="Arial" w:cs="Arial"/>
          <w:sz w:val="24"/>
          <w:szCs w:val="24"/>
        </w:rPr>
        <w:t>физического</w:t>
      </w:r>
      <w:proofErr w:type="gramEnd"/>
      <w:r w:rsidRPr="00E22665">
        <w:rPr>
          <w:rFonts w:ascii="Arial" w:hAnsi="Arial" w:cs="Arial"/>
          <w:sz w:val="24"/>
          <w:szCs w:val="24"/>
        </w:rPr>
        <w:t xml:space="preserve">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воспитания, обогащение индивидуального опыта занятий специально-прикладными физическими упражнениями и базовыми видами спорта;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овладение 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освоение системы знаний о занятиях физической культурой, их роли и значении в формировании здорового образа жизни и социальных ориентаций;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p>
    <w:p w:rsidR="005C094B" w:rsidRPr="00E22665" w:rsidRDefault="005C094B" w:rsidP="005C094B">
      <w:pPr>
        <w:spacing w:after="0" w:line="360" w:lineRule="auto"/>
        <w:jc w:val="both"/>
        <w:rPr>
          <w:rFonts w:ascii="Arial" w:hAnsi="Arial" w:cs="Arial"/>
          <w:b/>
          <w:sz w:val="24"/>
          <w:szCs w:val="24"/>
        </w:rPr>
      </w:pPr>
      <w:r w:rsidRPr="00E22665">
        <w:rPr>
          <w:rFonts w:ascii="Arial" w:hAnsi="Arial" w:cs="Arial"/>
          <w:b/>
          <w:sz w:val="24"/>
          <w:szCs w:val="24"/>
        </w:rPr>
        <w:t xml:space="preserve">     </w:t>
      </w:r>
    </w:p>
    <w:p w:rsidR="005C094B" w:rsidRPr="00E22665" w:rsidRDefault="005C094B" w:rsidP="005C094B">
      <w:pPr>
        <w:spacing w:after="0" w:line="360" w:lineRule="auto"/>
        <w:jc w:val="both"/>
        <w:rPr>
          <w:rFonts w:ascii="Arial" w:hAnsi="Arial" w:cs="Arial"/>
          <w:sz w:val="24"/>
          <w:szCs w:val="24"/>
        </w:rPr>
      </w:pPr>
      <w:r w:rsidRPr="00E22665">
        <w:rPr>
          <w:rFonts w:ascii="Arial" w:hAnsi="Arial" w:cs="Arial"/>
          <w:b/>
          <w:sz w:val="24"/>
          <w:szCs w:val="24"/>
        </w:rPr>
        <w:t xml:space="preserve">     </w:t>
      </w:r>
      <w:r w:rsidRPr="00E22665">
        <w:rPr>
          <w:rFonts w:ascii="Arial" w:hAnsi="Arial" w:cs="Arial"/>
          <w:sz w:val="24"/>
          <w:szCs w:val="24"/>
        </w:rPr>
        <w:t>В результате освоения дисциплины обучающийся должен уметь:</w:t>
      </w:r>
    </w:p>
    <w:p w:rsidR="005C094B" w:rsidRPr="00E22665" w:rsidRDefault="005C094B" w:rsidP="005C094B">
      <w:pPr>
        <w:pStyle w:val="a9"/>
        <w:numPr>
          <w:ilvl w:val="0"/>
          <w:numId w:val="1"/>
        </w:numPr>
        <w:spacing w:after="0" w:line="360" w:lineRule="auto"/>
        <w:ind w:left="284" w:firstLine="0"/>
        <w:jc w:val="both"/>
        <w:rPr>
          <w:rFonts w:ascii="Arial" w:hAnsi="Arial" w:cs="Arial"/>
          <w:sz w:val="24"/>
          <w:szCs w:val="24"/>
        </w:rPr>
      </w:pPr>
      <w:r w:rsidRPr="00E22665">
        <w:rPr>
          <w:rFonts w:ascii="Arial" w:hAnsi="Arial" w:cs="Arial"/>
          <w:sz w:val="24"/>
          <w:szCs w:val="24"/>
        </w:rPr>
        <w:t xml:space="preserve">выполнять индивидуально подобранные комплексы </w:t>
      </w:r>
      <w:proofErr w:type="gramStart"/>
      <w:r w:rsidRPr="00E22665">
        <w:rPr>
          <w:rFonts w:ascii="Arial" w:hAnsi="Arial" w:cs="Arial"/>
          <w:sz w:val="24"/>
          <w:szCs w:val="24"/>
        </w:rPr>
        <w:t>оздоровительной</w:t>
      </w:r>
      <w:proofErr w:type="gramEnd"/>
      <w:r w:rsidRPr="00E22665">
        <w:rPr>
          <w:rFonts w:ascii="Arial" w:hAnsi="Arial" w:cs="Arial"/>
          <w:sz w:val="24"/>
          <w:szCs w:val="24"/>
        </w:rPr>
        <w:t xml:space="preserve"> и адаптивной</w:t>
      </w:r>
    </w:p>
    <w:p w:rsidR="005C094B" w:rsidRPr="00E22665" w:rsidRDefault="005C094B" w:rsidP="005C094B">
      <w:pPr>
        <w:pStyle w:val="a9"/>
        <w:numPr>
          <w:ilvl w:val="0"/>
          <w:numId w:val="1"/>
        </w:numPr>
        <w:spacing w:after="0" w:line="360" w:lineRule="auto"/>
        <w:ind w:left="284" w:firstLine="0"/>
        <w:jc w:val="both"/>
        <w:rPr>
          <w:rFonts w:ascii="Arial" w:hAnsi="Arial" w:cs="Arial"/>
          <w:sz w:val="24"/>
          <w:szCs w:val="24"/>
        </w:rPr>
      </w:pPr>
      <w:r w:rsidRPr="00E22665">
        <w:rPr>
          <w:rFonts w:ascii="Arial" w:hAnsi="Arial" w:cs="Arial"/>
          <w:sz w:val="24"/>
          <w:szCs w:val="24"/>
        </w:rPr>
        <w:t>(лечебной) физической культуры, композиции упражнений атлетической гимнастики;</w:t>
      </w:r>
    </w:p>
    <w:p w:rsidR="005C094B" w:rsidRPr="00E22665" w:rsidRDefault="005C094B" w:rsidP="005C094B">
      <w:pPr>
        <w:pStyle w:val="a9"/>
        <w:numPr>
          <w:ilvl w:val="0"/>
          <w:numId w:val="1"/>
        </w:numPr>
        <w:spacing w:after="0" w:line="360" w:lineRule="auto"/>
        <w:ind w:left="284" w:firstLine="0"/>
        <w:jc w:val="both"/>
        <w:rPr>
          <w:rFonts w:ascii="Arial" w:hAnsi="Arial" w:cs="Arial"/>
          <w:sz w:val="24"/>
          <w:szCs w:val="24"/>
        </w:rPr>
      </w:pPr>
      <w:r w:rsidRPr="00E22665">
        <w:rPr>
          <w:rFonts w:ascii="Arial" w:hAnsi="Arial" w:cs="Arial"/>
          <w:sz w:val="24"/>
          <w:szCs w:val="24"/>
        </w:rPr>
        <w:t>выполнять простейшие приемы самомассажа и релаксации;</w:t>
      </w:r>
    </w:p>
    <w:p w:rsidR="005C094B" w:rsidRPr="00E22665" w:rsidRDefault="005C094B" w:rsidP="005C094B">
      <w:pPr>
        <w:pStyle w:val="a9"/>
        <w:numPr>
          <w:ilvl w:val="0"/>
          <w:numId w:val="1"/>
        </w:numPr>
        <w:spacing w:after="0" w:line="360" w:lineRule="auto"/>
        <w:ind w:left="284" w:firstLine="0"/>
        <w:jc w:val="both"/>
        <w:rPr>
          <w:rFonts w:ascii="Arial" w:hAnsi="Arial" w:cs="Arial"/>
          <w:sz w:val="24"/>
          <w:szCs w:val="24"/>
        </w:rPr>
      </w:pPr>
      <w:r w:rsidRPr="00E22665">
        <w:rPr>
          <w:rFonts w:ascii="Arial" w:hAnsi="Arial" w:cs="Arial"/>
          <w:sz w:val="24"/>
          <w:szCs w:val="24"/>
        </w:rPr>
        <w:t>проводить самоконтроль при занятиях физическими упражнениями;</w:t>
      </w:r>
    </w:p>
    <w:p w:rsidR="005C094B" w:rsidRPr="00E22665" w:rsidRDefault="005C094B" w:rsidP="005C094B">
      <w:pPr>
        <w:pStyle w:val="a9"/>
        <w:numPr>
          <w:ilvl w:val="0"/>
          <w:numId w:val="1"/>
        </w:numPr>
        <w:spacing w:after="0" w:line="360" w:lineRule="auto"/>
        <w:ind w:left="284" w:firstLine="0"/>
        <w:jc w:val="both"/>
        <w:rPr>
          <w:rFonts w:ascii="Arial" w:hAnsi="Arial" w:cs="Arial"/>
          <w:sz w:val="24"/>
          <w:szCs w:val="24"/>
        </w:rPr>
      </w:pPr>
      <w:r w:rsidRPr="00E22665">
        <w:rPr>
          <w:rFonts w:ascii="Arial" w:hAnsi="Arial" w:cs="Arial"/>
          <w:sz w:val="24"/>
          <w:szCs w:val="24"/>
        </w:rPr>
        <w:t>преодолевать искусственные и естественные препятствия с использованием разнообразных способов передвижения;</w:t>
      </w:r>
    </w:p>
    <w:p w:rsidR="005C094B" w:rsidRPr="00E22665" w:rsidRDefault="005C094B" w:rsidP="005C094B">
      <w:pPr>
        <w:pStyle w:val="a9"/>
        <w:numPr>
          <w:ilvl w:val="0"/>
          <w:numId w:val="1"/>
        </w:numPr>
        <w:spacing w:after="0" w:line="360" w:lineRule="auto"/>
        <w:ind w:left="284" w:firstLine="0"/>
        <w:jc w:val="both"/>
        <w:rPr>
          <w:rFonts w:ascii="Arial" w:hAnsi="Arial" w:cs="Arial"/>
          <w:sz w:val="24"/>
          <w:szCs w:val="24"/>
        </w:rPr>
      </w:pPr>
      <w:r w:rsidRPr="00E22665">
        <w:rPr>
          <w:rFonts w:ascii="Arial" w:hAnsi="Arial" w:cs="Arial"/>
          <w:sz w:val="24"/>
          <w:szCs w:val="24"/>
        </w:rPr>
        <w:lastRenderedPageBreak/>
        <w:t xml:space="preserve">выполнять приемы защиты и самообороны, страховки и </w:t>
      </w:r>
      <w:proofErr w:type="spellStart"/>
      <w:r w:rsidRPr="00E22665">
        <w:rPr>
          <w:rFonts w:ascii="Arial" w:hAnsi="Arial" w:cs="Arial"/>
          <w:sz w:val="24"/>
          <w:szCs w:val="24"/>
        </w:rPr>
        <w:t>самостраховки</w:t>
      </w:r>
      <w:proofErr w:type="spellEnd"/>
      <w:r w:rsidRPr="00E22665">
        <w:rPr>
          <w:rFonts w:ascii="Arial" w:hAnsi="Arial" w:cs="Arial"/>
          <w:sz w:val="24"/>
          <w:szCs w:val="24"/>
        </w:rPr>
        <w:t>;</w:t>
      </w:r>
    </w:p>
    <w:p w:rsidR="005C094B" w:rsidRPr="00E22665" w:rsidRDefault="005C094B" w:rsidP="005C094B">
      <w:pPr>
        <w:pStyle w:val="a9"/>
        <w:numPr>
          <w:ilvl w:val="0"/>
          <w:numId w:val="1"/>
        </w:numPr>
        <w:spacing w:after="0" w:line="360" w:lineRule="auto"/>
        <w:ind w:left="284" w:firstLine="0"/>
        <w:jc w:val="both"/>
        <w:rPr>
          <w:rFonts w:ascii="Arial" w:hAnsi="Arial" w:cs="Arial"/>
          <w:sz w:val="24"/>
          <w:szCs w:val="24"/>
        </w:rPr>
      </w:pPr>
      <w:r w:rsidRPr="00E22665">
        <w:rPr>
          <w:rFonts w:ascii="Arial" w:hAnsi="Arial" w:cs="Arial"/>
          <w:sz w:val="24"/>
          <w:szCs w:val="24"/>
        </w:rPr>
        <w:t>осуществлять творческое сотрудничество в коллективных формах занятий физической культурой;</w:t>
      </w:r>
    </w:p>
    <w:p w:rsidR="005C094B" w:rsidRPr="00E22665" w:rsidRDefault="005C094B" w:rsidP="005C094B">
      <w:pPr>
        <w:pStyle w:val="a9"/>
        <w:numPr>
          <w:ilvl w:val="0"/>
          <w:numId w:val="1"/>
        </w:numPr>
        <w:spacing w:after="0" w:line="360" w:lineRule="auto"/>
        <w:ind w:left="284" w:firstLine="0"/>
        <w:jc w:val="both"/>
        <w:rPr>
          <w:rFonts w:ascii="Arial" w:hAnsi="Arial" w:cs="Arial"/>
          <w:sz w:val="24"/>
          <w:szCs w:val="24"/>
        </w:rPr>
      </w:pPr>
      <w:r w:rsidRPr="00E22665">
        <w:rPr>
          <w:rFonts w:ascii="Arial" w:hAnsi="Arial" w:cs="Arial"/>
          <w:sz w:val="24"/>
          <w:szCs w:val="24"/>
        </w:rPr>
        <w:t>выполнять контрольные нормативы, предусмотренные государственным стандартом по легкой атлетике, гимнастике, волейболу, баскетболу  и лыжам при соответствующей тренировке, с учетом состояния здоровья и функциональных возможностей своего организма;</w:t>
      </w:r>
    </w:p>
    <w:p w:rsidR="005C094B" w:rsidRPr="00E22665" w:rsidRDefault="005C094B" w:rsidP="005C094B">
      <w:pPr>
        <w:spacing w:after="0" w:line="360" w:lineRule="auto"/>
        <w:jc w:val="both"/>
        <w:rPr>
          <w:rFonts w:ascii="Arial" w:hAnsi="Arial" w:cs="Arial"/>
          <w:b/>
          <w:sz w:val="24"/>
          <w:szCs w:val="24"/>
        </w:rPr>
      </w:pPr>
      <w:r w:rsidRPr="00E22665">
        <w:rPr>
          <w:rFonts w:ascii="Arial" w:hAnsi="Arial" w:cs="Arial"/>
          <w:b/>
          <w:sz w:val="24"/>
          <w:szCs w:val="24"/>
        </w:rPr>
        <w:t xml:space="preserve">использовать приобретенные знания и умения в практической деятельности и повседневной жизни </w:t>
      </w:r>
      <w:proofErr w:type="gramStart"/>
      <w:r w:rsidRPr="00E22665">
        <w:rPr>
          <w:rFonts w:ascii="Arial" w:hAnsi="Arial" w:cs="Arial"/>
          <w:b/>
          <w:sz w:val="24"/>
          <w:szCs w:val="24"/>
        </w:rPr>
        <w:t>для</w:t>
      </w:r>
      <w:proofErr w:type="gramEnd"/>
      <w:r w:rsidRPr="00E22665">
        <w:rPr>
          <w:rFonts w:ascii="Arial" w:hAnsi="Arial" w:cs="Arial"/>
          <w:b/>
          <w:sz w:val="24"/>
          <w:szCs w:val="24"/>
        </w:rPr>
        <w:t>:</w:t>
      </w:r>
    </w:p>
    <w:p w:rsidR="005C094B" w:rsidRPr="00E22665" w:rsidRDefault="005C094B" w:rsidP="005C094B">
      <w:pPr>
        <w:pStyle w:val="a9"/>
        <w:numPr>
          <w:ilvl w:val="0"/>
          <w:numId w:val="1"/>
        </w:numPr>
        <w:spacing w:after="0" w:line="360" w:lineRule="auto"/>
        <w:ind w:left="284" w:firstLine="0"/>
        <w:jc w:val="both"/>
        <w:rPr>
          <w:rFonts w:ascii="Arial" w:hAnsi="Arial" w:cs="Arial"/>
          <w:sz w:val="24"/>
          <w:szCs w:val="24"/>
        </w:rPr>
      </w:pPr>
      <w:r w:rsidRPr="00E22665">
        <w:rPr>
          <w:rFonts w:ascii="Arial" w:hAnsi="Arial" w:cs="Arial"/>
          <w:sz w:val="24"/>
          <w:szCs w:val="24"/>
        </w:rPr>
        <w:t>повышения работоспособности, сохранения и укрепления здоровья;</w:t>
      </w:r>
    </w:p>
    <w:p w:rsidR="005C094B" w:rsidRPr="00E22665" w:rsidRDefault="005C094B" w:rsidP="005C094B">
      <w:pPr>
        <w:pStyle w:val="a9"/>
        <w:numPr>
          <w:ilvl w:val="0"/>
          <w:numId w:val="1"/>
        </w:numPr>
        <w:spacing w:after="0" w:line="360" w:lineRule="auto"/>
        <w:ind w:left="284" w:firstLine="0"/>
        <w:jc w:val="both"/>
        <w:rPr>
          <w:rFonts w:ascii="Arial" w:hAnsi="Arial" w:cs="Arial"/>
          <w:sz w:val="24"/>
          <w:szCs w:val="24"/>
        </w:rPr>
      </w:pPr>
      <w:r w:rsidRPr="00E22665">
        <w:rPr>
          <w:rFonts w:ascii="Arial" w:hAnsi="Arial" w:cs="Arial"/>
          <w:sz w:val="24"/>
          <w:szCs w:val="24"/>
        </w:rPr>
        <w:t>подготовки к профессиональной деятельности и службе в Вооруженных Силах Российской Федерации;</w:t>
      </w:r>
    </w:p>
    <w:p w:rsidR="005C094B" w:rsidRPr="00E22665" w:rsidRDefault="005C094B" w:rsidP="005C094B">
      <w:pPr>
        <w:pStyle w:val="a9"/>
        <w:numPr>
          <w:ilvl w:val="0"/>
          <w:numId w:val="1"/>
        </w:numPr>
        <w:spacing w:after="0" w:line="360" w:lineRule="auto"/>
        <w:ind w:left="284" w:firstLine="0"/>
        <w:jc w:val="both"/>
        <w:rPr>
          <w:rFonts w:ascii="Arial" w:hAnsi="Arial" w:cs="Arial"/>
          <w:sz w:val="24"/>
          <w:szCs w:val="24"/>
        </w:rPr>
      </w:pPr>
      <w:r w:rsidRPr="00E22665">
        <w:rPr>
          <w:rFonts w:ascii="Arial" w:hAnsi="Arial" w:cs="Arial"/>
          <w:sz w:val="24"/>
          <w:szCs w:val="24"/>
        </w:rPr>
        <w:t>организации и проведения индивидуального, коллективного и семейного отдыха, участия в массовых спортивных соревнованиях;</w:t>
      </w:r>
    </w:p>
    <w:p w:rsidR="005C094B" w:rsidRPr="00E22665" w:rsidRDefault="005C094B" w:rsidP="005C094B">
      <w:pPr>
        <w:pStyle w:val="a9"/>
        <w:numPr>
          <w:ilvl w:val="0"/>
          <w:numId w:val="1"/>
        </w:numPr>
        <w:spacing w:after="0" w:line="360" w:lineRule="auto"/>
        <w:ind w:left="284" w:firstLine="0"/>
        <w:jc w:val="both"/>
        <w:rPr>
          <w:rFonts w:ascii="Arial" w:hAnsi="Arial" w:cs="Arial"/>
          <w:sz w:val="24"/>
          <w:szCs w:val="24"/>
        </w:rPr>
      </w:pPr>
      <w:r w:rsidRPr="00E22665">
        <w:rPr>
          <w:rFonts w:ascii="Arial" w:hAnsi="Arial" w:cs="Arial"/>
          <w:sz w:val="24"/>
          <w:szCs w:val="24"/>
        </w:rPr>
        <w:t>активной творческой деятельности, выбора и формирования здорового образа жизни.</w:t>
      </w:r>
    </w:p>
    <w:p w:rsidR="005C094B" w:rsidRPr="00E22665" w:rsidRDefault="005C094B" w:rsidP="005C094B">
      <w:pPr>
        <w:spacing w:after="0" w:line="360" w:lineRule="auto"/>
        <w:jc w:val="both"/>
        <w:rPr>
          <w:rFonts w:ascii="Arial" w:hAnsi="Arial" w:cs="Arial"/>
          <w:b/>
          <w:sz w:val="24"/>
          <w:szCs w:val="24"/>
        </w:rPr>
      </w:pPr>
      <w:r w:rsidRPr="00E22665">
        <w:rPr>
          <w:rFonts w:ascii="Arial" w:hAnsi="Arial" w:cs="Arial"/>
          <w:b/>
          <w:sz w:val="24"/>
          <w:szCs w:val="24"/>
        </w:rPr>
        <w:t>знать/понимать:</w:t>
      </w:r>
    </w:p>
    <w:p w:rsidR="005C094B" w:rsidRPr="00E22665" w:rsidRDefault="005C094B" w:rsidP="005C094B">
      <w:pPr>
        <w:pStyle w:val="a9"/>
        <w:numPr>
          <w:ilvl w:val="0"/>
          <w:numId w:val="1"/>
        </w:numPr>
        <w:spacing w:after="0" w:line="360" w:lineRule="auto"/>
        <w:ind w:left="284" w:firstLine="0"/>
        <w:jc w:val="both"/>
        <w:rPr>
          <w:rFonts w:ascii="Arial" w:hAnsi="Arial" w:cs="Arial"/>
          <w:sz w:val="24"/>
          <w:szCs w:val="24"/>
        </w:rPr>
      </w:pPr>
      <w:r w:rsidRPr="00E22665">
        <w:rPr>
          <w:rFonts w:ascii="Arial" w:hAnsi="Arial" w:cs="Arial"/>
          <w:sz w:val="24"/>
          <w:szCs w:val="24"/>
        </w:rPr>
        <w:t>влияние оздоровительных систем физического воспитания на укрепление здоровья, профилактику профессиональных заболеваний, вредных привычек и увеличение продолжительности жизни;</w:t>
      </w:r>
    </w:p>
    <w:p w:rsidR="005C094B" w:rsidRPr="00E22665" w:rsidRDefault="005C094B" w:rsidP="005C094B">
      <w:pPr>
        <w:pStyle w:val="a9"/>
        <w:numPr>
          <w:ilvl w:val="0"/>
          <w:numId w:val="1"/>
        </w:numPr>
        <w:spacing w:after="0" w:line="360" w:lineRule="auto"/>
        <w:ind w:left="284" w:firstLine="0"/>
        <w:jc w:val="both"/>
        <w:rPr>
          <w:rFonts w:ascii="Arial" w:hAnsi="Arial" w:cs="Arial"/>
          <w:sz w:val="24"/>
          <w:szCs w:val="24"/>
        </w:rPr>
      </w:pPr>
      <w:r w:rsidRPr="00E22665">
        <w:rPr>
          <w:rFonts w:ascii="Arial" w:hAnsi="Arial" w:cs="Arial"/>
          <w:sz w:val="24"/>
          <w:szCs w:val="24"/>
        </w:rPr>
        <w:t>способы контроля и  оценки подготовленности;</w:t>
      </w:r>
    </w:p>
    <w:p w:rsidR="005C094B" w:rsidRPr="00E22665" w:rsidRDefault="005C094B" w:rsidP="005C094B">
      <w:pPr>
        <w:pStyle w:val="a9"/>
        <w:numPr>
          <w:ilvl w:val="0"/>
          <w:numId w:val="1"/>
        </w:numPr>
        <w:spacing w:after="0" w:line="360" w:lineRule="auto"/>
        <w:ind w:left="284" w:firstLine="0"/>
        <w:jc w:val="both"/>
        <w:rPr>
          <w:rFonts w:ascii="Arial" w:hAnsi="Arial" w:cs="Arial"/>
          <w:sz w:val="24"/>
          <w:szCs w:val="24"/>
        </w:rPr>
      </w:pPr>
      <w:r w:rsidRPr="00E22665">
        <w:rPr>
          <w:rFonts w:ascii="Arial" w:hAnsi="Arial" w:cs="Arial"/>
          <w:sz w:val="24"/>
          <w:szCs w:val="24"/>
        </w:rPr>
        <w:t xml:space="preserve">правила и способы планирования системы индивидуальных занятий физическими упражнениями различной направленности; </w:t>
      </w:r>
    </w:p>
    <w:p w:rsidR="005C094B" w:rsidRPr="00E22665" w:rsidRDefault="005C094B" w:rsidP="005C094B">
      <w:pPr>
        <w:pStyle w:val="21"/>
        <w:spacing w:before="0"/>
        <w:ind w:left="1080"/>
        <w:jc w:val="center"/>
        <w:rPr>
          <w:rFonts w:ascii="Arial" w:hAnsi="Arial" w:cs="Arial"/>
          <w:sz w:val="24"/>
          <w:szCs w:val="24"/>
          <w:lang w:val="ru-RU"/>
        </w:rPr>
      </w:pPr>
    </w:p>
    <w:p w:rsidR="00E22665" w:rsidRDefault="00E22665" w:rsidP="005C094B">
      <w:pPr>
        <w:pStyle w:val="21"/>
        <w:spacing w:before="0"/>
        <w:ind w:left="0"/>
        <w:jc w:val="center"/>
        <w:rPr>
          <w:rFonts w:ascii="Arial" w:hAnsi="Arial" w:cs="Arial"/>
          <w:sz w:val="24"/>
          <w:szCs w:val="24"/>
          <w:lang w:val="ru-RU"/>
        </w:rPr>
      </w:pPr>
    </w:p>
    <w:p w:rsidR="00E22665" w:rsidRDefault="00E22665" w:rsidP="005C094B">
      <w:pPr>
        <w:pStyle w:val="21"/>
        <w:spacing w:before="0"/>
        <w:ind w:left="0"/>
        <w:jc w:val="center"/>
        <w:rPr>
          <w:rFonts w:ascii="Arial" w:hAnsi="Arial" w:cs="Arial"/>
          <w:sz w:val="24"/>
          <w:szCs w:val="24"/>
          <w:lang w:val="ru-RU"/>
        </w:rPr>
      </w:pPr>
    </w:p>
    <w:p w:rsidR="005C094B" w:rsidRPr="00E22665" w:rsidRDefault="005C094B" w:rsidP="005C094B">
      <w:pPr>
        <w:pStyle w:val="21"/>
        <w:spacing w:before="0"/>
        <w:ind w:left="0"/>
        <w:jc w:val="center"/>
        <w:rPr>
          <w:rFonts w:ascii="Arial" w:hAnsi="Arial" w:cs="Arial"/>
          <w:sz w:val="24"/>
          <w:szCs w:val="24"/>
          <w:lang w:val="ru-RU"/>
        </w:rPr>
      </w:pPr>
      <w:r w:rsidRPr="00E22665">
        <w:rPr>
          <w:rFonts w:ascii="Arial" w:hAnsi="Arial" w:cs="Arial"/>
          <w:sz w:val="24"/>
          <w:szCs w:val="24"/>
          <w:lang w:val="ru-RU"/>
        </w:rPr>
        <w:t>МЕСТО ДИСЦИПЛИНЫ В СТРУКТУРЕ ОСНОВНОЙ ПРОФЕССИОНАЛЬНОЙ ОБРАЗОВАТЕЛЬНОЙ ПРОГРАМЫ</w:t>
      </w:r>
    </w:p>
    <w:p w:rsidR="005C094B" w:rsidRPr="00E22665" w:rsidRDefault="005C094B" w:rsidP="005C094B">
      <w:pPr>
        <w:pStyle w:val="21"/>
        <w:spacing w:before="0"/>
        <w:ind w:left="0"/>
        <w:jc w:val="both"/>
        <w:rPr>
          <w:rFonts w:ascii="Arial" w:hAnsi="Arial" w:cs="Arial"/>
          <w:sz w:val="24"/>
          <w:szCs w:val="24"/>
          <w:lang w:val="ru-RU"/>
        </w:rPr>
      </w:pPr>
    </w:p>
    <w:p w:rsidR="005C094B" w:rsidRPr="00E22665" w:rsidRDefault="005C094B" w:rsidP="00D275E8">
      <w:pPr>
        <w:spacing w:after="0" w:line="240" w:lineRule="auto"/>
        <w:rPr>
          <w:rFonts w:ascii="Arial" w:hAnsi="Arial" w:cs="Arial"/>
          <w:sz w:val="24"/>
          <w:szCs w:val="24"/>
        </w:rPr>
      </w:pPr>
      <w:r w:rsidRPr="00E22665">
        <w:rPr>
          <w:rFonts w:ascii="Arial" w:hAnsi="Arial" w:cs="Arial"/>
          <w:sz w:val="24"/>
          <w:szCs w:val="24"/>
        </w:rPr>
        <w:t xml:space="preserve">         </w:t>
      </w:r>
      <w:proofErr w:type="gramStart"/>
      <w:r w:rsidRPr="00E22665">
        <w:rPr>
          <w:rFonts w:ascii="Arial" w:hAnsi="Arial" w:cs="Arial"/>
          <w:sz w:val="24"/>
          <w:szCs w:val="24"/>
        </w:rPr>
        <w:t>Рабочая программа учебной дисциплины является частью  основной образовательной программы в соответс</w:t>
      </w:r>
      <w:r w:rsidR="003C6A98" w:rsidRPr="00E22665">
        <w:rPr>
          <w:rFonts w:ascii="Arial" w:hAnsi="Arial" w:cs="Arial"/>
          <w:sz w:val="24"/>
          <w:szCs w:val="24"/>
        </w:rPr>
        <w:t>твии с ФГОС СПО по профессии</w:t>
      </w:r>
      <w:r w:rsidRPr="00E22665">
        <w:rPr>
          <w:rFonts w:ascii="Arial" w:hAnsi="Arial" w:cs="Arial"/>
          <w:sz w:val="24"/>
          <w:szCs w:val="24"/>
        </w:rPr>
        <w:t xml:space="preserve">  </w:t>
      </w:r>
      <w:r w:rsidR="00CC3AEE" w:rsidRPr="00CC3AEE">
        <w:rPr>
          <w:rFonts w:ascii="Times New Roman" w:eastAsia="Times New Roman" w:hAnsi="Times New Roman" w:cs="Times New Roman"/>
          <w:bCs/>
          <w:sz w:val="24"/>
          <w:szCs w:val="24"/>
          <w:lang w:eastAsia="ru-RU"/>
        </w:rPr>
        <w:t xml:space="preserve">39.02.01 </w:t>
      </w:r>
      <w:r w:rsidR="00CC3AEE" w:rsidRPr="00CC3AEE">
        <w:rPr>
          <w:rFonts w:ascii="Times New Roman" w:hAnsi="Times New Roman" w:cs="Times New Roman"/>
          <w:sz w:val="24"/>
          <w:szCs w:val="24"/>
        </w:rPr>
        <w:t>Социальная работа</w:t>
      </w:r>
      <w:r w:rsidR="00CC3AEE" w:rsidRPr="00E22665">
        <w:rPr>
          <w:rFonts w:ascii="Arial" w:hAnsi="Arial" w:cs="Arial"/>
          <w:sz w:val="24"/>
          <w:szCs w:val="24"/>
        </w:rPr>
        <w:t xml:space="preserve"> </w:t>
      </w:r>
      <w:r w:rsidRPr="00E22665">
        <w:rPr>
          <w:rFonts w:ascii="Arial" w:hAnsi="Arial" w:cs="Arial"/>
          <w:sz w:val="24"/>
          <w:szCs w:val="24"/>
        </w:rPr>
        <w:t xml:space="preserve">(приказ </w:t>
      </w:r>
      <w:proofErr w:type="spellStart"/>
      <w:r w:rsidRPr="00E22665">
        <w:rPr>
          <w:rFonts w:ascii="Arial" w:hAnsi="Arial" w:cs="Arial"/>
          <w:sz w:val="24"/>
          <w:szCs w:val="24"/>
        </w:rPr>
        <w:t>Минобрнауки</w:t>
      </w:r>
      <w:proofErr w:type="spellEnd"/>
      <w:r w:rsidRPr="00E22665">
        <w:rPr>
          <w:rFonts w:ascii="Arial" w:hAnsi="Arial" w:cs="Arial"/>
          <w:sz w:val="24"/>
          <w:szCs w:val="24"/>
        </w:rPr>
        <w:t xml:space="preserve"> России от 02.08.2013 года № 740 «Об утверждении федерального государственного образовательного стандарта среднего профессионального образования по специальности </w:t>
      </w:r>
      <w:r w:rsidR="00D275E8" w:rsidRPr="00E22665">
        <w:rPr>
          <w:rFonts w:ascii="Arial" w:eastAsia="Times New Roman" w:hAnsi="Arial" w:cs="Arial"/>
          <w:bCs/>
          <w:sz w:val="24"/>
          <w:szCs w:val="24"/>
          <w:lang w:eastAsia="ru-RU"/>
        </w:rPr>
        <w:t xml:space="preserve">35.02.08 </w:t>
      </w:r>
      <w:r w:rsidR="00D275E8" w:rsidRPr="00E22665">
        <w:rPr>
          <w:rFonts w:ascii="Arial" w:hAnsi="Arial" w:cs="Arial"/>
          <w:sz w:val="24"/>
          <w:szCs w:val="24"/>
        </w:rPr>
        <w:t xml:space="preserve">Электротехнические системы в агропромышленном комплексе (АПК), </w:t>
      </w:r>
      <w:r w:rsidRPr="00E22665">
        <w:rPr>
          <w:rFonts w:ascii="Arial" w:hAnsi="Arial" w:cs="Arial"/>
          <w:b/>
          <w:sz w:val="24"/>
          <w:szCs w:val="24"/>
        </w:rPr>
        <w:t xml:space="preserve">  </w:t>
      </w:r>
      <w:r w:rsidRPr="00E22665">
        <w:rPr>
          <w:rFonts w:ascii="Arial" w:hAnsi="Arial" w:cs="Arial"/>
          <w:sz w:val="24"/>
          <w:szCs w:val="24"/>
        </w:rPr>
        <w:t>зарегистрировано в Минюсте России 20 августа 2013 года, регистрационный № 29506)  входит в общеобразовательный цикл профильной дисциплины.</w:t>
      </w:r>
      <w:proofErr w:type="gramEnd"/>
    </w:p>
    <w:p w:rsidR="005C094B" w:rsidRPr="00E22665" w:rsidRDefault="005C094B" w:rsidP="0064773D">
      <w:pPr>
        <w:spacing w:after="0" w:line="360" w:lineRule="auto"/>
        <w:jc w:val="both"/>
        <w:rPr>
          <w:rFonts w:ascii="Arial" w:eastAsia="Arial" w:hAnsi="Arial" w:cs="Arial"/>
          <w:sz w:val="24"/>
          <w:szCs w:val="24"/>
          <w:lang w:eastAsia="ru-RU"/>
        </w:rPr>
      </w:pPr>
      <w:r w:rsidRPr="00E22665">
        <w:rPr>
          <w:rFonts w:ascii="Arial" w:eastAsia="Arial" w:hAnsi="Arial" w:cs="Arial"/>
          <w:sz w:val="24"/>
          <w:szCs w:val="24"/>
          <w:lang w:eastAsia="ru-RU"/>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ООП СПО на базе основного общего образования, учебная дисциплина </w:t>
      </w:r>
      <w:r w:rsidR="00DB0422" w:rsidRPr="00E22665">
        <w:rPr>
          <w:rFonts w:ascii="Arial" w:eastAsia="Arial" w:hAnsi="Arial" w:cs="Arial"/>
          <w:sz w:val="24"/>
          <w:szCs w:val="24"/>
          <w:lang w:eastAsia="ru-RU"/>
        </w:rPr>
        <w:t>СГЦ.04</w:t>
      </w:r>
      <w:r w:rsidRPr="00E22665">
        <w:rPr>
          <w:rFonts w:ascii="Arial" w:eastAsia="Arial" w:hAnsi="Arial" w:cs="Arial"/>
          <w:sz w:val="24"/>
          <w:szCs w:val="24"/>
          <w:lang w:eastAsia="ru-RU"/>
        </w:rPr>
        <w:t xml:space="preserve"> </w:t>
      </w:r>
      <w:r w:rsidRPr="00E22665">
        <w:rPr>
          <w:rFonts w:ascii="Arial" w:eastAsia="Arial" w:hAnsi="Arial" w:cs="Arial"/>
          <w:sz w:val="24"/>
          <w:szCs w:val="24"/>
          <w:lang w:eastAsia="ru-RU"/>
        </w:rPr>
        <w:lastRenderedPageBreak/>
        <w:t>Физическая культура изучается в общеобразовательном цикле учебного плана ООП СПО на базе</w:t>
      </w:r>
      <w:r w:rsidR="0064773D" w:rsidRPr="00E22665">
        <w:rPr>
          <w:rFonts w:ascii="Arial" w:eastAsia="Arial" w:hAnsi="Arial" w:cs="Arial"/>
          <w:sz w:val="24"/>
          <w:szCs w:val="24"/>
          <w:lang w:eastAsia="ru-RU"/>
        </w:rPr>
        <w:t xml:space="preserve"> </w:t>
      </w:r>
      <w:r w:rsidRPr="00E22665">
        <w:rPr>
          <w:rFonts w:ascii="Arial" w:eastAsia="Arial" w:hAnsi="Arial" w:cs="Arial"/>
          <w:sz w:val="24"/>
          <w:szCs w:val="24"/>
          <w:lang w:eastAsia="ru-RU"/>
        </w:rPr>
        <w:t>основного общего образования с получением среднего общего образования (ППКРС, ППССЗ).</w:t>
      </w:r>
    </w:p>
    <w:p w:rsidR="005C094B" w:rsidRPr="00E22665" w:rsidRDefault="005C094B" w:rsidP="005C094B">
      <w:pPr>
        <w:tabs>
          <w:tab w:val="left" w:pos="754"/>
        </w:tabs>
        <w:spacing w:after="0" w:line="360" w:lineRule="auto"/>
        <w:ind w:firstLine="709"/>
        <w:jc w:val="both"/>
        <w:rPr>
          <w:rFonts w:ascii="Arial" w:eastAsia="Arial" w:hAnsi="Arial" w:cs="Arial"/>
          <w:sz w:val="24"/>
          <w:szCs w:val="24"/>
          <w:lang w:eastAsia="ru-RU"/>
        </w:rPr>
      </w:pPr>
      <w:r w:rsidRPr="00E22665">
        <w:rPr>
          <w:rFonts w:ascii="Arial" w:eastAsia="Arial" w:hAnsi="Arial" w:cs="Arial"/>
          <w:sz w:val="24"/>
          <w:szCs w:val="24"/>
          <w:lang w:eastAsia="ru-RU"/>
        </w:rPr>
        <w:t xml:space="preserve">В учебных планах ППКРС, ППССЗ место учебной дисциплины </w:t>
      </w:r>
      <w:r w:rsidR="00C312EB" w:rsidRPr="00E22665">
        <w:rPr>
          <w:rFonts w:ascii="Arial" w:eastAsia="Arial" w:hAnsi="Arial" w:cs="Arial"/>
          <w:sz w:val="24"/>
          <w:szCs w:val="24"/>
          <w:lang w:eastAsia="ru-RU"/>
        </w:rPr>
        <w:t xml:space="preserve">СГЦ.04 </w:t>
      </w:r>
      <w:r w:rsidR="0064773D" w:rsidRPr="00E22665">
        <w:rPr>
          <w:rFonts w:ascii="Arial" w:eastAsia="Arial" w:hAnsi="Arial" w:cs="Arial"/>
          <w:sz w:val="24"/>
          <w:szCs w:val="24"/>
          <w:lang w:eastAsia="ru-RU"/>
        </w:rPr>
        <w:t xml:space="preserve"> Физическая культура -</w:t>
      </w:r>
      <w:r w:rsidRPr="00E22665">
        <w:rPr>
          <w:rFonts w:ascii="Arial" w:eastAsia="Arial" w:hAnsi="Arial" w:cs="Arial"/>
          <w:sz w:val="24"/>
          <w:szCs w:val="24"/>
          <w:lang w:eastAsia="ru-RU"/>
        </w:rPr>
        <w:t xml:space="preserve"> в составе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C960D1" w:rsidRPr="00E22665" w:rsidRDefault="00C960D1" w:rsidP="005C094B">
      <w:pPr>
        <w:tabs>
          <w:tab w:val="left" w:pos="754"/>
        </w:tabs>
        <w:spacing w:after="0" w:line="360" w:lineRule="auto"/>
        <w:ind w:firstLine="709"/>
        <w:jc w:val="both"/>
        <w:rPr>
          <w:rFonts w:ascii="Arial" w:eastAsia="Arial" w:hAnsi="Arial" w:cs="Arial"/>
          <w:sz w:val="24"/>
          <w:szCs w:val="24"/>
          <w:lang w:eastAsia="ru-RU"/>
        </w:rPr>
      </w:pPr>
    </w:p>
    <w:p w:rsidR="00C960D1" w:rsidRPr="00E22665" w:rsidRDefault="00C960D1" w:rsidP="005C094B">
      <w:pPr>
        <w:tabs>
          <w:tab w:val="left" w:pos="754"/>
        </w:tabs>
        <w:spacing w:after="0" w:line="360" w:lineRule="auto"/>
        <w:ind w:firstLine="709"/>
        <w:jc w:val="both"/>
        <w:rPr>
          <w:rFonts w:ascii="Arial" w:eastAsia="Arial" w:hAnsi="Arial" w:cs="Arial"/>
          <w:sz w:val="24"/>
          <w:szCs w:val="24"/>
          <w:lang w:eastAsia="ru-RU"/>
        </w:rPr>
      </w:pPr>
    </w:p>
    <w:p w:rsidR="00C960D1" w:rsidRPr="00E22665" w:rsidRDefault="00C960D1" w:rsidP="005C094B">
      <w:pPr>
        <w:tabs>
          <w:tab w:val="left" w:pos="754"/>
        </w:tabs>
        <w:spacing w:after="0" w:line="360" w:lineRule="auto"/>
        <w:ind w:firstLine="709"/>
        <w:jc w:val="both"/>
        <w:rPr>
          <w:rFonts w:ascii="Arial" w:eastAsia="Arial" w:hAnsi="Arial" w:cs="Arial"/>
          <w:sz w:val="24"/>
          <w:szCs w:val="24"/>
          <w:lang w:eastAsia="ru-RU"/>
        </w:rPr>
      </w:pPr>
    </w:p>
    <w:p w:rsidR="005C094B" w:rsidRPr="00E22665" w:rsidRDefault="005C094B" w:rsidP="005C094B">
      <w:pPr>
        <w:pStyle w:val="21"/>
        <w:spacing w:before="0" w:line="360" w:lineRule="auto"/>
        <w:ind w:left="0"/>
        <w:jc w:val="center"/>
        <w:rPr>
          <w:rFonts w:ascii="Arial" w:hAnsi="Arial" w:cs="Arial"/>
          <w:sz w:val="24"/>
          <w:szCs w:val="24"/>
          <w:lang w:val="ru-RU"/>
        </w:rPr>
      </w:pPr>
      <w:r w:rsidRPr="00E22665">
        <w:rPr>
          <w:rFonts w:ascii="Arial" w:hAnsi="Arial" w:cs="Arial"/>
          <w:sz w:val="24"/>
          <w:szCs w:val="24"/>
          <w:lang w:val="ru-RU"/>
        </w:rPr>
        <w:t>РЕЗУЛЬТАТЫ ОСВОЕНИЯ УЧЕБНОЙ ДИСЦИПЛИНЫ</w:t>
      </w:r>
    </w:p>
    <w:p w:rsidR="005C094B" w:rsidRPr="00E22665" w:rsidRDefault="005C094B" w:rsidP="005C094B">
      <w:pPr>
        <w:pStyle w:val="aa"/>
        <w:spacing w:after="0" w:line="360" w:lineRule="auto"/>
        <w:ind w:firstLine="707"/>
        <w:jc w:val="both"/>
        <w:rPr>
          <w:rFonts w:ascii="Arial" w:hAnsi="Arial" w:cs="Arial"/>
          <w:b/>
          <w:i/>
          <w:sz w:val="24"/>
          <w:szCs w:val="24"/>
        </w:rPr>
      </w:pPr>
      <w:r w:rsidRPr="00E22665">
        <w:rPr>
          <w:rFonts w:ascii="Arial" w:hAnsi="Arial" w:cs="Arial"/>
          <w:sz w:val="24"/>
          <w:szCs w:val="24"/>
        </w:rPr>
        <w:t xml:space="preserve">Освоение содержания учебной дисциплины «Физической культуры», обеспечивает достижение студентами следующих </w:t>
      </w:r>
      <w:r w:rsidRPr="00E22665">
        <w:rPr>
          <w:rFonts w:ascii="Arial" w:hAnsi="Arial" w:cs="Arial"/>
          <w:b/>
          <w:i/>
          <w:sz w:val="24"/>
          <w:szCs w:val="24"/>
        </w:rPr>
        <w:t>результатов:</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w:t>
      </w:r>
      <w:r w:rsidRPr="00E22665">
        <w:rPr>
          <w:rFonts w:ascii="Arial" w:hAnsi="Arial" w:cs="Arial"/>
          <w:b/>
          <w:sz w:val="24"/>
          <w:szCs w:val="24"/>
        </w:rPr>
        <w:t>личностных:</w:t>
      </w:r>
      <w:r w:rsidRPr="00E22665">
        <w:rPr>
          <w:rFonts w:ascii="Arial" w:hAnsi="Arial" w:cs="Arial"/>
          <w:sz w:val="24"/>
          <w:szCs w:val="24"/>
        </w:rPr>
        <w:t xml:space="preserve">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готовность и способность </w:t>
      </w:r>
      <w:proofErr w:type="gramStart"/>
      <w:r w:rsidRPr="00E22665">
        <w:rPr>
          <w:rFonts w:ascii="Arial" w:hAnsi="Arial" w:cs="Arial"/>
          <w:sz w:val="24"/>
          <w:szCs w:val="24"/>
        </w:rPr>
        <w:t>обучающихся</w:t>
      </w:r>
      <w:proofErr w:type="gramEnd"/>
      <w:r w:rsidRPr="00E22665">
        <w:rPr>
          <w:rFonts w:ascii="Arial" w:hAnsi="Arial" w:cs="Arial"/>
          <w:sz w:val="24"/>
          <w:szCs w:val="24"/>
        </w:rPr>
        <w:t xml:space="preserve"> к саморазвитию и личностному самоопределению;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w:t>
      </w:r>
      <w:proofErr w:type="spellStart"/>
      <w:r w:rsidRPr="00E22665">
        <w:rPr>
          <w:rFonts w:ascii="Arial" w:hAnsi="Arial" w:cs="Arial"/>
          <w:sz w:val="24"/>
          <w:szCs w:val="24"/>
        </w:rPr>
        <w:t>сформированност</w:t>
      </w:r>
      <w:r w:rsidR="0064773D" w:rsidRPr="00E22665">
        <w:rPr>
          <w:rFonts w:ascii="Arial" w:hAnsi="Arial" w:cs="Arial"/>
          <w:sz w:val="24"/>
          <w:szCs w:val="24"/>
        </w:rPr>
        <w:t>ь</w:t>
      </w:r>
      <w:proofErr w:type="spellEnd"/>
      <w:r w:rsidRPr="00E22665">
        <w:rPr>
          <w:rFonts w:ascii="Arial" w:hAnsi="Arial" w:cs="Arial"/>
          <w:sz w:val="24"/>
          <w:szCs w:val="24"/>
        </w:rPr>
        <w:t xml:space="preserve"> устойчивой мотивации к здоровому образу жизни и обучению, целенаправленному личностному совершенствованию двигательной активности с </w:t>
      </w:r>
      <w:proofErr w:type="spellStart"/>
      <w:r w:rsidRPr="00E22665">
        <w:rPr>
          <w:rFonts w:ascii="Arial" w:hAnsi="Arial" w:cs="Arial"/>
          <w:sz w:val="24"/>
          <w:szCs w:val="24"/>
        </w:rPr>
        <w:t>валелогической</w:t>
      </w:r>
      <w:proofErr w:type="spellEnd"/>
      <w:r w:rsidRPr="00E22665">
        <w:rPr>
          <w:rFonts w:ascii="Arial" w:hAnsi="Arial" w:cs="Arial"/>
          <w:sz w:val="24"/>
          <w:szCs w:val="24"/>
        </w:rPr>
        <w:t xml:space="preserve"> и профессиональной направленностью, неприятию вредных привычек: курения, употребления алкоголя, наркотиков;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потребность к самостоятельному использованию физической культуры как составляющей доминанты здоровья;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приобретение личного опыта творческого использования профессиональн</w:t>
      </w:r>
      <w:proofErr w:type="gramStart"/>
      <w:r w:rsidRPr="00E22665">
        <w:rPr>
          <w:rFonts w:ascii="Arial" w:hAnsi="Arial" w:cs="Arial"/>
          <w:sz w:val="24"/>
          <w:szCs w:val="24"/>
        </w:rPr>
        <w:t>о-</w:t>
      </w:r>
      <w:proofErr w:type="gramEnd"/>
      <w:r w:rsidRPr="00E22665">
        <w:rPr>
          <w:rFonts w:ascii="Arial" w:hAnsi="Arial" w:cs="Arial"/>
          <w:sz w:val="24"/>
          <w:szCs w:val="24"/>
        </w:rPr>
        <w:t xml:space="preserve"> оздоровительных средств и методов двигательной активности; </w:t>
      </w:r>
    </w:p>
    <w:p w:rsidR="005C094B" w:rsidRPr="00E22665" w:rsidRDefault="005C094B" w:rsidP="005C094B">
      <w:pPr>
        <w:pStyle w:val="aa"/>
        <w:spacing w:after="0" w:line="360" w:lineRule="auto"/>
        <w:ind w:firstLine="707"/>
        <w:jc w:val="both"/>
        <w:rPr>
          <w:rFonts w:ascii="Arial" w:hAnsi="Arial" w:cs="Arial"/>
          <w:sz w:val="24"/>
          <w:szCs w:val="24"/>
        </w:rPr>
      </w:pPr>
      <w:proofErr w:type="gramStart"/>
      <w:r w:rsidRPr="00E22665">
        <w:rPr>
          <w:rFonts w:ascii="Arial" w:hAnsi="Arial" w:cs="Arial"/>
          <w:sz w:val="24"/>
          <w:szCs w:val="24"/>
        </w:rPr>
        <w:t xml:space="preserve">− 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 </w:t>
      </w:r>
      <w:proofErr w:type="gramEnd"/>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готовность самостоятельно использовать в трудовых и жизненных ситуациях навыки профессиональной адаптивной физической культуры;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 − способность </w:t>
      </w:r>
      <w:r w:rsidRPr="00E22665">
        <w:rPr>
          <w:rFonts w:ascii="Arial" w:hAnsi="Arial" w:cs="Arial"/>
          <w:sz w:val="24"/>
          <w:szCs w:val="24"/>
        </w:rPr>
        <w:lastRenderedPageBreak/>
        <w:t xml:space="preserve">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эффективно разрешать конфликты;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принятие и реализация ценностей здорового и безопасного образа жизни, потребности в физическом самосовершенствовании, занятиях спортивн</w:t>
      </w:r>
      <w:proofErr w:type="gramStart"/>
      <w:r w:rsidRPr="00E22665">
        <w:rPr>
          <w:rFonts w:ascii="Arial" w:hAnsi="Arial" w:cs="Arial"/>
          <w:sz w:val="24"/>
          <w:szCs w:val="24"/>
        </w:rPr>
        <w:t>о-</w:t>
      </w:r>
      <w:proofErr w:type="gramEnd"/>
      <w:r w:rsidRPr="00E22665">
        <w:rPr>
          <w:rFonts w:ascii="Arial" w:hAnsi="Arial" w:cs="Arial"/>
          <w:sz w:val="24"/>
          <w:szCs w:val="24"/>
        </w:rPr>
        <w:t xml:space="preserve"> оздоровительной деятельностью;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умение оказывать первую помощь при занятиях спортивно-оздоровительной деятельностью; </w:t>
      </w:r>
    </w:p>
    <w:p w:rsidR="005C094B" w:rsidRPr="00E22665" w:rsidRDefault="005C094B" w:rsidP="005C094B">
      <w:pPr>
        <w:pStyle w:val="aa"/>
        <w:spacing w:after="0" w:line="360" w:lineRule="auto"/>
        <w:ind w:firstLine="707"/>
        <w:rPr>
          <w:rFonts w:ascii="Arial" w:hAnsi="Arial" w:cs="Arial"/>
          <w:sz w:val="24"/>
          <w:szCs w:val="24"/>
        </w:rPr>
      </w:pPr>
      <w:r w:rsidRPr="00E22665">
        <w:rPr>
          <w:rFonts w:ascii="Arial" w:hAnsi="Arial" w:cs="Arial"/>
          <w:sz w:val="24"/>
          <w:szCs w:val="24"/>
        </w:rPr>
        <w:t xml:space="preserve">− готовность к служению Отечеству, его защите; </w:t>
      </w:r>
    </w:p>
    <w:p w:rsidR="005C094B" w:rsidRPr="00E22665" w:rsidRDefault="005C094B" w:rsidP="005C094B">
      <w:pPr>
        <w:pStyle w:val="aa"/>
        <w:spacing w:after="0" w:line="360" w:lineRule="auto"/>
        <w:ind w:firstLine="707"/>
        <w:rPr>
          <w:rFonts w:ascii="Arial" w:hAnsi="Arial" w:cs="Arial"/>
          <w:sz w:val="24"/>
          <w:szCs w:val="24"/>
        </w:rPr>
      </w:pPr>
      <w:r w:rsidRPr="00E22665">
        <w:rPr>
          <w:rFonts w:ascii="Arial" w:hAnsi="Arial" w:cs="Arial"/>
          <w:sz w:val="24"/>
          <w:szCs w:val="24"/>
        </w:rPr>
        <w:t xml:space="preserve">− патриотизм, уважение к своему народу, чувство ответственности перед Родиной;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w:t>
      </w:r>
      <w:proofErr w:type="spellStart"/>
      <w:r w:rsidRPr="00E22665">
        <w:rPr>
          <w:rFonts w:ascii="Arial" w:hAnsi="Arial" w:cs="Arial"/>
          <w:b/>
          <w:sz w:val="24"/>
          <w:szCs w:val="24"/>
        </w:rPr>
        <w:t>метапредметных</w:t>
      </w:r>
      <w:proofErr w:type="spellEnd"/>
      <w:r w:rsidRPr="00E22665">
        <w:rPr>
          <w:rFonts w:ascii="Arial" w:hAnsi="Arial" w:cs="Arial"/>
          <w:b/>
          <w:sz w:val="24"/>
          <w:szCs w:val="24"/>
        </w:rPr>
        <w:t>:</w:t>
      </w:r>
      <w:r w:rsidRPr="00E22665">
        <w:rPr>
          <w:rFonts w:ascii="Arial" w:hAnsi="Arial" w:cs="Arial"/>
          <w:sz w:val="24"/>
          <w:szCs w:val="24"/>
        </w:rPr>
        <w:t xml:space="preserve">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способность использовать </w:t>
      </w:r>
      <w:proofErr w:type="spellStart"/>
      <w:r w:rsidRPr="00E22665">
        <w:rPr>
          <w:rFonts w:ascii="Arial" w:hAnsi="Arial" w:cs="Arial"/>
          <w:sz w:val="24"/>
          <w:szCs w:val="24"/>
        </w:rPr>
        <w:t>межпредметные</w:t>
      </w:r>
      <w:proofErr w:type="spellEnd"/>
      <w:r w:rsidRPr="00E22665">
        <w:rPr>
          <w:rFonts w:ascii="Arial" w:hAnsi="Arial" w:cs="Arial"/>
          <w:sz w:val="24"/>
          <w:szCs w:val="24"/>
        </w:rPr>
        <w:t xml:space="preserve"> понятия и универсальные учебные действия (регулятивные, познавательные, коммуникативные) в познавательной, спортивной, физкультурной, оздоровительной и социальной практике;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готовность учебного сотрудничества с преподавателями и сверстниками с использованием специальных средств и методов двигательной активности;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формирование навыков участия в различных видах соревновательной деятельности, моделирующих профессиональную подготовку;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w:t>
      </w:r>
    </w:p>
    <w:p w:rsidR="005C094B" w:rsidRPr="00E22665" w:rsidRDefault="005C094B" w:rsidP="005C094B">
      <w:pPr>
        <w:pStyle w:val="aa"/>
        <w:spacing w:after="0" w:line="360" w:lineRule="auto"/>
        <w:ind w:firstLine="707"/>
        <w:jc w:val="both"/>
        <w:rPr>
          <w:rFonts w:ascii="Arial" w:hAnsi="Arial" w:cs="Arial"/>
          <w:b/>
          <w:sz w:val="24"/>
          <w:szCs w:val="24"/>
        </w:rPr>
      </w:pPr>
      <w:r w:rsidRPr="00E22665">
        <w:rPr>
          <w:rFonts w:ascii="Arial" w:hAnsi="Arial" w:cs="Arial"/>
          <w:b/>
          <w:sz w:val="24"/>
          <w:szCs w:val="24"/>
        </w:rPr>
        <w:lastRenderedPageBreak/>
        <w:t xml:space="preserve"> • предметных: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умение использовать разнообразные формы и виды физкультурной деятельности для организации здорового образа жизни, активного отдыха и досуга;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xml:space="preserve">−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 </w:t>
      </w:r>
    </w:p>
    <w:p w:rsidR="005C094B" w:rsidRPr="00E22665" w:rsidRDefault="005C094B" w:rsidP="005C094B">
      <w:pPr>
        <w:pStyle w:val="aa"/>
        <w:spacing w:after="0" w:line="360" w:lineRule="auto"/>
        <w:ind w:firstLine="707"/>
        <w:jc w:val="both"/>
        <w:rPr>
          <w:rFonts w:ascii="Arial" w:hAnsi="Arial" w:cs="Arial"/>
          <w:sz w:val="24"/>
          <w:szCs w:val="24"/>
        </w:rPr>
      </w:pPr>
      <w:r w:rsidRPr="00E22665">
        <w:rPr>
          <w:rFonts w:ascii="Arial" w:hAnsi="Arial" w:cs="Arial"/>
          <w:sz w:val="24"/>
          <w:szCs w:val="24"/>
        </w:rP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5C094B" w:rsidRPr="00E22665" w:rsidRDefault="005C094B" w:rsidP="005C094B">
      <w:pPr>
        <w:pStyle w:val="aa"/>
        <w:spacing w:after="0" w:line="360" w:lineRule="auto"/>
        <w:ind w:firstLine="707"/>
        <w:jc w:val="both"/>
        <w:rPr>
          <w:rFonts w:ascii="Arial" w:hAnsi="Arial" w:cs="Arial"/>
          <w:b/>
          <w:i/>
          <w:sz w:val="24"/>
          <w:szCs w:val="24"/>
        </w:rPr>
      </w:pPr>
      <w:r w:rsidRPr="00E22665">
        <w:rPr>
          <w:rFonts w:ascii="Arial" w:hAnsi="Arial" w:cs="Arial"/>
          <w:sz w:val="24"/>
          <w:szCs w:val="24"/>
        </w:rPr>
        <w:t xml:space="preserve"> −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физкультурн</w:t>
      </w:r>
      <w:proofErr w:type="gramStart"/>
      <w:r w:rsidRPr="00E22665">
        <w:rPr>
          <w:rFonts w:ascii="Arial" w:hAnsi="Arial" w:cs="Arial"/>
          <w:sz w:val="24"/>
          <w:szCs w:val="24"/>
        </w:rPr>
        <w:t>о-</w:t>
      </w:r>
      <w:proofErr w:type="gramEnd"/>
      <w:r w:rsidRPr="00E22665">
        <w:rPr>
          <w:rFonts w:ascii="Arial" w:hAnsi="Arial" w:cs="Arial"/>
          <w:sz w:val="24"/>
          <w:szCs w:val="24"/>
        </w:rPr>
        <w:t xml:space="preserve"> спортивного комплекса «Готов к труду и обороне» (ГТО)</w:t>
      </w:r>
    </w:p>
    <w:p w:rsidR="005C094B" w:rsidRPr="00E22665" w:rsidRDefault="005C094B" w:rsidP="0064773D">
      <w:pPr>
        <w:pStyle w:val="2"/>
        <w:spacing w:after="0" w:line="240" w:lineRule="auto"/>
        <w:ind w:firstLine="709"/>
        <w:jc w:val="both"/>
        <w:rPr>
          <w:rFonts w:ascii="Arial" w:hAnsi="Arial" w:cs="Arial"/>
          <w:sz w:val="24"/>
          <w:szCs w:val="24"/>
        </w:rPr>
      </w:pPr>
      <w:r w:rsidRPr="00E22665">
        <w:rPr>
          <w:rFonts w:ascii="Arial" w:hAnsi="Arial" w:cs="Arial"/>
          <w:sz w:val="24"/>
          <w:szCs w:val="24"/>
        </w:rPr>
        <w:t xml:space="preserve">В результате освоения дисциплины </w:t>
      </w:r>
      <w:r w:rsidR="00C312EB" w:rsidRPr="00E22665">
        <w:rPr>
          <w:rFonts w:ascii="Arial" w:hAnsi="Arial" w:cs="Arial"/>
          <w:b/>
          <w:sz w:val="24"/>
          <w:szCs w:val="24"/>
        </w:rPr>
        <w:t>СГЦ.04</w:t>
      </w:r>
      <w:r w:rsidRPr="00E22665">
        <w:rPr>
          <w:rFonts w:ascii="Arial" w:hAnsi="Arial" w:cs="Arial"/>
          <w:sz w:val="24"/>
          <w:szCs w:val="24"/>
        </w:rPr>
        <w:t xml:space="preserve"> </w:t>
      </w:r>
      <w:r w:rsidRPr="00E22665">
        <w:rPr>
          <w:rFonts w:ascii="Arial" w:hAnsi="Arial" w:cs="Arial"/>
          <w:b/>
          <w:sz w:val="24"/>
          <w:szCs w:val="24"/>
        </w:rPr>
        <w:t xml:space="preserve">Физическая культура </w:t>
      </w:r>
      <w:r w:rsidRPr="00E22665">
        <w:rPr>
          <w:rFonts w:ascii="Arial" w:hAnsi="Arial" w:cs="Arial"/>
          <w:sz w:val="24"/>
          <w:szCs w:val="24"/>
        </w:rPr>
        <w:t xml:space="preserve"> </w:t>
      </w:r>
      <w:proofErr w:type="gramStart"/>
      <w:r w:rsidRPr="00E22665">
        <w:rPr>
          <w:rFonts w:ascii="Arial" w:hAnsi="Arial" w:cs="Arial"/>
          <w:sz w:val="24"/>
          <w:szCs w:val="24"/>
        </w:rPr>
        <w:t>обучающийся</w:t>
      </w:r>
      <w:proofErr w:type="gramEnd"/>
      <w:r w:rsidRPr="00E22665">
        <w:rPr>
          <w:rFonts w:ascii="Arial" w:hAnsi="Arial" w:cs="Arial"/>
          <w:sz w:val="24"/>
          <w:szCs w:val="24"/>
        </w:rPr>
        <w:t xml:space="preserve"> осваивает элементы компетенций:</w:t>
      </w:r>
    </w:p>
    <w:p w:rsidR="005C094B" w:rsidRPr="00E22665" w:rsidRDefault="005C094B" w:rsidP="005C094B">
      <w:pPr>
        <w:pStyle w:val="2"/>
        <w:spacing w:after="0" w:line="240" w:lineRule="auto"/>
        <w:jc w:val="both"/>
        <w:rPr>
          <w:rFonts w:ascii="Arial" w:hAnsi="Arial" w:cs="Arial"/>
          <w:sz w:val="24"/>
          <w:szCs w:val="24"/>
        </w:rPr>
      </w:pPr>
    </w:p>
    <w:tbl>
      <w:tblPr>
        <w:tblW w:w="0" w:type="auto"/>
        <w:tblLayout w:type="fixed"/>
        <w:tblLook w:val="04A0" w:firstRow="1" w:lastRow="0" w:firstColumn="1" w:lastColumn="0" w:noHBand="0" w:noVBand="1"/>
      </w:tblPr>
      <w:tblGrid>
        <w:gridCol w:w="2660"/>
        <w:gridCol w:w="3544"/>
        <w:gridCol w:w="3260"/>
      </w:tblGrid>
      <w:tr w:rsidR="0064773D" w:rsidRPr="00E22665" w:rsidTr="0064773D">
        <w:tc>
          <w:tcPr>
            <w:tcW w:w="2660" w:type="dxa"/>
            <w:tcBorders>
              <w:top w:val="single" w:sz="4" w:space="0" w:color="auto"/>
              <w:left w:val="single" w:sz="4" w:space="0" w:color="auto"/>
              <w:bottom w:val="single" w:sz="4" w:space="0" w:color="auto"/>
              <w:right w:val="single" w:sz="4" w:space="0" w:color="auto"/>
            </w:tcBorders>
            <w:vAlign w:val="center"/>
            <w:hideMark/>
          </w:tcPr>
          <w:p w:rsidR="0064773D" w:rsidRPr="00E22665" w:rsidRDefault="0064773D" w:rsidP="005C094B">
            <w:pPr>
              <w:jc w:val="center"/>
              <w:rPr>
                <w:rFonts w:ascii="Arial" w:hAnsi="Arial" w:cs="Arial"/>
                <w:b/>
                <w:i/>
                <w:sz w:val="24"/>
                <w:szCs w:val="24"/>
              </w:rPr>
            </w:pPr>
            <w:r w:rsidRPr="00E22665">
              <w:rPr>
                <w:rFonts w:ascii="Arial" w:hAnsi="Arial" w:cs="Arial"/>
                <w:b/>
                <w:i/>
                <w:sz w:val="24"/>
                <w:szCs w:val="24"/>
              </w:rPr>
              <w:t>Код ОК, ПК</w:t>
            </w:r>
          </w:p>
        </w:tc>
        <w:tc>
          <w:tcPr>
            <w:tcW w:w="3544" w:type="dxa"/>
            <w:tcBorders>
              <w:top w:val="single" w:sz="4" w:space="0" w:color="auto"/>
              <w:left w:val="single" w:sz="4" w:space="0" w:color="auto"/>
              <w:bottom w:val="single" w:sz="4" w:space="0" w:color="auto"/>
              <w:right w:val="single" w:sz="4" w:space="0" w:color="auto"/>
            </w:tcBorders>
            <w:vAlign w:val="center"/>
            <w:hideMark/>
          </w:tcPr>
          <w:p w:rsidR="0064773D" w:rsidRPr="00E22665" w:rsidRDefault="0064773D" w:rsidP="0064773D">
            <w:pPr>
              <w:jc w:val="center"/>
              <w:rPr>
                <w:rFonts w:ascii="Arial" w:hAnsi="Arial" w:cs="Arial"/>
                <w:b/>
                <w:i/>
                <w:sz w:val="24"/>
                <w:szCs w:val="24"/>
              </w:rPr>
            </w:pPr>
            <w:r w:rsidRPr="00E22665">
              <w:rPr>
                <w:rFonts w:ascii="Arial" w:hAnsi="Arial" w:cs="Arial"/>
                <w:b/>
                <w:i/>
                <w:sz w:val="24"/>
                <w:szCs w:val="24"/>
              </w:rPr>
              <w:t>Умения</w:t>
            </w:r>
          </w:p>
        </w:tc>
        <w:tc>
          <w:tcPr>
            <w:tcW w:w="3260" w:type="dxa"/>
            <w:tcBorders>
              <w:top w:val="single" w:sz="4" w:space="0" w:color="auto"/>
              <w:left w:val="single" w:sz="4" w:space="0" w:color="auto"/>
              <w:bottom w:val="single" w:sz="4" w:space="0" w:color="auto"/>
              <w:right w:val="single" w:sz="4" w:space="0" w:color="auto"/>
            </w:tcBorders>
            <w:vAlign w:val="center"/>
            <w:hideMark/>
          </w:tcPr>
          <w:p w:rsidR="0064773D" w:rsidRPr="00E22665" w:rsidRDefault="0064773D" w:rsidP="0064773D">
            <w:pPr>
              <w:jc w:val="center"/>
              <w:rPr>
                <w:rFonts w:ascii="Arial" w:hAnsi="Arial" w:cs="Arial"/>
                <w:b/>
                <w:i/>
                <w:sz w:val="24"/>
                <w:szCs w:val="24"/>
              </w:rPr>
            </w:pPr>
            <w:r w:rsidRPr="00E22665">
              <w:rPr>
                <w:rFonts w:ascii="Arial" w:hAnsi="Arial" w:cs="Arial"/>
                <w:b/>
                <w:i/>
                <w:sz w:val="24"/>
                <w:szCs w:val="24"/>
              </w:rPr>
              <w:t>Знания</w:t>
            </w:r>
          </w:p>
        </w:tc>
      </w:tr>
      <w:tr w:rsidR="0064773D" w:rsidRPr="00E22665" w:rsidTr="0064773D">
        <w:tc>
          <w:tcPr>
            <w:tcW w:w="26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after="0"/>
              <w:ind w:right="468"/>
              <w:rPr>
                <w:rFonts w:ascii="Arial" w:hAnsi="Arial" w:cs="Arial"/>
                <w:iCs/>
                <w:color w:val="000000"/>
                <w:sz w:val="24"/>
                <w:szCs w:val="24"/>
              </w:rPr>
            </w:pPr>
            <w:r w:rsidRPr="00E22665">
              <w:rPr>
                <w:rFonts w:ascii="Arial" w:hAnsi="Arial" w:cs="Arial"/>
                <w:color w:val="000000"/>
                <w:sz w:val="24"/>
                <w:szCs w:val="24"/>
              </w:rPr>
              <w:t xml:space="preserve">ОК 01. </w:t>
            </w:r>
            <w:r w:rsidRPr="00E22665">
              <w:rPr>
                <w:rFonts w:ascii="Arial" w:hAnsi="Arial" w:cs="Arial"/>
                <w:iCs/>
                <w:color w:val="000000"/>
                <w:sz w:val="24"/>
                <w:szCs w:val="24"/>
              </w:rPr>
              <w:t>Выбирать</w:t>
            </w:r>
          </w:p>
          <w:p w:rsidR="0064773D" w:rsidRPr="00E22665" w:rsidRDefault="0064773D" w:rsidP="005C094B">
            <w:pPr>
              <w:spacing w:after="0"/>
              <w:ind w:right="172"/>
              <w:rPr>
                <w:rFonts w:ascii="Arial" w:hAnsi="Arial" w:cs="Arial"/>
                <w:b/>
                <w:sz w:val="24"/>
                <w:szCs w:val="24"/>
              </w:rPr>
            </w:pPr>
            <w:r w:rsidRPr="00E22665">
              <w:rPr>
                <w:rFonts w:ascii="Arial" w:hAnsi="Arial" w:cs="Arial"/>
                <w:iCs/>
                <w:color w:val="000000"/>
                <w:sz w:val="24"/>
                <w:szCs w:val="24"/>
              </w:rPr>
              <w:t>спо</w:t>
            </w:r>
            <w:r w:rsidRPr="00E22665">
              <w:rPr>
                <w:rFonts w:ascii="Arial" w:hAnsi="Arial" w:cs="Arial"/>
                <w:iCs/>
                <w:color w:val="000000"/>
                <w:spacing w:val="-1"/>
                <w:sz w:val="24"/>
                <w:szCs w:val="24"/>
              </w:rPr>
              <w:t>с</w:t>
            </w:r>
            <w:r w:rsidRPr="00E22665">
              <w:rPr>
                <w:rFonts w:ascii="Arial" w:hAnsi="Arial" w:cs="Arial"/>
                <w:iCs/>
                <w:color w:val="000000"/>
                <w:sz w:val="24"/>
                <w:szCs w:val="24"/>
              </w:rPr>
              <w:t>о</w:t>
            </w:r>
            <w:r w:rsidRPr="00E22665">
              <w:rPr>
                <w:rFonts w:ascii="Arial" w:hAnsi="Arial" w:cs="Arial"/>
                <w:iCs/>
                <w:color w:val="000000"/>
                <w:spacing w:val="-1"/>
                <w:sz w:val="24"/>
                <w:szCs w:val="24"/>
              </w:rPr>
              <w:t>б</w:t>
            </w:r>
            <w:r w:rsidRPr="00E22665">
              <w:rPr>
                <w:rFonts w:ascii="Arial" w:hAnsi="Arial" w:cs="Arial"/>
                <w:iCs/>
                <w:color w:val="000000"/>
                <w:sz w:val="24"/>
                <w:szCs w:val="24"/>
              </w:rPr>
              <w:t>ы</w:t>
            </w:r>
            <w:r w:rsidRPr="00E22665">
              <w:rPr>
                <w:rFonts w:ascii="Arial" w:hAnsi="Arial" w:cs="Arial"/>
                <w:color w:val="000000"/>
                <w:sz w:val="24"/>
                <w:szCs w:val="24"/>
              </w:rPr>
              <w:t xml:space="preserve"> </w:t>
            </w:r>
            <w:r w:rsidRPr="00E22665">
              <w:rPr>
                <w:rFonts w:ascii="Arial" w:hAnsi="Arial" w:cs="Arial"/>
                <w:iCs/>
                <w:color w:val="000000"/>
                <w:sz w:val="24"/>
                <w:szCs w:val="24"/>
              </w:rPr>
              <w:t>р</w:t>
            </w:r>
            <w:r w:rsidRPr="00E22665">
              <w:rPr>
                <w:rFonts w:ascii="Arial" w:hAnsi="Arial" w:cs="Arial"/>
                <w:iCs/>
                <w:color w:val="000000"/>
                <w:spacing w:val="1"/>
                <w:sz w:val="24"/>
                <w:szCs w:val="24"/>
              </w:rPr>
              <w:t>е</w:t>
            </w:r>
            <w:r w:rsidRPr="00E22665">
              <w:rPr>
                <w:rFonts w:ascii="Arial" w:hAnsi="Arial" w:cs="Arial"/>
                <w:iCs/>
                <w:color w:val="000000"/>
                <w:spacing w:val="-1"/>
                <w:sz w:val="24"/>
                <w:szCs w:val="24"/>
              </w:rPr>
              <w:t>ше</w:t>
            </w:r>
            <w:r w:rsidRPr="00E22665">
              <w:rPr>
                <w:rFonts w:ascii="Arial" w:hAnsi="Arial" w:cs="Arial"/>
                <w:iCs/>
                <w:color w:val="000000"/>
                <w:sz w:val="24"/>
                <w:szCs w:val="24"/>
              </w:rPr>
              <w:t>ния</w:t>
            </w:r>
            <w:r w:rsidRPr="00E22665">
              <w:rPr>
                <w:rFonts w:ascii="Arial" w:hAnsi="Arial" w:cs="Arial"/>
                <w:color w:val="000000"/>
                <w:sz w:val="24"/>
                <w:szCs w:val="24"/>
              </w:rPr>
              <w:t xml:space="preserve"> </w:t>
            </w:r>
            <w:r w:rsidRPr="00E22665">
              <w:rPr>
                <w:rFonts w:ascii="Arial" w:hAnsi="Arial" w:cs="Arial"/>
                <w:iCs/>
                <w:color w:val="000000"/>
                <w:sz w:val="24"/>
                <w:szCs w:val="24"/>
              </w:rPr>
              <w:t>задач</w:t>
            </w:r>
            <w:r w:rsidRPr="00E22665">
              <w:rPr>
                <w:rFonts w:ascii="Arial" w:hAnsi="Arial" w:cs="Arial"/>
                <w:color w:val="000000"/>
                <w:sz w:val="24"/>
                <w:szCs w:val="24"/>
              </w:rPr>
              <w:t xml:space="preserve"> </w:t>
            </w:r>
            <w:r w:rsidRPr="00E22665">
              <w:rPr>
                <w:rFonts w:ascii="Arial" w:hAnsi="Arial" w:cs="Arial"/>
                <w:iCs/>
                <w:color w:val="000000"/>
                <w:sz w:val="24"/>
                <w:szCs w:val="24"/>
              </w:rPr>
              <w:t>профе</w:t>
            </w:r>
            <w:r w:rsidRPr="00E22665">
              <w:rPr>
                <w:rFonts w:ascii="Arial" w:hAnsi="Arial" w:cs="Arial"/>
                <w:iCs/>
                <w:color w:val="000000"/>
                <w:spacing w:val="-1"/>
                <w:sz w:val="24"/>
                <w:szCs w:val="24"/>
              </w:rPr>
              <w:t>сс</w:t>
            </w:r>
            <w:r w:rsidRPr="00E22665">
              <w:rPr>
                <w:rFonts w:ascii="Arial" w:hAnsi="Arial" w:cs="Arial"/>
                <w:iCs/>
                <w:color w:val="000000"/>
                <w:sz w:val="24"/>
                <w:szCs w:val="24"/>
              </w:rPr>
              <w:t>ионал</w:t>
            </w:r>
            <w:r w:rsidRPr="00E22665">
              <w:rPr>
                <w:rFonts w:ascii="Arial" w:hAnsi="Arial" w:cs="Arial"/>
                <w:iCs/>
                <w:color w:val="000000"/>
                <w:spacing w:val="1"/>
                <w:sz w:val="24"/>
                <w:szCs w:val="24"/>
              </w:rPr>
              <w:t>ьн</w:t>
            </w:r>
            <w:r w:rsidRPr="00E22665">
              <w:rPr>
                <w:rFonts w:ascii="Arial" w:hAnsi="Arial" w:cs="Arial"/>
                <w:iCs/>
                <w:color w:val="000000"/>
                <w:sz w:val="24"/>
                <w:szCs w:val="24"/>
              </w:rPr>
              <w:t>ой</w:t>
            </w:r>
            <w:r w:rsidRPr="00E22665">
              <w:rPr>
                <w:rFonts w:ascii="Arial" w:hAnsi="Arial" w:cs="Arial"/>
                <w:color w:val="000000"/>
                <w:sz w:val="24"/>
                <w:szCs w:val="24"/>
              </w:rPr>
              <w:t xml:space="preserve"> </w:t>
            </w:r>
            <w:r w:rsidRPr="00E22665">
              <w:rPr>
                <w:rFonts w:ascii="Arial" w:hAnsi="Arial" w:cs="Arial"/>
                <w:iCs/>
                <w:color w:val="000000"/>
                <w:sz w:val="24"/>
                <w:szCs w:val="24"/>
              </w:rPr>
              <w:t>де</w:t>
            </w:r>
            <w:r w:rsidRPr="00E22665">
              <w:rPr>
                <w:rFonts w:ascii="Arial" w:hAnsi="Arial" w:cs="Arial"/>
                <w:iCs/>
                <w:color w:val="000000"/>
                <w:spacing w:val="-1"/>
                <w:sz w:val="24"/>
                <w:szCs w:val="24"/>
              </w:rPr>
              <w:t>я</w:t>
            </w:r>
            <w:r w:rsidRPr="00E22665">
              <w:rPr>
                <w:rFonts w:ascii="Arial" w:hAnsi="Arial" w:cs="Arial"/>
                <w:iCs/>
                <w:color w:val="000000"/>
                <w:sz w:val="24"/>
                <w:szCs w:val="24"/>
              </w:rPr>
              <w:t>т</w:t>
            </w:r>
            <w:r w:rsidRPr="00E22665">
              <w:rPr>
                <w:rFonts w:ascii="Arial" w:hAnsi="Arial" w:cs="Arial"/>
                <w:iCs/>
                <w:color w:val="000000"/>
                <w:spacing w:val="-1"/>
                <w:sz w:val="24"/>
                <w:szCs w:val="24"/>
              </w:rPr>
              <w:t>е</w:t>
            </w:r>
            <w:r w:rsidRPr="00E22665">
              <w:rPr>
                <w:rFonts w:ascii="Arial" w:hAnsi="Arial" w:cs="Arial"/>
                <w:iCs/>
                <w:color w:val="000000"/>
                <w:sz w:val="24"/>
                <w:szCs w:val="24"/>
              </w:rPr>
              <w:t>ль</w:t>
            </w:r>
            <w:r w:rsidRPr="00E22665">
              <w:rPr>
                <w:rFonts w:ascii="Arial" w:hAnsi="Arial" w:cs="Arial"/>
                <w:iCs/>
                <w:color w:val="000000"/>
                <w:spacing w:val="1"/>
                <w:sz w:val="24"/>
                <w:szCs w:val="24"/>
              </w:rPr>
              <w:t>н</w:t>
            </w:r>
            <w:r w:rsidRPr="00E22665">
              <w:rPr>
                <w:rFonts w:ascii="Arial" w:hAnsi="Arial" w:cs="Arial"/>
                <w:iCs/>
                <w:color w:val="000000"/>
                <w:sz w:val="24"/>
                <w:szCs w:val="24"/>
              </w:rPr>
              <w:t>ости,</w:t>
            </w:r>
            <w:r w:rsidRPr="00E22665">
              <w:rPr>
                <w:rFonts w:ascii="Arial" w:hAnsi="Arial" w:cs="Arial"/>
                <w:color w:val="000000"/>
                <w:sz w:val="24"/>
                <w:szCs w:val="24"/>
              </w:rPr>
              <w:t xml:space="preserve"> </w:t>
            </w:r>
            <w:r w:rsidRPr="00E22665">
              <w:rPr>
                <w:rFonts w:ascii="Arial" w:hAnsi="Arial" w:cs="Arial"/>
                <w:iCs/>
                <w:color w:val="000000"/>
                <w:sz w:val="24"/>
                <w:szCs w:val="24"/>
              </w:rPr>
              <w:t>применитель</w:t>
            </w:r>
            <w:r w:rsidRPr="00E22665">
              <w:rPr>
                <w:rFonts w:ascii="Arial" w:hAnsi="Arial" w:cs="Arial"/>
                <w:iCs/>
                <w:color w:val="000000"/>
                <w:spacing w:val="1"/>
                <w:sz w:val="24"/>
                <w:szCs w:val="24"/>
              </w:rPr>
              <w:t>н</w:t>
            </w:r>
            <w:r w:rsidRPr="00E22665">
              <w:rPr>
                <w:rFonts w:ascii="Arial" w:hAnsi="Arial" w:cs="Arial"/>
                <w:iCs/>
                <w:color w:val="000000"/>
                <w:sz w:val="24"/>
                <w:szCs w:val="24"/>
              </w:rPr>
              <w:t>о</w:t>
            </w:r>
            <w:r w:rsidRPr="00E22665">
              <w:rPr>
                <w:rFonts w:ascii="Arial" w:hAnsi="Arial" w:cs="Arial"/>
                <w:color w:val="000000"/>
                <w:sz w:val="24"/>
                <w:szCs w:val="24"/>
              </w:rPr>
              <w:t xml:space="preserve"> </w:t>
            </w:r>
            <w:r w:rsidRPr="00E22665">
              <w:rPr>
                <w:rFonts w:ascii="Arial" w:hAnsi="Arial" w:cs="Arial"/>
                <w:iCs/>
                <w:color w:val="000000"/>
                <w:sz w:val="24"/>
                <w:szCs w:val="24"/>
              </w:rPr>
              <w:t>к</w:t>
            </w:r>
            <w:r w:rsidRPr="00E22665">
              <w:rPr>
                <w:rFonts w:ascii="Arial" w:hAnsi="Arial" w:cs="Arial"/>
                <w:color w:val="000000"/>
                <w:sz w:val="24"/>
                <w:szCs w:val="24"/>
              </w:rPr>
              <w:t xml:space="preserve"> </w:t>
            </w:r>
            <w:r w:rsidRPr="00E22665">
              <w:rPr>
                <w:rFonts w:ascii="Arial" w:hAnsi="Arial" w:cs="Arial"/>
                <w:iCs/>
                <w:color w:val="000000"/>
                <w:sz w:val="24"/>
                <w:szCs w:val="24"/>
              </w:rPr>
              <w:t>разли</w:t>
            </w:r>
            <w:r w:rsidRPr="00E22665">
              <w:rPr>
                <w:rFonts w:ascii="Arial" w:hAnsi="Arial" w:cs="Arial"/>
                <w:iCs/>
                <w:color w:val="000000"/>
                <w:spacing w:val="1"/>
                <w:sz w:val="24"/>
                <w:szCs w:val="24"/>
              </w:rPr>
              <w:t>ч</w:t>
            </w:r>
            <w:r w:rsidRPr="00E22665">
              <w:rPr>
                <w:rFonts w:ascii="Arial" w:hAnsi="Arial" w:cs="Arial"/>
                <w:iCs/>
                <w:color w:val="000000"/>
                <w:sz w:val="24"/>
                <w:szCs w:val="24"/>
              </w:rPr>
              <w:t>н</w:t>
            </w:r>
            <w:r w:rsidRPr="00E22665">
              <w:rPr>
                <w:rFonts w:ascii="Arial" w:hAnsi="Arial" w:cs="Arial"/>
                <w:iCs/>
                <w:color w:val="000000"/>
                <w:spacing w:val="1"/>
                <w:sz w:val="24"/>
                <w:szCs w:val="24"/>
              </w:rPr>
              <w:t>ы</w:t>
            </w:r>
            <w:r w:rsidRPr="00E22665">
              <w:rPr>
                <w:rFonts w:ascii="Arial" w:hAnsi="Arial" w:cs="Arial"/>
                <w:iCs/>
                <w:color w:val="000000"/>
                <w:sz w:val="24"/>
                <w:szCs w:val="24"/>
              </w:rPr>
              <w:t>м</w:t>
            </w:r>
            <w:r w:rsidRPr="00E22665">
              <w:rPr>
                <w:rFonts w:ascii="Arial" w:hAnsi="Arial" w:cs="Arial"/>
                <w:color w:val="000000"/>
                <w:sz w:val="24"/>
                <w:szCs w:val="24"/>
              </w:rPr>
              <w:t xml:space="preserve"> </w:t>
            </w:r>
            <w:r w:rsidRPr="00E22665">
              <w:rPr>
                <w:rFonts w:ascii="Arial" w:hAnsi="Arial" w:cs="Arial"/>
                <w:iCs/>
                <w:color w:val="000000"/>
                <w:sz w:val="24"/>
                <w:szCs w:val="24"/>
              </w:rPr>
              <w:t>ко</w:t>
            </w:r>
            <w:r w:rsidRPr="00E22665">
              <w:rPr>
                <w:rFonts w:ascii="Arial" w:hAnsi="Arial" w:cs="Arial"/>
                <w:iCs/>
                <w:color w:val="000000"/>
                <w:spacing w:val="1"/>
                <w:sz w:val="24"/>
                <w:szCs w:val="24"/>
              </w:rPr>
              <w:t>н</w:t>
            </w:r>
            <w:r w:rsidRPr="00E22665">
              <w:rPr>
                <w:rFonts w:ascii="Arial" w:hAnsi="Arial" w:cs="Arial"/>
                <w:iCs/>
                <w:color w:val="000000"/>
                <w:sz w:val="24"/>
                <w:szCs w:val="24"/>
              </w:rPr>
              <w:t>т</w:t>
            </w:r>
            <w:r w:rsidRPr="00E22665">
              <w:rPr>
                <w:rFonts w:ascii="Arial" w:hAnsi="Arial" w:cs="Arial"/>
                <w:iCs/>
                <w:color w:val="000000"/>
                <w:spacing w:val="-1"/>
                <w:sz w:val="24"/>
                <w:szCs w:val="24"/>
              </w:rPr>
              <w:t>е</w:t>
            </w:r>
            <w:r w:rsidRPr="00E22665">
              <w:rPr>
                <w:rFonts w:ascii="Arial" w:hAnsi="Arial" w:cs="Arial"/>
                <w:iCs/>
                <w:color w:val="000000"/>
                <w:sz w:val="24"/>
                <w:szCs w:val="24"/>
              </w:rPr>
              <w:t>кс</w:t>
            </w:r>
            <w:r w:rsidRPr="00E22665">
              <w:rPr>
                <w:rFonts w:ascii="Arial" w:hAnsi="Arial" w:cs="Arial"/>
                <w:iCs/>
                <w:color w:val="000000"/>
                <w:spacing w:val="-1"/>
                <w:sz w:val="24"/>
                <w:szCs w:val="24"/>
              </w:rPr>
              <w:t>т</w:t>
            </w:r>
            <w:r w:rsidRPr="00E22665">
              <w:rPr>
                <w:rFonts w:ascii="Arial" w:hAnsi="Arial" w:cs="Arial"/>
                <w:iCs/>
                <w:color w:val="000000"/>
                <w:sz w:val="24"/>
                <w:szCs w:val="24"/>
              </w:rPr>
              <w:t>ам.</w:t>
            </w:r>
          </w:p>
        </w:tc>
        <w:tc>
          <w:tcPr>
            <w:tcW w:w="3544"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tabs>
                <w:tab w:val="left" w:pos="2161"/>
              </w:tabs>
              <w:spacing w:before="11"/>
              <w:ind w:right="142" w:firstLine="70"/>
              <w:rPr>
                <w:rFonts w:ascii="Arial" w:hAnsi="Arial" w:cs="Arial"/>
                <w:iCs/>
                <w:color w:val="000000"/>
                <w:sz w:val="24"/>
                <w:szCs w:val="24"/>
              </w:rPr>
            </w:pPr>
            <w:r w:rsidRPr="00E22665">
              <w:rPr>
                <w:rFonts w:ascii="Arial" w:hAnsi="Arial" w:cs="Arial"/>
                <w:iCs/>
                <w:color w:val="000000"/>
                <w:sz w:val="24"/>
                <w:szCs w:val="24"/>
              </w:rPr>
              <w:t>Ра</w:t>
            </w:r>
            <w:r w:rsidRPr="00E22665">
              <w:rPr>
                <w:rFonts w:ascii="Arial" w:hAnsi="Arial" w:cs="Arial"/>
                <w:iCs/>
                <w:color w:val="000000"/>
                <w:spacing w:val="-1"/>
                <w:sz w:val="24"/>
                <w:szCs w:val="24"/>
              </w:rPr>
              <w:t>с</w:t>
            </w:r>
            <w:r w:rsidRPr="00E22665">
              <w:rPr>
                <w:rFonts w:ascii="Arial" w:hAnsi="Arial" w:cs="Arial"/>
                <w:iCs/>
                <w:color w:val="000000"/>
                <w:sz w:val="24"/>
                <w:szCs w:val="24"/>
              </w:rPr>
              <w:t>познавать</w:t>
            </w:r>
            <w:r w:rsidRPr="00E22665">
              <w:rPr>
                <w:rFonts w:ascii="Arial" w:hAnsi="Arial" w:cs="Arial"/>
                <w:color w:val="000000"/>
                <w:sz w:val="24"/>
                <w:szCs w:val="24"/>
              </w:rPr>
              <w:t xml:space="preserve"> </w:t>
            </w:r>
            <w:r w:rsidRPr="00E22665">
              <w:rPr>
                <w:rFonts w:ascii="Arial" w:hAnsi="Arial" w:cs="Arial"/>
                <w:iCs/>
                <w:color w:val="000000"/>
                <w:sz w:val="24"/>
                <w:szCs w:val="24"/>
              </w:rPr>
              <w:t>за</w:t>
            </w:r>
            <w:r w:rsidRPr="00E22665">
              <w:rPr>
                <w:rFonts w:ascii="Arial" w:hAnsi="Arial" w:cs="Arial"/>
                <w:iCs/>
                <w:color w:val="000000"/>
                <w:spacing w:val="1"/>
                <w:sz w:val="24"/>
                <w:szCs w:val="24"/>
              </w:rPr>
              <w:t>д</w:t>
            </w:r>
            <w:r w:rsidRPr="00E22665">
              <w:rPr>
                <w:rFonts w:ascii="Arial" w:hAnsi="Arial" w:cs="Arial"/>
                <w:iCs/>
                <w:color w:val="000000"/>
                <w:sz w:val="24"/>
                <w:szCs w:val="24"/>
              </w:rPr>
              <w:t>ачу</w:t>
            </w:r>
            <w:r w:rsidRPr="00E22665">
              <w:rPr>
                <w:rFonts w:ascii="Arial" w:hAnsi="Arial" w:cs="Arial"/>
                <w:color w:val="000000"/>
                <w:sz w:val="24"/>
                <w:szCs w:val="24"/>
              </w:rPr>
              <w:t xml:space="preserve"> </w:t>
            </w:r>
            <w:r w:rsidRPr="00E22665">
              <w:rPr>
                <w:rFonts w:ascii="Arial" w:hAnsi="Arial" w:cs="Arial"/>
                <w:iCs/>
                <w:color w:val="000000"/>
                <w:sz w:val="24"/>
                <w:szCs w:val="24"/>
              </w:rPr>
              <w:t>и/или</w:t>
            </w:r>
            <w:r w:rsidRPr="00E22665">
              <w:rPr>
                <w:rFonts w:ascii="Arial" w:hAnsi="Arial" w:cs="Arial"/>
                <w:color w:val="000000"/>
                <w:sz w:val="24"/>
                <w:szCs w:val="24"/>
              </w:rPr>
              <w:t xml:space="preserve"> </w:t>
            </w:r>
            <w:r w:rsidRPr="00E22665">
              <w:rPr>
                <w:rFonts w:ascii="Arial" w:hAnsi="Arial" w:cs="Arial"/>
                <w:iCs/>
                <w:color w:val="000000"/>
                <w:sz w:val="24"/>
                <w:szCs w:val="24"/>
              </w:rPr>
              <w:t>проблему</w:t>
            </w:r>
            <w:r w:rsidRPr="00E22665">
              <w:rPr>
                <w:rFonts w:ascii="Arial" w:hAnsi="Arial" w:cs="Arial"/>
                <w:color w:val="000000"/>
                <w:sz w:val="24"/>
                <w:szCs w:val="24"/>
              </w:rPr>
              <w:t xml:space="preserve"> </w:t>
            </w:r>
            <w:r w:rsidRPr="00E22665">
              <w:rPr>
                <w:rFonts w:ascii="Arial" w:hAnsi="Arial" w:cs="Arial"/>
                <w:iCs/>
                <w:color w:val="000000"/>
                <w:sz w:val="24"/>
                <w:szCs w:val="24"/>
              </w:rPr>
              <w:t>в</w:t>
            </w:r>
            <w:r w:rsidRPr="00E22665">
              <w:rPr>
                <w:rFonts w:ascii="Arial" w:hAnsi="Arial" w:cs="Arial"/>
                <w:color w:val="000000"/>
                <w:sz w:val="24"/>
                <w:szCs w:val="24"/>
              </w:rPr>
              <w:t xml:space="preserve"> </w:t>
            </w:r>
            <w:r w:rsidRPr="00E22665">
              <w:rPr>
                <w:rFonts w:ascii="Arial" w:hAnsi="Arial" w:cs="Arial"/>
                <w:iCs/>
                <w:color w:val="000000"/>
                <w:sz w:val="24"/>
                <w:szCs w:val="24"/>
              </w:rPr>
              <w:t>профе</w:t>
            </w:r>
            <w:r w:rsidRPr="00E22665">
              <w:rPr>
                <w:rFonts w:ascii="Arial" w:hAnsi="Arial" w:cs="Arial"/>
                <w:iCs/>
                <w:color w:val="000000"/>
                <w:spacing w:val="-1"/>
                <w:sz w:val="24"/>
                <w:szCs w:val="24"/>
              </w:rPr>
              <w:t>сс</w:t>
            </w:r>
            <w:r w:rsidRPr="00E22665">
              <w:rPr>
                <w:rFonts w:ascii="Arial" w:hAnsi="Arial" w:cs="Arial"/>
                <w:iCs/>
                <w:color w:val="000000"/>
                <w:sz w:val="24"/>
                <w:szCs w:val="24"/>
              </w:rPr>
              <w:t>ионал</w:t>
            </w:r>
            <w:r w:rsidRPr="00E22665">
              <w:rPr>
                <w:rFonts w:ascii="Arial" w:hAnsi="Arial" w:cs="Arial"/>
                <w:iCs/>
                <w:color w:val="000000"/>
                <w:spacing w:val="1"/>
                <w:sz w:val="24"/>
                <w:szCs w:val="24"/>
              </w:rPr>
              <w:t>ьн</w:t>
            </w:r>
            <w:r w:rsidRPr="00E22665">
              <w:rPr>
                <w:rFonts w:ascii="Arial" w:hAnsi="Arial" w:cs="Arial"/>
                <w:iCs/>
                <w:color w:val="000000"/>
                <w:sz w:val="24"/>
                <w:szCs w:val="24"/>
              </w:rPr>
              <w:t>ом</w:t>
            </w:r>
            <w:r w:rsidRPr="00E22665">
              <w:rPr>
                <w:rFonts w:ascii="Arial" w:hAnsi="Arial" w:cs="Arial"/>
                <w:color w:val="000000"/>
                <w:sz w:val="24"/>
                <w:szCs w:val="24"/>
              </w:rPr>
              <w:t xml:space="preserve"> </w:t>
            </w:r>
            <w:r w:rsidRPr="00E22665">
              <w:rPr>
                <w:rFonts w:ascii="Arial" w:hAnsi="Arial" w:cs="Arial"/>
                <w:iCs/>
                <w:color w:val="000000"/>
                <w:sz w:val="24"/>
                <w:szCs w:val="24"/>
              </w:rPr>
              <w:t>и/и</w:t>
            </w:r>
            <w:r w:rsidRPr="00E22665">
              <w:rPr>
                <w:rFonts w:ascii="Arial" w:hAnsi="Arial" w:cs="Arial"/>
                <w:iCs/>
                <w:color w:val="000000"/>
                <w:spacing w:val="1"/>
                <w:sz w:val="24"/>
                <w:szCs w:val="24"/>
              </w:rPr>
              <w:t>л</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социаль</w:t>
            </w:r>
            <w:r w:rsidRPr="00E22665">
              <w:rPr>
                <w:rFonts w:ascii="Arial" w:hAnsi="Arial" w:cs="Arial"/>
                <w:iCs/>
                <w:color w:val="000000"/>
                <w:spacing w:val="1"/>
                <w:sz w:val="24"/>
                <w:szCs w:val="24"/>
              </w:rPr>
              <w:t>н</w:t>
            </w:r>
            <w:r w:rsidRPr="00E22665">
              <w:rPr>
                <w:rFonts w:ascii="Arial" w:hAnsi="Arial" w:cs="Arial"/>
                <w:iCs/>
                <w:color w:val="000000"/>
                <w:sz w:val="24"/>
                <w:szCs w:val="24"/>
              </w:rPr>
              <w:t>ом</w:t>
            </w:r>
            <w:r w:rsidRPr="00E22665">
              <w:rPr>
                <w:rFonts w:ascii="Arial" w:hAnsi="Arial" w:cs="Arial"/>
                <w:color w:val="000000"/>
                <w:sz w:val="24"/>
                <w:szCs w:val="24"/>
              </w:rPr>
              <w:t xml:space="preserve"> </w:t>
            </w:r>
            <w:r w:rsidRPr="00E22665">
              <w:rPr>
                <w:rFonts w:ascii="Arial" w:hAnsi="Arial" w:cs="Arial"/>
                <w:iCs/>
                <w:color w:val="000000"/>
                <w:sz w:val="24"/>
                <w:szCs w:val="24"/>
              </w:rPr>
              <w:t>ко</w:t>
            </w:r>
            <w:r w:rsidRPr="00E22665">
              <w:rPr>
                <w:rFonts w:ascii="Arial" w:hAnsi="Arial" w:cs="Arial"/>
                <w:iCs/>
                <w:color w:val="000000"/>
                <w:spacing w:val="1"/>
                <w:sz w:val="24"/>
                <w:szCs w:val="24"/>
              </w:rPr>
              <w:t>н</w:t>
            </w:r>
            <w:r w:rsidRPr="00E22665">
              <w:rPr>
                <w:rFonts w:ascii="Arial" w:hAnsi="Arial" w:cs="Arial"/>
                <w:iCs/>
                <w:color w:val="000000"/>
                <w:sz w:val="24"/>
                <w:szCs w:val="24"/>
              </w:rPr>
              <w:t>т</w:t>
            </w:r>
            <w:r w:rsidRPr="00E22665">
              <w:rPr>
                <w:rFonts w:ascii="Arial" w:hAnsi="Arial" w:cs="Arial"/>
                <w:iCs/>
                <w:color w:val="000000"/>
                <w:spacing w:val="-1"/>
                <w:sz w:val="24"/>
                <w:szCs w:val="24"/>
              </w:rPr>
              <w:t>е</w:t>
            </w:r>
            <w:r w:rsidRPr="00E22665">
              <w:rPr>
                <w:rFonts w:ascii="Arial" w:hAnsi="Arial" w:cs="Arial"/>
                <w:iCs/>
                <w:color w:val="000000"/>
                <w:sz w:val="24"/>
                <w:szCs w:val="24"/>
              </w:rPr>
              <w:t>кс</w:t>
            </w:r>
            <w:r w:rsidRPr="00E22665">
              <w:rPr>
                <w:rFonts w:ascii="Arial" w:hAnsi="Arial" w:cs="Arial"/>
                <w:iCs/>
                <w:color w:val="000000"/>
                <w:spacing w:val="-1"/>
                <w:sz w:val="24"/>
                <w:szCs w:val="24"/>
              </w:rPr>
              <w:t>те</w:t>
            </w:r>
            <w:r w:rsidRPr="00E22665">
              <w:rPr>
                <w:rFonts w:ascii="Arial" w:hAnsi="Arial" w:cs="Arial"/>
                <w:iCs/>
                <w:color w:val="000000"/>
                <w:sz w:val="24"/>
                <w:szCs w:val="24"/>
              </w:rPr>
              <w:t>;</w:t>
            </w:r>
          </w:p>
          <w:p w:rsidR="0064773D" w:rsidRPr="00E22665" w:rsidRDefault="0064773D" w:rsidP="005C094B">
            <w:pPr>
              <w:tabs>
                <w:tab w:val="left" w:pos="2161"/>
              </w:tabs>
              <w:ind w:right="90"/>
              <w:rPr>
                <w:rFonts w:ascii="Arial" w:hAnsi="Arial" w:cs="Arial"/>
                <w:iCs/>
                <w:color w:val="000000"/>
                <w:sz w:val="24"/>
                <w:szCs w:val="24"/>
              </w:rPr>
            </w:pPr>
            <w:r w:rsidRPr="00E22665">
              <w:rPr>
                <w:rFonts w:ascii="Arial" w:hAnsi="Arial" w:cs="Arial"/>
                <w:iCs/>
                <w:color w:val="000000"/>
                <w:sz w:val="24"/>
                <w:szCs w:val="24"/>
              </w:rPr>
              <w:t>ана</w:t>
            </w:r>
            <w:r w:rsidRPr="00E22665">
              <w:rPr>
                <w:rFonts w:ascii="Arial" w:hAnsi="Arial" w:cs="Arial"/>
                <w:iCs/>
                <w:color w:val="000000"/>
                <w:spacing w:val="1"/>
                <w:sz w:val="24"/>
                <w:szCs w:val="24"/>
              </w:rPr>
              <w:t>л</w:t>
            </w:r>
            <w:r w:rsidRPr="00E22665">
              <w:rPr>
                <w:rFonts w:ascii="Arial" w:hAnsi="Arial" w:cs="Arial"/>
                <w:iCs/>
                <w:color w:val="000000"/>
                <w:sz w:val="24"/>
                <w:szCs w:val="24"/>
              </w:rPr>
              <w:t>изировать</w:t>
            </w:r>
            <w:r w:rsidRPr="00E22665">
              <w:rPr>
                <w:rFonts w:ascii="Arial" w:hAnsi="Arial" w:cs="Arial"/>
                <w:color w:val="000000"/>
                <w:sz w:val="24"/>
                <w:szCs w:val="24"/>
              </w:rPr>
              <w:t xml:space="preserve"> </w:t>
            </w:r>
            <w:r w:rsidRPr="00E22665">
              <w:rPr>
                <w:rFonts w:ascii="Arial" w:hAnsi="Arial" w:cs="Arial"/>
                <w:iCs/>
                <w:color w:val="000000"/>
                <w:sz w:val="24"/>
                <w:szCs w:val="24"/>
              </w:rPr>
              <w:t>задачу</w:t>
            </w:r>
            <w:r w:rsidRPr="00E22665">
              <w:rPr>
                <w:rFonts w:ascii="Arial" w:hAnsi="Arial" w:cs="Arial"/>
                <w:color w:val="000000"/>
                <w:sz w:val="24"/>
                <w:szCs w:val="24"/>
              </w:rPr>
              <w:t xml:space="preserve"> </w:t>
            </w:r>
            <w:r w:rsidRPr="00E22665">
              <w:rPr>
                <w:rFonts w:ascii="Arial" w:hAnsi="Arial" w:cs="Arial"/>
                <w:iCs/>
                <w:color w:val="000000"/>
                <w:sz w:val="24"/>
                <w:szCs w:val="24"/>
              </w:rPr>
              <w:t>и/или</w:t>
            </w:r>
            <w:r w:rsidRPr="00E22665">
              <w:rPr>
                <w:rFonts w:ascii="Arial" w:hAnsi="Arial" w:cs="Arial"/>
                <w:color w:val="000000"/>
                <w:sz w:val="24"/>
                <w:szCs w:val="24"/>
              </w:rPr>
              <w:t xml:space="preserve"> </w:t>
            </w:r>
            <w:r w:rsidRPr="00E22665">
              <w:rPr>
                <w:rFonts w:ascii="Arial" w:hAnsi="Arial" w:cs="Arial"/>
                <w:iCs/>
                <w:color w:val="000000"/>
                <w:sz w:val="24"/>
                <w:szCs w:val="24"/>
              </w:rPr>
              <w:t>проблему</w:t>
            </w:r>
            <w:r w:rsidRPr="00E22665">
              <w:rPr>
                <w:rFonts w:ascii="Arial" w:hAnsi="Arial" w:cs="Arial"/>
                <w:color w:val="000000"/>
                <w:sz w:val="24"/>
                <w:szCs w:val="24"/>
              </w:rPr>
              <w:t xml:space="preserve"> </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выдел</w:t>
            </w:r>
            <w:r w:rsidRPr="00E22665">
              <w:rPr>
                <w:rFonts w:ascii="Arial" w:hAnsi="Arial" w:cs="Arial"/>
                <w:iCs/>
                <w:color w:val="000000"/>
                <w:spacing w:val="-1"/>
                <w:sz w:val="24"/>
                <w:szCs w:val="24"/>
              </w:rPr>
              <w:t>я</w:t>
            </w:r>
            <w:r w:rsidRPr="00E22665">
              <w:rPr>
                <w:rFonts w:ascii="Arial" w:hAnsi="Arial" w:cs="Arial"/>
                <w:iCs/>
                <w:color w:val="000000"/>
                <w:sz w:val="24"/>
                <w:szCs w:val="24"/>
              </w:rPr>
              <w:t>ть</w:t>
            </w:r>
            <w:r w:rsidRPr="00E22665">
              <w:rPr>
                <w:rFonts w:ascii="Arial" w:hAnsi="Arial" w:cs="Arial"/>
                <w:color w:val="000000"/>
                <w:sz w:val="24"/>
                <w:szCs w:val="24"/>
              </w:rPr>
              <w:t xml:space="preserve"> </w:t>
            </w:r>
            <w:r w:rsidRPr="00E22665">
              <w:rPr>
                <w:rFonts w:ascii="Arial" w:hAnsi="Arial" w:cs="Arial"/>
                <w:iCs/>
                <w:color w:val="000000"/>
                <w:sz w:val="24"/>
                <w:szCs w:val="24"/>
              </w:rPr>
              <w:t>её</w:t>
            </w:r>
            <w:r w:rsidRPr="00E22665">
              <w:rPr>
                <w:rFonts w:ascii="Arial" w:hAnsi="Arial" w:cs="Arial"/>
                <w:color w:val="000000"/>
                <w:sz w:val="24"/>
                <w:szCs w:val="24"/>
              </w:rPr>
              <w:t xml:space="preserve"> </w:t>
            </w:r>
            <w:r w:rsidRPr="00E22665">
              <w:rPr>
                <w:rFonts w:ascii="Arial" w:hAnsi="Arial" w:cs="Arial"/>
                <w:iCs/>
                <w:color w:val="000000"/>
                <w:sz w:val="24"/>
                <w:szCs w:val="24"/>
              </w:rPr>
              <w:t>со</w:t>
            </w:r>
            <w:r w:rsidRPr="00E22665">
              <w:rPr>
                <w:rFonts w:ascii="Arial" w:hAnsi="Arial" w:cs="Arial"/>
                <w:iCs/>
                <w:color w:val="000000"/>
                <w:spacing w:val="-1"/>
                <w:sz w:val="24"/>
                <w:szCs w:val="24"/>
              </w:rPr>
              <w:t>с</w:t>
            </w:r>
            <w:r w:rsidRPr="00E22665">
              <w:rPr>
                <w:rFonts w:ascii="Arial" w:hAnsi="Arial" w:cs="Arial"/>
                <w:iCs/>
                <w:color w:val="000000"/>
                <w:sz w:val="24"/>
                <w:szCs w:val="24"/>
              </w:rPr>
              <w:t>та</w:t>
            </w:r>
            <w:r w:rsidRPr="00E22665">
              <w:rPr>
                <w:rFonts w:ascii="Arial" w:hAnsi="Arial" w:cs="Arial"/>
                <w:iCs/>
                <w:color w:val="000000"/>
                <w:spacing w:val="-2"/>
                <w:sz w:val="24"/>
                <w:szCs w:val="24"/>
              </w:rPr>
              <w:t>в</w:t>
            </w:r>
            <w:r w:rsidRPr="00E22665">
              <w:rPr>
                <w:rFonts w:ascii="Arial" w:hAnsi="Arial" w:cs="Arial"/>
                <w:iCs/>
                <w:color w:val="000000"/>
                <w:sz w:val="24"/>
                <w:szCs w:val="24"/>
              </w:rPr>
              <w:t>ные</w:t>
            </w:r>
            <w:r w:rsidRPr="00E22665">
              <w:rPr>
                <w:rFonts w:ascii="Arial" w:hAnsi="Arial" w:cs="Arial"/>
                <w:color w:val="000000"/>
                <w:spacing w:val="65"/>
                <w:sz w:val="24"/>
                <w:szCs w:val="24"/>
              </w:rPr>
              <w:t xml:space="preserve"> </w:t>
            </w:r>
            <w:r w:rsidRPr="00E22665">
              <w:rPr>
                <w:rFonts w:ascii="Arial" w:hAnsi="Arial" w:cs="Arial"/>
                <w:iCs/>
                <w:color w:val="000000"/>
                <w:sz w:val="24"/>
                <w:szCs w:val="24"/>
              </w:rPr>
              <w:t>части;</w:t>
            </w:r>
          </w:p>
          <w:p w:rsidR="0064773D" w:rsidRPr="00E22665" w:rsidRDefault="0064773D" w:rsidP="005C094B">
            <w:pPr>
              <w:tabs>
                <w:tab w:val="left" w:pos="2161"/>
              </w:tabs>
              <w:ind w:right="125"/>
              <w:rPr>
                <w:rFonts w:ascii="Arial" w:hAnsi="Arial" w:cs="Arial"/>
                <w:iCs/>
                <w:color w:val="000000"/>
                <w:sz w:val="24"/>
                <w:szCs w:val="24"/>
              </w:rPr>
            </w:pPr>
            <w:r w:rsidRPr="00E22665">
              <w:rPr>
                <w:rFonts w:ascii="Arial" w:hAnsi="Arial" w:cs="Arial"/>
                <w:iCs/>
                <w:color w:val="000000"/>
                <w:sz w:val="24"/>
                <w:szCs w:val="24"/>
              </w:rPr>
              <w:t>пра</w:t>
            </w:r>
            <w:r w:rsidRPr="00E22665">
              <w:rPr>
                <w:rFonts w:ascii="Arial" w:hAnsi="Arial" w:cs="Arial"/>
                <w:iCs/>
                <w:color w:val="000000"/>
                <w:spacing w:val="-1"/>
                <w:sz w:val="24"/>
                <w:szCs w:val="24"/>
              </w:rPr>
              <w:t>в</w:t>
            </w:r>
            <w:r w:rsidRPr="00E22665">
              <w:rPr>
                <w:rFonts w:ascii="Arial" w:hAnsi="Arial" w:cs="Arial"/>
                <w:iCs/>
                <w:color w:val="000000"/>
                <w:sz w:val="24"/>
                <w:szCs w:val="24"/>
              </w:rPr>
              <w:t>ил</w:t>
            </w:r>
            <w:r w:rsidRPr="00E22665">
              <w:rPr>
                <w:rFonts w:ascii="Arial" w:hAnsi="Arial" w:cs="Arial"/>
                <w:iCs/>
                <w:color w:val="000000"/>
                <w:spacing w:val="1"/>
                <w:sz w:val="24"/>
                <w:szCs w:val="24"/>
              </w:rPr>
              <w:t>ь</w:t>
            </w:r>
            <w:r w:rsidRPr="00E22665">
              <w:rPr>
                <w:rFonts w:ascii="Arial" w:hAnsi="Arial" w:cs="Arial"/>
                <w:iCs/>
                <w:color w:val="000000"/>
                <w:sz w:val="24"/>
                <w:szCs w:val="24"/>
              </w:rPr>
              <w:t>но</w:t>
            </w:r>
            <w:r w:rsidRPr="00E22665">
              <w:rPr>
                <w:rFonts w:ascii="Arial" w:hAnsi="Arial" w:cs="Arial"/>
                <w:color w:val="000000"/>
                <w:sz w:val="24"/>
                <w:szCs w:val="24"/>
              </w:rPr>
              <w:t xml:space="preserve"> </w:t>
            </w:r>
            <w:r w:rsidRPr="00E22665">
              <w:rPr>
                <w:rFonts w:ascii="Arial" w:hAnsi="Arial" w:cs="Arial"/>
                <w:iCs/>
                <w:color w:val="000000"/>
                <w:sz w:val="24"/>
                <w:szCs w:val="24"/>
              </w:rPr>
              <w:t>вы</w:t>
            </w:r>
            <w:r w:rsidRPr="00E22665">
              <w:rPr>
                <w:rFonts w:ascii="Arial" w:hAnsi="Arial" w:cs="Arial"/>
                <w:iCs/>
                <w:color w:val="000000"/>
                <w:spacing w:val="-1"/>
                <w:sz w:val="24"/>
                <w:szCs w:val="24"/>
              </w:rPr>
              <w:t>яв</w:t>
            </w:r>
            <w:r w:rsidRPr="00E22665">
              <w:rPr>
                <w:rFonts w:ascii="Arial" w:hAnsi="Arial" w:cs="Arial"/>
                <w:iCs/>
                <w:color w:val="000000"/>
                <w:sz w:val="24"/>
                <w:szCs w:val="24"/>
              </w:rPr>
              <w:t>л</w:t>
            </w:r>
            <w:r w:rsidRPr="00E22665">
              <w:rPr>
                <w:rFonts w:ascii="Arial" w:hAnsi="Arial" w:cs="Arial"/>
                <w:iCs/>
                <w:color w:val="000000"/>
                <w:spacing w:val="-1"/>
                <w:sz w:val="24"/>
                <w:szCs w:val="24"/>
              </w:rPr>
              <w:t>я</w:t>
            </w:r>
            <w:r w:rsidRPr="00E22665">
              <w:rPr>
                <w:rFonts w:ascii="Arial" w:hAnsi="Arial" w:cs="Arial"/>
                <w:iCs/>
                <w:color w:val="000000"/>
                <w:sz w:val="24"/>
                <w:szCs w:val="24"/>
              </w:rPr>
              <w:t>ть</w:t>
            </w:r>
            <w:r w:rsidRPr="00E22665">
              <w:rPr>
                <w:rFonts w:ascii="Arial" w:hAnsi="Arial" w:cs="Arial"/>
                <w:color w:val="000000"/>
                <w:sz w:val="24"/>
                <w:szCs w:val="24"/>
              </w:rPr>
              <w:t xml:space="preserve"> </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эфф</w:t>
            </w:r>
            <w:r w:rsidRPr="00E22665">
              <w:rPr>
                <w:rFonts w:ascii="Arial" w:hAnsi="Arial" w:cs="Arial"/>
                <w:iCs/>
                <w:color w:val="000000"/>
                <w:spacing w:val="-1"/>
                <w:sz w:val="24"/>
                <w:szCs w:val="24"/>
              </w:rPr>
              <w:t>е</w:t>
            </w:r>
            <w:r w:rsidRPr="00E22665">
              <w:rPr>
                <w:rFonts w:ascii="Arial" w:hAnsi="Arial" w:cs="Arial"/>
                <w:iCs/>
                <w:color w:val="000000"/>
                <w:sz w:val="24"/>
                <w:szCs w:val="24"/>
              </w:rPr>
              <w:t>кти</w:t>
            </w:r>
            <w:r w:rsidRPr="00E22665">
              <w:rPr>
                <w:rFonts w:ascii="Arial" w:hAnsi="Arial" w:cs="Arial"/>
                <w:iCs/>
                <w:color w:val="000000"/>
                <w:spacing w:val="-1"/>
                <w:sz w:val="24"/>
                <w:szCs w:val="24"/>
              </w:rPr>
              <w:t>в</w:t>
            </w:r>
            <w:r w:rsidRPr="00E22665">
              <w:rPr>
                <w:rFonts w:ascii="Arial" w:hAnsi="Arial" w:cs="Arial"/>
                <w:iCs/>
                <w:color w:val="000000"/>
                <w:sz w:val="24"/>
                <w:szCs w:val="24"/>
              </w:rPr>
              <w:t>но</w:t>
            </w:r>
            <w:r w:rsidRPr="00E22665">
              <w:rPr>
                <w:rFonts w:ascii="Arial" w:hAnsi="Arial" w:cs="Arial"/>
                <w:color w:val="000000"/>
                <w:sz w:val="24"/>
                <w:szCs w:val="24"/>
              </w:rPr>
              <w:t xml:space="preserve"> </w:t>
            </w:r>
            <w:r w:rsidRPr="00E22665">
              <w:rPr>
                <w:rFonts w:ascii="Arial" w:hAnsi="Arial" w:cs="Arial"/>
                <w:iCs/>
                <w:color w:val="000000"/>
                <w:sz w:val="24"/>
                <w:szCs w:val="24"/>
              </w:rPr>
              <w:t>искать</w:t>
            </w:r>
            <w:r w:rsidRPr="00E22665">
              <w:rPr>
                <w:rFonts w:ascii="Arial" w:hAnsi="Arial" w:cs="Arial"/>
                <w:color w:val="000000"/>
                <w:sz w:val="24"/>
                <w:szCs w:val="24"/>
              </w:rPr>
              <w:t xml:space="preserve"> </w:t>
            </w:r>
            <w:r w:rsidRPr="00E22665">
              <w:rPr>
                <w:rFonts w:ascii="Arial" w:hAnsi="Arial" w:cs="Arial"/>
                <w:iCs/>
                <w:color w:val="000000"/>
                <w:sz w:val="24"/>
                <w:szCs w:val="24"/>
              </w:rPr>
              <w:t>информаци</w:t>
            </w:r>
            <w:r w:rsidRPr="00E22665">
              <w:rPr>
                <w:rFonts w:ascii="Arial" w:hAnsi="Arial" w:cs="Arial"/>
                <w:iCs/>
                <w:color w:val="000000"/>
                <w:spacing w:val="2"/>
                <w:sz w:val="24"/>
                <w:szCs w:val="24"/>
              </w:rPr>
              <w:t>ю</w:t>
            </w:r>
            <w:r w:rsidRPr="00E22665">
              <w:rPr>
                <w:rFonts w:ascii="Arial" w:hAnsi="Arial" w:cs="Arial"/>
                <w:iCs/>
                <w:color w:val="000000"/>
                <w:sz w:val="24"/>
                <w:szCs w:val="24"/>
              </w:rPr>
              <w:t>,</w:t>
            </w:r>
            <w:r w:rsidRPr="00E22665">
              <w:rPr>
                <w:rFonts w:ascii="Arial" w:hAnsi="Arial" w:cs="Arial"/>
                <w:color w:val="000000"/>
                <w:sz w:val="24"/>
                <w:szCs w:val="24"/>
              </w:rPr>
              <w:t xml:space="preserve"> </w:t>
            </w:r>
            <w:r w:rsidRPr="00E22665">
              <w:rPr>
                <w:rFonts w:ascii="Arial" w:hAnsi="Arial" w:cs="Arial"/>
                <w:iCs/>
                <w:color w:val="000000"/>
                <w:sz w:val="24"/>
                <w:szCs w:val="24"/>
              </w:rPr>
              <w:t>необ</w:t>
            </w:r>
            <w:r w:rsidRPr="00E22665">
              <w:rPr>
                <w:rFonts w:ascii="Arial" w:hAnsi="Arial" w:cs="Arial"/>
                <w:iCs/>
                <w:color w:val="000000"/>
                <w:spacing w:val="-1"/>
                <w:sz w:val="24"/>
                <w:szCs w:val="24"/>
              </w:rPr>
              <w:t>х</w:t>
            </w:r>
            <w:r w:rsidRPr="00E22665">
              <w:rPr>
                <w:rFonts w:ascii="Arial" w:hAnsi="Arial" w:cs="Arial"/>
                <w:iCs/>
                <w:color w:val="000000"/>
                <w:sz w:val="24"/>
                <w:szCs w:val="24"/>
              </w:rPr>
              <w:t>одимую</w:t>
            </w:r>
            <w:r w:rsidRPr="00E22665">
              <w:rPr>
                <w:rFonts w:ascii="Arial" w:hAnsi="Arial" w:cs="Arial"/>
                <w:color w:val="000000"/>
                <w:sz w:val="24"/>
                <w:szCs w:val="24"/>
              </w:rPr>
              <w:t xml:space="preserve"> </w:t>
            </w:r>
            <w:r w:rsidRPr="00E22665">
              <w:rPr>
                <w:rFonts w:ascii="Arial" w:hAnsi="Arial" w:cs="Arial"/>
                <w:iCs/>
                <w:color w:val="000000"/>
                <w:spacing w:val="1"/>
                <w:sz w:val="24"/>
                <w:szCs w:val="24"/>
              </w:rPr>
              <w:t>д</w:t>
            </w:r>
            <w:r w:rsidRPr="00E22665">
              <w:rPr>
                <w:rFonts w:ascii="Arial" w:hAnsi="Arial" w:cs="Arial"/>
                <w:iCs/>
                <w:color w:val="000000"/>
                <w:sz w:val="24"/>
                <w:szCs w:val="24"/>
              </w:rPr>
              <w:t>ля</w:t>
            </w:r>
            <w:r w:rsidRPr="00E22665">
              <w:rPr>
                <w:rFonts w:ascii="Arial" w:hAnsi="Arial" w:cs="Arial"/>
                <w:color w:val="000000"/>
                <w:sz w:val="24"/>
                <w:szCs w:val="24"/>
              </w:rPr>
              <w:t xml:space="preserve"> </w:t>
            </w:r>
            <w:r w:rsidRPr="00E22665">
              <w:rPr>
                <w:rFonts w:ascii="Arial" w:hAnsi="Arial" w:cs="Arial"/>
                <w:iCs/>
                <w:color w:val="000000"/>
                <w:sz w:val="24"/>
                <w:szCs w:val="24"/>
              </w:rPr>
              <w:t>ре</w:t>
            </w:r>
            <w:r w:rsidRPr="00E22665">
              <w:rPr>
                <w:rFonts w:ascii="Arial" w:hAnsi="Arial" w:cs="Arial"/>
                <w:iCs/>
                <w:color w:val="000000"/>
                <w:spacing w:val="-2"/>
                <w:sz w:val="24"/>
                <w:szCs w:val="24"/>
              </w:rPr>
              <w:t>ш</w:t>
            </w:r>
            <w:r w:rsidRPr="00E22665">
              <w:rPr>
                <w:rFonts w:ascii="Arial" w:hAnsi="Arial" w:cs="Arial"/>
                <w:iCs/>
                <w:color w:val="000000"/>
                <w:spacing w:val="-1"/>
                <w:sz w:val="24"/>
                <w:szCs w:val="24"/>
              </w:rPr>
              <w:t>е</w:t>
            </w:r>
            <w:r w:rsidRPr="00E22665">
              <w:rPr>
                <w:rFonts w:ascii="Arial" w:hAnsi="Arial" w:cs="Arial"/>
                <w:iCs/>
                <w:color w:val="000000"/>
                <w:sz w:val="24"/>
                <w:szCs w:val="24"/>
              </w:rPr>
              <w:t>ния</w:t>
            </w:r>
            <w:r w:rsidRPr="00E22665">
              <w:rPr>
                <w:rFonts w:ascii="Arial" w:hAnsi="Arial" w:cs="Arial"/>
                <w:color w:val="000000"/>
                <w:sz w:val="24"/>
                <w:szCs w:val="24"/>
              </w:rPr>
              <w:t xml:space="preserve"> </w:t>
            </w:r>
            <w:r w:rsidRPr="00E22665">
              <w:rPr>
                <w:rFonts w:ascii="Arial" w:hAnsi="Arial" w:cs="Arial"/>
                <w:iCs/>
                <w:color w:val="000000"/>
                <w:sz w:val="24"/>
                <w:szCs w:val="24"/>
              </w:rPr>
              <w:t>задачи</w:t>
            </w:r>
            <w:r w:rsidRPr="00E22665">
              <w:rPr>
                <w:rFonts w:ascii="Arial" w:hAnsi="Arial" w:cs="Arial"/>
                <w:color w:val="000000"/>
                <w:sz w:val="24"/>
                <w:szCs w:val="24"/>
              </w:rPr>
              <w:t xml:space="preserve"> </w:t>
            </w:r>
            <w:r w:rsidRPr="00E22665">
              <w:rPr>
                <w:rFonts w:ascii="Arial" w:hAnsi="Arial" w:cs="Arial"/>
                <w:iCs/>
                <w:color w:val="000000"/>
                <w:sz w:val="24"/>
                <w:szCs w:val="24"/>
              </w:rPr>
              <w:t>и/и</w:t>
            </w:r>
            <w:r w:rsidRPr="00E22665">
              <w:rPr>
                <w:rFonts w:ascii="Arial" w:hAnsi="Arial" w:cs="Arial"/>
                <w:iCs/>
                <w:color w:val="000000"/>
                <w:spacing w:val="1"/>
                <w:sz w:val="24"/>
                <w:szCs w:val="24"/>
              </w:rPr>
              <w:t>л</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проблемы;</w:t>
            </w:r>
          </w:p>
          <w:p w:rsidR="0064773D" w:rsidRPr="00E22665" w:rsidRDefault="0064773D" w:rsidP="005C094B">
            <w:pPr>
              <w:tabs>
                <w:tab w:val="left" w:pos="2161"/>
              </w:tabs>
              <w:ind w:right="141"/>
              <w:rPr>
                <w:rFonts w:ascii="Arial" w:hAnsi="Arial" w:cs="Arial"/>
                <w:iCs/>
                <w:color w:val="000000"/>
                <w:sz w:val="24"/>
                <w:szCs w:val="24"/>
              </w:rPr>
            </w:pPr>
            <w:r w:rsidRPr="00E22665">
              <w:rPr>
                <w:rFonts w:ascii="Arial" w:hAnsi="Arial" w:cs="Arial"/>
                <w:iCs/>
                <w:color w:val="000000"/>
                <w:sz w:val="24"/>
                <w:szCs w:val="24"/>
              </w:rPr>
              <w:t>соста</w:t>
            </w:r>
            <w:r w:rsidRPr="00E22665">
              <w:rPr>
                <w:rFonts w:ascii="Arial" w:hAnsi="Arial" w:cs="Arial"/>
                <w:iCs/>
                <w:color w:val="000000"/>
                <w:spacing w:val="-1"/>
                <w:sz w:val="24"/>
                <w:szCs w:val="24"/>
              </w:rPr>
              <w:t>в</w:t>
            </w:r>
            <w:r w:rsidRPr="00E22665">
              <w:rPr>
                <w:rFonts w:ascii="Arial" w:hAnsi="Arial" w:cs="Arial"/>
                <w:iCs/>
                <w:color w:val="000000"/>
                <w:sz w:val="24"/>
                <w:szCs w:val="24"/>
              </w:rPr>
              <w:t>ить</w:t>
            </w:r>
            <w:r w:rsidRPr="00E22665">
              <w:rPr>
                <w:rFonts w:ascii="Arial" w:hAnsi="Arial" w:cs="Arial"/>
                <w:color w:val="000000"/>
                <w:sz w:val="24"/>
                <w:szCs w:val="24"/>
              </w:rPr>
              <w:t xml:space="preserve"> </w:t>
            </w:r>
            <w:r w:rsidRPr="00E22665">
              <w:rPr>
                <w:rFonts w:ascii="Arial" w:hAnsi="Arial" w:cs="Arial"/>
                <w:iCs/>
                <w:color w:val="000000"/>
                <w:sz w:val="24"/>
                <w:szCs w:val="24"/>
              </w:rPr>
              <w:t>п</w:t>
            </w:r>
            <w:r w:rsidRPr="00E22665">
              <w:rPr>
                <w:rFonts w:ascii="Arial" w:hAnsi="Arial" w:cs="Arial"/>
                <w:iCs/>
                <w:color w:val="000000"/>
                <w:spacing w:val="1"/>
                <w:sz w:val="24"/>
                <w:szCs w:val="24"/>
              </w:rPr>
              <w:t>л</w:t>
            </w:r>
            <w:r w:rsidRPr="00E22665">
              <w:rPr>
                <w:rFonts w:ascii="Arial" w:hAnsi="Arial" w:cs="Arial"/>
                <w:iCs/>
                <w:color w:val="000000"/>
                <w:sz w:val="24"/>
                <w:szCs w:val="24"/>
              </w:rPr>
              <w:t>ан</w:t>
            </w:r>
            <w:r w:rsidRPr="00E22665">
              <w:rPr>
                <w:rFonts w:ascii="Arial" w:hAnsi="Arial" w:cs="Arial"/>
                <w:color w:val="000000"/>
                <w:sz w:val="24"/>
                <w:szCs w:val="24"/>
              </w:rPr>
              <w:t xml:space="preserve"> </w:t>
            </w:r>
            <w:r w:rsidRPr="00E22665">
              <w:rPr>
                <w:rFonts w:ascii="Arial" w:hAnsi="Arial" w:cs="Arial"/>
                <w:iCs/>
                <w:color w:val="000000"/>
                <w:sz w:val="24"/>
                <w:szCs w:val="24"/>
              </w:rPr>
              <w:t>д</w:t>
            </w:r>
            <w:r w:rsidRPr="00E22665">
              <w:rPr>
                <w:rFonts w:ascii="Arial" w:hAnsi="Arial" w:cs="Arial"/>
                <w:iCs/>
                <w:color w:val="000000"/>
                <w:spacing w:val="-1"/>
                <w:sz w:val="24"/>
                <w:szCs w:val="24"/>
              </w:rPr>
              <w:t>е</w:t>
            </w:r>
            <w:r w:rsidRPr="00E22665">
              <w:rPr>
                <w:rFonts w:ascii="Arial" w:hAnsi="Arial" w:cs="Arial"/>
                <w:iCs/>
                <w:color w:val="000000"/>
                <w:sz w:val="24"/>
                <w:szCs w:val="24"/>
              </w:rPr>
              <w:t>й</w:t>
            </w:r>
            <w:r w:rsidRPr="00E22665">
              <w:rPr>
                <w:rFonts w:ascii="Arial" w:hAnsi="Arial" w:cs="Arial"/>
                <w:iCs/>
                <w:color w:val="000000"/>
                <w:spacing w:val="-1"/>
                <w:sz w:val="24"/>
                <w:szCs w:val="24"/>
              </w:rPr>
              <w:t>с</w:t>
            </w:r>
            <w:r w:rsidRPr="00E22665">
              <w:rPr>
                <w:rFonts w:ascii="Arial" w:hAnsi="Arial" w:cs="Arial"/>
                <w:iCs/>
                <w:color w:val="000000"/>
                <w:sz w:val="24"/>
                <w:szCs w:val="24"/>
              </w:rPr>
              <w:t>т</w:t>
            </w:r>
            <w:r w:rsidRPr="00E22665">
              <w:rPr>
                <w:rFonts w:ascii="Arial" w:hAnsi="Arial" w:cs="Arial"/>
                <w:iCs/>
                <w:color w:val="000000"/>
                <w:spacing w:val="-1"/>
                <w:sz w:val="24"/>
                <w:szCs w:val="24"/>
              </w:rPr>
              <w:t>в</w:t>
            </w:r>
            <w:r w:rsidRPr="00E22665">
              <w:rPr>
                <w:rFonts w:ascii="Arial" w:hAnsi="Arial" w:cs="Arial"/>
                <w:iCs/>
                <w:color w:val="000000"/>
                <w:sz w:val="24"/>
                <w:szCs w:val="24"/>
              </w:rPr>
              <w:t>и</w:t>
            </w:r>
            <w:r w:rsidRPr="00E22665">
              <w:rPr>
                <w:rFonts w:ascii="Arial" w:hAnsi="Arial" w:cs="Arial"/>
                <w:iCs/>
                <w:color w:val="000000"/>
                <w:spacing w:val="-1"/>
                <w:sz w:val="24"/>
                <w:szCs w:val="24"/>
              </w:rPr>
              <w:t>я</w:t>
            </w:r>
            <w:r w:rsidRPr="00E22665">
              <w:rPr>
                <w:rFonts w:ascii="Arial" w:hAnsi="Arial" w:cs="Arial"/>
                <w:iCs/>
                <w:color w:val="000000"/>
                <w:sz w:val="24"/>
                <w:szCs w:val="24"/>
              </w:rPr>
              <w:t>;</w:t>
            </w:r>
          </w:p>
          <w:p w:rsidR="0064773D" w:rsidRPr="00E22665" w:rsidRDefault="0064773D" w:rsidP="005C094B">
            <w:pPr>
              <w:tabs>
                <w:tab w:val="left" w:pos="2161"/>
              </w:tabs>
              <w:ind w:right="72"/>
              <w:rPr>
                <w:rFonts w:ascii="Arial" w:hAnsi="Arial" w:cs="Arial"/>
                <w:iCs/>
                <w:color w:val="000000"/>
                <w:sz w:val="24"/>
                <w:szCs w:val="24"/>
              </w:rPr>
            </w:pPr>
            <w:r w:rsidRPr="00E22665">
              <w:rPr>
                <w:rFonts w:ascii="Arial" w:hAnsi="Arial" w:cs="Arial"/>
                <w:iCs/>
                <w:color w:val="000000"/>
                <w:sz w:val="24"/>
                <w:szCs w:val="24"/>
              </w:rPr>
              <w:t>опр</w:t>
            </w:r>
            <w:r w:rsidRPr="00E22665">
              <w:rPr>
                <w:rFonts w:ascii="Arial" w:hAnsi="Arial" w:cs="Arial"/>
                <w:iCs/>
                <w:color w:val="000000"/>
                <w:spacing w:val="-1"/>
                <w:sz w:val="24"/>
                <w:szCs w:val="24"/>
              </w:rPr>
              <w:t>е</w:t>
            </w:r>
            <w:r w:rsidRPr="00E22665">
              <w:rPr>
                <w:rFonts w:ascii="Arial" w:hAnsi="Arial" w:cs="Arial"/>
                <w:iCs/>
                <w:color w:val="000000"/>
                <w:sz w:val="24"/>
                <w:szCs w:val="24"/>
              </w:rPr>
              <w:t>делить</w:t>
            </w:r>
            <w:r w:rsidRPr="00E22665">
              <w:rPr>
                <w:rFonts w:ascii="Arial" w:hAnsi="Arial" w:cs="Arial"/>
                <w:color w:val="000000"/>
                <w:sz w:val="24"/>
                <w:szCs w:val="24"/>
              </w:rPr>
              <w:t xml:space="preserve"> </w:t>
            </w:r>
            <w:r w:rsidRPr="00E22665">
              <w:rPr>
                <w:rFonts w:ascii="Arial" w:hAnsi="Arial" w:cs="Arial"/>
                <w:iCs/>
                <w:color w:val="000000"/>
                <w:spacing w:val="1"/>
                <w:sz w:val="24"/>
                <w:szCs w:val="24"/>
              </w:rPr>
              <w:t>н</w:t>
            </w:r>
            <w:r w:rsidRPr="00E22665">
              <w:rPr>
                <w:rFonts w:ascii="Arial" w:hAnsi="Arial" w:cs="Arial"/>
                <w:iCs/>
                <w:color w:val="000000"/>
                <w:sz w:val="24"/>
                <w:szCs w:val="24"/>
              </w:rPr>
              <w:t>ео</w:t>
            </w:r>
            <w:r w:rsidRPr="00E22665">
              <w:rPr>
                <w:rFonts w:ascii="Arial" w:hAnsi="Arial" w:cs="Arial"/>
                <w:iCs/>
                <w:color w:val="000000"/>
                <w:spacing w:val="-1"/>
                <w:sz w:val="24"/>
                <w:szCs w:val="24"/>
              </w:rPr>
              <w:t>б</w:t>
            </w:r>
            <w:r w:rsidRPr="00E22665">
              <w:rPr>
                <w:rFonts w:ascii="Arial" w:hAnsi="Arial" w:cs="Arial"/>
                <w:iCs/>
                <w:color w:val="000000"/>
                <w:sz w:val="24"/>
                <w:szCs w:val="24"/>
              </w:rPr>
              <w:t>ходимые</w:t>
            </w:r>
            <w:r w:rsidRPr="00E22665">
              <w:rPr>
                <w:rFonts w:ascii="Arial" w:hAnsi="Arial" w:cs="Arial"/>
                <w:color w:val="000000"/>
                <w:sz w:val="24"/>
                <w:szCs w:val="24"/>
              </w:rPr>
              <w:t xml:space="preserve"> </w:t>
            </w:r>
            <w:r w:rsidRPr="00E22665">
              <w:rPr>
                <w:rFonts w:ascii="Arial" w:hAnsi="Arial" w:cs="Arial"/>
                <w:iCs/>
                <w:color w:val="000000"/>
                <w:sz w:val="24"/>
                <w:szCs w:val="24"/>
              </w:rPr>
              <w:lastRenderedPageBreak/>
              <w:t>ре</w:t>
            </w:r>
            <w:r w:rsidRPr="00E22665">
              <w:rPr>
                <w:rFonts w:ascii="Arial" w:hAnsi="Arial" w:cs="Arial"/>
                <w:iCs/>
                <w:color w:val="000000"/>
                <w:spacing w:val="-1"/>
                <w:sz w:val="24"/>
                <w:szCs w:val="24"/>
              </w:rPr>
              <w:t>су</w:t>
            </w:r>
            <w:r w:rsidRPr="00E22665">
              <w:rPr>
                <w:rFonts w:ascii="Arial" w:hAnsi="Arial" w:cs="Arial"/>
                <w:iCs/>
                <w:color w:val="000000"/>
                <w:spacing w:val="1"/>
                <w:sz w:val="24"/>
                <w:szCs w:val="24"/>
              </w:rPr>
              <w:t>р</w:t>
            </w:r>
            <w:r w:rsidRPr="00E22665">
              <w:rPr>
                <w:rFonts w:ascii="Arial" w:hAnsi="Arial" w:cs="Arial"/>
                <w:iCs/>
                <w:color w:val="000000"/>
                <w:sz w:val="24"/>
                <w:szCs w:val="24"/>
              </w:rPr>
              <w:t>сы;</w:t>
            </w:r>
          </w:p>
          <w:p w:rsidR="0064773D" w:rsidRPr="00E22665" w:rsidRDefault="0064773D" w:rsidP="005C094B">
            <w:pPr>
              <w:spacing w:before="14"/>
              <w:ind w:right="587"/>
              <w:rPr>
                <w:rFonts w:ascii="Arial" w:hAnsi="Arial" w:cs="Arial"/>
                <w:iCs/>
                <w:color w:val="000000"/>
                <w:sz w:val="24"/>
                <w:szCs w:val="24"/>
              </w:rPr>
            </w:pPr>
            <w:proofErr w:type="gramStart"/>
            <w:r w:rsidRPr="00E22665">
              <w:rPr>
                <w:rFonts w:ascii="Arial" w:hAnsi="Arial" w:cs="Arial"/>
                <w:iCs/>
                <w:color w:val="000000"/>
                <w:sz w:val="24"/>
                <w:szCs w:val="24"/>
              </w:rPr>
              <w:t>вла</w:t>
            </w:r>
            <w:r w:rsidRPr="00E22665">
              <w:rPr>
                <w:rFonts w:ascii="Arial" w:hAnsi="Arial" w:cs="Arial"/>
                <w:iCs/>
                <w:color w:val="000000"/>
                <w:spacing w:val="1"/>
                <w:sz w:val="24"/>
                <w:szCs w:val="24"/>
              </w:rPr>
              <w:t>д</w:t>
            </w:r>
            <w:r w:rsidRPr="00E22665">
              <w:rPr>
                <w:rFonts w:ascii="Arial" w:hAnsi="Arial" w:cs="Arial"/>
                <w:iCs/>
                <w:color w:val="000000"/>
                <w:sz w:val="24"/>
                <w:szCs w:val="24"/>
              </w:rPr>
              <w:t>еть</w:t>
            </w:r>
            <w:r w:rsidRPr="00E22665">
              <w:rPr>
                <w:rFonts w:ascii="Arial" w:hAnsi="Arial" w:cs="Arial"/>
                <w:color w:val="000000"/>
                <w:sz w:val="24"/>
                <w:szCs w:val="24"/>
              </w:rPr>
              <w:t xml:space="preserve"> </w:t>
            </w:r>
            <w:r w:rsidRPr="00E22665">
              <w:rPr>
                <w:rFonts w:ascii="Arial" w:hAnsi="Arial" w:cs="Arial"/>
                <w:iCs/>
                <w:color w:val="000000"/>
                <w:sz w:val="24"/>
                <w:szCs w:val="24"/>
              </w:rPr>
              <w:t>актуаль</w:t>
            </w:r>
            <w:r w:rsidRPr="00E22665">
              <w:rPr>
                <w:rFonts w:ascii="Arial" w:hAnsi="Arial" w:cs="Arial"/>
                <w:iCs/>
                <w:color w:val="000000"/>
                <w:spacing w:val="1"/>
                <w:sz w:val="24"/>
                <w:szCs w:val="24"/>
              </w:rPr>
              <w:t>н</w:t>
            </w:r>
            <w:r w:rsidRPr="00E22665">
              <w:rPr>
                <w:rFonts w:ascii="Arial" w:hAnsi="Arial" w:cs="Arial"/>
                <w:iCs/>
                <w:color w:val="000000"/>
                <w:sz w:val="24"/>
                <w:szCs w:val="24"/>
              </w:rPr>
              <w:t>ыми</w:t>
            </w:r>
            <w:r w:rsidRPr="00E22665">
              <w:rPr>
                <w:rFonts w:ascii="Arial" w:hAnsi="Arial" w:cs="Arial"/>
                <w:color w:val="000000"/>
                <w:sz w:val="24"/>
                <w:szCs w:val="24"/>
              </w:rPr>
              <w:t xml:space="preserve"> </w:t>
            </w:r>
            <w:r w:rsidRPr="00E22665">
              <w:rPr>
                <w:rFonts w:ascii="Arial" w:hAnsi="Arial" w:cs="Arial"/>
                <w:iCs/>
                <w:color w:val="000000"/>
                <w:sz w:val="24"/>
                <w:szCs w:val="24"/>
              </w:rPr>
              <w:t>методами</w:t>
            </w:r>
            <w:r w:rsidRPr="00E22665">
              <w:rPr>
                <w:rFonts w:ascii="Arial" w:hAnsi="Arial" w:cs="Arial"/>
                <w:color w:val="000000"/>
                <w:sz w:val="24"/>
                <w:szCs w:val="24"/>
              </w:rPr>
              <w:t xml:space="preserve"> </w:t>
            </w:r>
            <w:r w:rsidRPr="00E22665">
              <w:rPr>
                <w:rFonts w:ascii="Arial" w:hAnsi="Arial" w:cs="Arial"/>
                <w:iCs/>
                <w:color w:val="000000"/>
                <w:sz w:val="24"/>
                <w:szCs w:val="24"/>
              </w:rPr>
              <w:t>работы</w:t>
            </w:r>
            <w:r w:rsidRPr="00E22665">
              <w:rPr>
                <w:rFonts w:ascii="Arial" w:hAnsi="Arial" w:cs="Arial"/>
                <w:color w:val="000000"/>
                <w:sz w:val="24"/>
                <w:szCs w:val="24"/>
              </w:rPr>
              <w:t xml:space="preserve"> </w:t>
            </w:r>
            <w:r w:rsidRPr="00E22665">
              <w:rPr>
                <w:rFonts w:ascii="Arial" w:hAnsi="Arial" w:cs="Arial"/>
                <w:iCs/>
                <w:color w:val="000000"/>
                <w:sz w:val="24"/>
                <w:szCs w:val="24"/>
              </w:rPr>
              <w:t>в</w:t>
            </w:r>
            <w:r w:rsidRPr="00E22665">
              <w:rPr>
                <w:rFonts w:ascii="Arial" w:hAnsi="Arial" w:cs="Arial"/>
                <w:color w:val="000000"/>
                <w:sz w:val="24"/>
                <w:szCs w:val="24"/>
              </w:rPr>
              <w:t xml:space="preserve"> </w:t>
            </w:r>
            <w:r w:rsidRPr="00E22665">
              <w:rPr>
                <w:rFonts w:ascii="Arial" w:hAnsi="Arial" w:cs="Arial"/>
                <w:iCs/>
                <w:color w:val="000000"/>
                <w:sz w:val="24"/>
                <w:szCs w:val="24"/>
              </w:rPr>
              <w:t>профе</w:t>
            </w:r>
            <w:r w:rsidRPr="00E22665">
              <w:rPr>
                <w:rFonts w:ascii="Arial" w:hAnsi="Arial" w:cs="Arial"/>
                <w:iCs/>
                <w:color w:val="000000"/>
                <w:spacing w:val="-1"/>
                <w:sz w:val="24"/>
                <w:szCs w:val="24"/>
              </w:rPr>
              <w:t>сс</w:t>
            </w:r>
            <w:r w:rsidRPr="00E22665">
              <w:rPr>
                <w:rFonts w:ascii="Arial" w:hAnsi="Arial" w:cs="Arial"/>
                <w:iCs/>
                <w:color w:val="000000"/>
                <w:sz w:val="24"/>
                <w:szCs w:val="24"/>
              </w:rPr>
              <w:t>ионал</w:t>
            </w:r>
            <w:r w:rsidRPr="00E22665">
              <w:rPr>
                <w:rFonts w:ascii="Arial" w:hAnsi="Arial" w:cs="Arial"/>
                <w:iCs/>
                <w:color w:val="000000"/>
                <w:spacing w:val="1"/>
                <w:sz w:val="24"/>
                <w:szCs w:val="24"/>
              </w:rPr>
              <w:t>ьн</w:t>
            </w:r>
            <w:r w:rsidRPr="00E22665">
              <w:rPr>
                <w:rFonts w:ascii="Arial" w:hAnsi="Arial" w:cs="Arial"/>
                <w:iCs/>
                <w:color w:val="000000"/>
                <w:sz w:val="24"/>
                <w:szCs w:val="24"/>
              </w:rPr>
              <w:t>ой</w:t>
            </w:r>
            <w:r w:rsidRPr="00E22665">
              <w:rPr>
                <w:rFonts w:ascii="Arial" w:hAnsi="Arial" w:cs="Arial"/>
                <w:color w:val="000000"/>
                <w:sz w:val="24"/>
                <w:szCs w:val="24"/>
              </w:rPr>
              <w:t xml:space="preserve"> </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смежных</w:t>
            </w:r>
            <w:r w:rsidRPr="00E22665">
              <w:rPr>
                <w:rFonts w:ascii="Arial" w:hAnsi="Arial" w:cs="Arial"/>
                <w:color w:val="000000"/>
                <w:sz w:val="24"/>
                <w:szCs w:val="24"/>
              </w:rPr>
              <w:t xml:space="preserve"> </w:t>
            </w:r>
            <w:r w:rsidRPr="00E22665">
              <w:rPr>
                <w:rFonts w:ascii="Arial" w:hAnsi="Arial" w:cs="Arial"/>
                <w:iCs/>
                <w:color w:val="000000"/>
                <w:sz w:val="24"/>
                <w:szCs w:val="24"/>
              </w:rPr>
              <w:t>сф</w:t>
            </w:r>
            <w:r w:rsidRPr="00E22665">
              <w:rPr>
                <w:rFonts w:ascii="Arial" w:hAnsi="Arial" w:cs="Arial"/>
                <w:iCs/>
                <w:color w:val="000000"/>
                <w:spacing w:val="-1"/>
                <w:sz w:val="24"/>
                <w:szCs w:val="24"/>
              </w:rPr>
              <w:t>е</w:t>
            </w:r>
            <w:r w:rsidRPr="00E22665">
              <w:rPr>
                <w:rFonts w:ascii="Arial" w:hAnsi="Arial" w:cs="Arial"/>
                <w:iCs/>
                <w:color w:val="000000"/>
                <w:sz w:val="24"/>
                <w:szCs w:val="24"/>
              </w:rPr>
              <w:t>ра</w:t>
            </w:r>
            <w:r w:rsidRPr="00E22665">
              <w:rPr>
                <w:rFonts w:ascii="Arial" w:hAnsi="Arial" w:cs="Arial"/>
                <w:iCs/>
                <w:color w:val="000000"/>
                <w:spacing w:val="-1"/>
                <w:sz w:val="24"/>
                <w:szCs w:val="24"/>
              </w:rPr>
              <w:t>х</w:t>
            </w:r>
            <w:r w:rsidRPr="00E22665">
              <w:rPr>
                <w:rFonts w:ascii="Arial" w:hAnsi="Arial" w:cs="Arial"/>
                <w:iCs/>
                <w:color w:val="000000"/>
                <w:sz w:val="24"/>
                <w:szCs w:val="24"/>
              </w:rPr>
              <w:t>;</w:t>
            </w:r>
            <w:proofErr w:type="gramEnd"/>
          </w:p>
          <w:p w:rsidR="0064773D" w:rsidRPr="00E22665" w:rsidRDefault="0064773D" w:rsidP="005C094B">
            <w:pPr>
              <w:ind w:right="121" w:firstLine="32"/>
              <w:rPr>
                <w:rFonts w:ascii="Arial" w:hAnsi="Arial" w:cs="Arial"/>
                <w:iCs/>
                <w:color w:val="000000"/>
                <w:sz w:val="24"/>
                <w:szCs w:val="24"/>
              </w:rPr>
            </w:pPr>
            <w:r w:rsidRPr="00E22665">
              <w:rPr>
                <w:rFonts w:ascii="Arial" w:hAnsi="Arial" w:cs="Arial"/>
                <w:iCs/>
                <w:color w:val="000000"/>
                <w:sz w:val="24"/>
                <w:szCs w:val="24"/>
              </w:rPr>
              <w:t>р</w:t>
            </w:r>
            <w:r w:rsidRPr="00E22665">
              <w:rPr>
                <w:rFonts w:ascii="Arial" w:hAnsi="Arial" w:cs="Arial"/>
                <w:iCs/>
                <w:color w:val="000000"/>
                <w:spacing w:val="-1"/>
                <w:sz w:val="24"/>
                <w:szCs w:val="24"/>
              </w:rPr>
              <w:t>е</w:t>
            </w:r>
            <w:r w:rsidRPr="00E22665">
              <w:rPr>
                <w:rFonts w:ascii="Arial" w:hAnsi="Arial" w:cs="Arial"/>
                <w:iCs/>
                <w:color w:val="000000"/>
                <w:sz w:val="24"/>
                <w:szCs w:val="24"/>
              </w:rPr>
              <w:t>ализовывать</w:t>
            </w:r>
            <w:r w:rsidRPr="00E22665">
              <w:rPr>
                <w:rFonts w:ascii="Arial" w:hAnsi="Arial" w:cs="Arial"/>
                <w:color w:val="000000"/>
                <w:sz w:val="24"/>
                <w:szCs w:val="24"/>
              </w:rPr>
              <w:t xml:space="preserve"> </w:t>
            </w:r>
            <w:r w:rsidRPr="00E22665">
              <w:rPr>
                <w:rFonts w:ascii="Arial" w:hAnsi="Arial" w:cs="Arial"/>
                <w:iCs/>
                <w:color w:val="000000"/>
                <w:sz w:val="24"/>
                <w:szCs w:val="24"/>
              </w:rPr>
              <w:t>со</w:t>
            </w:r>
            <w:r w:rsidRPr="00E22665">
              <w:rPr>
                <w:rFonts w:ascii="Arial" w:hAnsi="Arial" w:cs="Arial"/>
                <w:iCs/>
                <w:color w:val="000000"/>
                <w:spacing w:val="-1"/>
                <w:sz w:val="24"/>
                <w:szCs w:val="24"/>
              </w:rPr>
              <w:t>с</w:t>
            </w:r>
            <w:r w:rsidRPr="00E22665">
              <w:rPr>
                <w:rFonts w:ascii="Arial" w:hAnsi="Arial" w:cs="Arial"/>
                <w:iCs/>
                <w:color w:val="000000"/>
                <w:sz w:val="24"/>
                <w:szCs w:val="24"/>
              </w:rPr>
              <w:t>та</w:t>
            </w:r>
            <w:r w:rsidRPr="00E22665">
              <w:rPr>
                <w:rFonts w:ascii="Arial" w:hAnsi="Arial" w:cs="Arial"/>
                <w:iCs/>
                <w:color w:val="000000"/>
                <w:spacing w:val="-1"/>
                <w:sz w:val="24"/>
                <w:szCs w:val="24"/>
              </w:rPr>
              <w:t>в</w:t>
            </w:r>
            <w:r w:rsidRPr="00E22665">
              <w:rPr>
                <w:rFonts w:ascii="Arial" w:hAnsi="Arial" w:cs="Arial"/>
                <w:iCs/>
                <w:color w:val="000000"/>
                <w:sz w:val="24"/>
                <w:szCs w:val="24"/>
              </w:rPr>
              <w:t>л</w:t>
            </w:r>
            <w:r w:rsidRPr="00E22665">
              <w:rPr>
                <w:rFonts w:ascii="Arial" w:hAnsi="Arial" w:cs="Arial"/>
                <w:iCs/>
                <w:color w:val="000000"/>
                <w:spacing w:val="-1"/>
                <w:sz w:val="24"/>
                <w:szCs w:val="24"/>
              </w:rPr>
              <w:t>е</w:t>
            </w:r>
            <w:r w:rsidRPr="00E22665">
              <w:rPr>
                <w:rFonts w:ascii="Arial" w:hAnsi="Arial" w:cs="Arial"/>
                <w:iCs/>
                <w:color w:val="000000"/>
                <w:sz w:val="24"/>
                <w:szCs w:val="24"/>
              </w:rPr>
              <w:t>н</w:t>
            </w:r>
            <w:r w:rsidRPr="00E22665">
              <w:rPr>
                <w:rFonts w:ascii="Arial" w:hAnsi="Arial" w:cs="Arial"/>
                <w:iCs/>
                <w:color w:val="000000"/>
                <w:spacing w:val="1"/>
                <w:sz w:val="24"/>
                <w:szCs w:val="24"/>
              </w:rPr>
              <w:t>н</w:t>
            </w:r>
            <w:r w:rsidRPr="00E22665">
              <w:rPr>
                <w:rFonts w:ascii="Arial" w:hAnsi="Arial" w:cs="Arial"/>
                <w:iCs/>
                <w:color w:val="000000"/>
                <w:sz w:val="24"/>
                <w:szCs w:val="24"/>
              </w:rPr>
              <w:t>ый</w:t>
            </w:r>
            <w:r w:rsidRPr="00E22665">
              <w:rPr>
                <w:rFonts w:ascii="Arial" w:hAnsi="Arial" w:cs="Arial"/>
                <w:color w:val="000000"/>
                <w:sz w:val="24"/>
                <w:szCs w:val="24"/>
              </w:rPr>
              <w:t xml:space="preserve"> </w:t>
            </w:r>
            <w:r w:rsidRPr="00E22665">
              <w:rPr>
                <w:rFonts w:ascii="Arial" w:hAnsi="Arial" w:cs="Arial"/>
                <w:iCs/>
                <w:color w:val="000000"/>
                <w:sz w:val="24"/>
                <w:szCs w:val="24"/>
              </w:rPr>
              <w:t>пла</w:t>
            </w:r>
            <w:r w:rsidRPr="00E22665">
              <w:rPr>
                <w:rFonts w:ascii="Arial" w:hAnsi="Arial" w:cs="Arial"/>
                <w:iCs/>
                <w:color w:val="000000"/>
                <w:spacing w:val="1"/>
                <w:sz w:val="24"/>
                <w:szCs w:val="24"/>
              </w:rPr>
              <w:t>н</w:t>
            </w:r>
            <w:r w:rsidRPr="00E22665">
              <w:rPr>
                <w:rFonts w:ascii="Arial" w:hAnsi="Arial" w:cs="Arial"/>
                <w:iCs/>
                <w:color w:val="000000"/>
                <w:sz w:val="24"/>
                <w:szCs w:val="24"/>
              </w:rPr>
              <w:t>;</w:t>
            </w:r>
          </w:p>
          <w:p w:rsidR="0064773D" w:rsidRPr="00E22665" w:rsidRDefault="0064773D" w:rsidP="005C094B">
            <w:pPr>
              <w:tabs>
                <w:tab w:val="left" w:pos="2161"/>
              </w:tabs>
              <w:spacing w:after="0"/>
              <w:ind w:firstLine="32"/>
              <w:rPr>
                <w:rFonts w:ascii="Arial" w:hAnsi="Arial" w:cs="Arial"/>
                <w:b/>
                <w:sz w:val="24"/>
                <w:szCs w:val="24"/>
              </w:rPr>
            </w:pPr>
            <w:r w:rsidRPr="00E22665">
              <w:rPr>
                <w:rFonts w:ascii="Arial" w:hAnsi="Arial" w:cs="Arial"/>
                <w:iCs/>
                <w:color w:val="000000"/>
                <w:sz w:val="24"/>
                <w:szCs w:val="24"/>
              </w:rPr>
              <w:t>оц</w:t>
            </w:r>
            <w:r w:rsidRPr="00E22665">
              <w:rPr>
                <w:rFonts w:ascii="Arial" w:hAnsi="Arial" w:cs="Arial"/>
                <w:iCs/>
                <w:color w:val="000000"/>
                <w:spacing w:val="-1"/>
                <w:sz w:val="24"/>
                <w:szCs w:val="24"/>
              </w:rPr>
              <w:t>е</w:t>
            </w:r>
            <w:r w:rsidRPr="00E22665">
              <w:rPr>
                <w:rFonts w:ascii="Arial" w:hAnsi="Arial" w:cs="Arial"/>
                <w:iCs/>
                <w:color w:val="000000"/>
                <w:sz w:val="24"/>
                <w:szCs w:val="24"/>
              </w:rPr>
              <w:t>нивать</w:t>
            </w:r>
            <w:r w:rsidRPr="00E22665">
              <w:rPr>
                <w:rFonts w:ascii="Arial" w:hAnsi="Arial" w:cs="Arial"/>
                <w:color w:val="000000"/>
                <w:sz w:val="24"/>
                <w:szCs w:val="24"/>
              </w:rPr>
              <w:t xml:space="preserve"> </w:t>
            </w:r>
            <w:r w:rsidRPr="00E22665">
              <w:rPr>
                <w:rFonts w:ascii="Arial" w:hAnsi="Arial" w:cs="Arial"/>
                <w:iCs/>
                <w:color w:val="000000"/>
                <w:sz w:val="24"/>
                <w:szCs w:val="24"/>
              </w:rPr>
              <w:t>рез</w:t>
            </w:r>
            <w:r w:rsidRPr="00E22665">
              <w:rPr>
                <w:rFonts w:ascii="Arial" w:hAnsi="Arial" w:cs="Arial"/>
                <w:iCs/>
                <w:color w:val="000000"/>
                <w:spacing w:val="-1"/>
                <w:sz w:val="24"/>
                <w:szCs w:val="24"/>
              </w:rPr>
              <w:t>у</w:t>
            </w:r>
            <w:r w:rsidRPr="00E22665">
              <w:rPr>
                <w:rFonts w:ascii="Arial" w:hAnsi="Arial" w:cs="Arial"/>
                <w:iCs/>
                <w:color w:val="000000"/>
                <w:sz w:val="24"/>
                <w:szCs w:val="24"/>
              </w:rPr>
              <w:t>льтат</w:t>
            </w:r>
            <w:r w:rsidRPr="00E22665">
              <w:rPr>
                <w:rFonts w:ascii="Arial" w:hAnsi="Arial" w:cs="Arial"/>
                <w:color w:val="000000"/>
                <w:sz w:val="24"/>
                <w:szCs w:val="24"/>
              </w:rPr>
              <w:t xml:space="preserve"> </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посл</w:t>
            </w:r>
            <w:r w:rsidRPr="00E22665">
              <w:rPr>
                <w:rFonts w:ascii="Arial" w:hAnsi="Arial" w:cs="Arial"/>
                <w:iCs/>
                <w:color w:val="000000"/>
                <w:spacing w:val="-1"/>
                <w:sz w:val="24"/>
                <w:szCs w:val="24"/>
              </w:rPr>
              <w:t>е</w:t>
            </w:r>
            <w:r w:rsidRPr="00E22665">
              <w:rPr>
                <w:rFonts w:ascii="Arial" w:hAnsi="Arial" w:cs="Arial"/>
                <w:iCs/>
                <w:color w:val="000000"/>
                <w:sz w:val="24"/>
                <w:szCs w:val="24"/>
              </w:rPr>
              <w:t>дст</w:t>
            </w:r>
            <w:r w:rsidRPr="00E22665">
              <w:rPr>
                <w:rFonts w:ascii="Arial" w:hAnsi="Arial" w:cs="Arial"/>
                <w:iCs/>
                <w:color w:val="000000"/>
                <w:spacing w:val="-1"/>
                <w:sz w:val="24"/>
                <w:szCs w:val="24"/>
              </w:rPr>
              <w:t>в</w:t>
            </w:r>
            <w:r w:rsidRPr="00E22665">
              <w:rPr>
                <w:rFonts w:ascii="Arial" w:hAnsi="Arial" w:cs="Arial"/>
                <w:iCs/>
                <w:color w:val="000000"/>
                <w:sz w:val="24"/>
                <w:szCs w:val="24"/>
              </w:rPr>
              <w:t>ия</w:t>
            </w:r>
            <w:r w:rsidRPr="00E22665">
              <w:rPr>
                <w:rFonts w:ascii="Arial" w:hAnsi="Arial" w:cs="Arial"/>
                <w:color w:val="000000"/>
                <w:spacing w:val="63"/>
                <w:sz w:val="24"/>
                <w:szCs w:val="24"/>
              </w:rPr>
              <w:t xml:space="preserve"> </w:t>
            </w:r>
            <w:r w:rsidRPr="00E22665">
              <w:rPr>
                <w:rFonts w:ascii="Arial" w:hAnsi="Arial" w:cs="Arial"/>
                <w:iCs/>
                <w:color w:val="000000"/>
                <w:sz w:val="24"/>
                <w:szCs w:val="24"/>
              </w:rPr>
              <w:t>с</w:t>
            </w:r>
            <w:r w:rsidRPr="00E22665">
              <w:rPr>
                <w:rFonts w:ascii="Arial" w:hAnsi="Arial" w:cs="Arial"/>
                <w:iCs/>
                <w:color w:val="000000"/>
                <w:spacing w:val="-1"/>
                <w:sz w:val="24"/>
                <w:szCs w:val="24"/>
              </w:rPr>
              <w:t>в</w:t>
            </w:r>
            <w:r w:rsidRPr="00E22665">
              <w:rPr>
                <w:rFonts w:ascii="Arial" w:hAnsi="Arial" w:cs="Arial"/>
                <w:iCs/>
                <w:color w:val="000000"/>
                <w:sz w:val="24"/>
                <w:szCs w:val="24"/>
              </w:rPr>
              <w:t>оих</w:t>
            </w:r>
            <w:r w:rsidRPr="00E22665">
              <w:rPr>
                <w:rFonts w:ascii="Arial" w:hAnsi="Arial" w:cs="Arial"/>
                <w:color w:val="000000"/>
                <w:spacing w:val="-1"/>
                <w:sz w:val="24"/>
                <w:szCs w:val="24"/>
              </w:rPr>
              <w:t xml:space="preserve"> </w:t>
            </w:r>
            <w:r w:rsidRPr="00E22665">
              <w:rPr>
                <w:rFonts w:ascii="Arial" w:hAnsi="Arial" w:cs="Arial"/>
                <w:iCs/>
                <w:color w:val="000000"/>
                <w:sz w:val="24"/>
                <w:szCs w:val="24"/>
              </w:rPr>
              <w:t>д</w:t>
            </w:r>
            <w:r w:rsidRPr="00E22665">
              <w:rPr>
                <w:rFonts w:ascii="Arial" w:hAnsi="Arial" w:cs="Arial"/>
                <w:iCs/>
                <w:color w:val="000000"/>
                <w:spacing w:val="-1"/>
                <w:sz w:val="24"/>
                <w:szCs w:val="24"/>
              </w:rPr>
              <w:t>е</w:t>
            </w:r>
            <w:r w:rsidRPr="00E22665">
              <w:rPr>
                <w:rFonts w:ascii="Arial" w:hAnsi="Arial" w:cs="Arial"/>
                <w:iCs/>
                <w:color w:val="000000"/>
                <w:spacing w:val="2"/>
                <w:sz w:val="24"/>
                <w:szCs w:val="24"/>
              </w:rPr>
              <w:t>й</w:t>
            </w:r>
            <w:r w:rsidRPr="00E22665">
              <w:rPr>
                <w:rFonts w:ascii="Arial" w:hAnsi="Arial" w:cs="Arial"/>
                <w:iCs/>
                <w:color w:val="000000"/>
                <w:sz w:val="24"/>
                <w:szCs w:val="24"/>
              </w:rPr>
              <w:t>ст</w:t>
            </w:r>
            <w:r w:rsidRPr="00E22665">
              <w:rPr>
                <w:rFonts w:ascii="Arial" w:hAnsi="Arial" w:cs="Arial"/>
                <w:iCs/>
                <w:color w:val="000000"/>
                <w:spacing w:val="-2"/>
                <w:sz w:val="24"/>
                <w:szCs w:val="24"/>
              </w:rPr>
              <w:t>в</w:t>
            </w:r>
            <w:r w:rsidRPr="00E22665">
              <w:rPr>
                <w:rFonts w:ascii="Arial" w:hAnsi="Arial" w:cs="Arial"/>
                <w:iCs/>
                <w:color w:val="000000"/>
                <w:sz w:val="24"/>
                <w:szCs w:val="24"/>
              </w:rPr>
              <w:t>ий</w:t>
            </w:r>
            <w:r w:rsidRPr="00E22665">
              <w:rPr>
                <w:rFonts w:ascii="Arial" w:hAnsi="Arial" w:cs="Arial"/>
                <w:color w:val="000000"/>
                <w:sz w:val="24"/>
                <w:szCs w:val="24"/>
              </w:rPr>
              <w:t xml:space="preserve"> </w:t>
            </w:r>
            <w:r w:rsidRPr="00E22665">
              <w:rPr>
                <w:rFonts w:ascii="Arial" w:hAnsi="Arial" w:cs="Arial"/>
                <w:iCs/>
                <w:color w:val="000000"/>
                <w:sz w:val="24"/>
                <w:szCs w:val="24"/>
              </w:rPr>
              <w:t>(</w:t>
            </w:r>
            <w:r w:rsidRPr="00E22665">
              <w:rPr>
                <w:rFonts w:ascii="Arial" w:hAnsi="Arial" w:cs="Arial"/>
                <w:iCs/>
                <w:color w:val="000000"/>
                <w:spacing w:val="-1"/>
                <w:sz w:val="24"/>
                <w:szCs w:val="24"/>
              </w:rPr>
              <w:t>с</w:t>
            </w:r>
            <w:r w:rsidRPr="00E22665">
              <w:rPr>
                <w:rFonts w:ascii="Arial" w:hAnsi="Arial" w:cs="Arial"/>
                <w:iCs/>
                <w:color w:val="000000"/>
                <w:sz w:val="24"/>
                <w:szCs w:val="24"/>
              </w:rPr>
              <w:t>амос</w:t>
            </w:r>
            <w:r w:rsidRPr="00E22665">
              <w:rPr>
                <w:rFonts w:ascii="Arial" w:hAnsi="Arial" w:cs="Arial"/>
                <w:iCs/>
                <w:color w:val="000000"/>
                <w:spacing w:val="-1"/>
                <w:sz w:val="24"/>
                <w:szCs w:val="24"/>
              </w:rPr>
              <w:t>т</w:t>
            </w:r>
            <w:r w:rsidRPr="00E22665">
              <w:rPr>
                <w:rFonts w:ascii="Arial" w:hAnsi="Arial" w:cs="Arial"/>
                <w:iCs/>
                <w:color w:val="000000"/>
                <w:spacing w:val="1"/>
                <w:sz w:val="24"/>
                <w:szCs w:val="24"/>
              </w:rPr>
              <w:t>о</w:t>
            </w:r>
            <w:r w:rsidRPr="00E22665">
              <w:rPr>
                <w:rFonts w:ascii="Arial" w:hAnsi="Arial" w:cs="Arial"/>
                <w:iCs/>
                <w:color w:val="000000"/>
                <w:sz w:val="24"/>
                <w:szCs w:val="24"/>
              </w:rPr>
              <w:t>ят</w:t>
            </w:r>
            <w:r w:rsidRPr="00E22665">
              <w:rPr>
                <w:rFonts w:ascii="Arial" w:hAnsi="Arial" w:cs="Arial"/>
                <w:iCs/>
                <w:color w:val="000000"/>
                <w:spacing w:val="-2"/>
                <w:sz w:val="24"/>
                <w:szCs w:val="24"/>
              </w:rPr>
              <w:t>е</w:t>
            </w:r>
            <w:r w:rsidRPr="00E22665">
              <w:rPr>
                <w:rFonts w:ascii="Arial" w:hAnsi="Arial" w:cs="Arial"/>
                <w:iCs/>
                <w:color w:val="000000"/>
                <w:sz w:val="24"/>
                <w:szCs w:val="24"/>
              </w:rPr>
              <w:t>л</w:t>
            </w:r>
            <w:r w:rsidRPr="00E22665">
              <w:rPr>
                <w:rFonts w:ascii="Arial" w:hAnsi="Arial" w:cs="Arial"/>
                <w:iCs/>
                <w:color w:val="000000"/>
                <w:spacing w:val="1"/>
                <w:sz w:val="24"/>
                <w:szCs w:val="24"/>
              </w:rPr>
              <w:t>ьн</w:t>
            </w:r>
            <w:r w:rsidRPr="00E22665">
              <w:rPr>
                <w:rFonts w:ascii="Arial" w:hAnsi="Arial" w:cs="Arial"/>
                <w:iCs/>
                <w:color w:val="000000"/>
                <w:sz w:val="24"/>
                <w:szCs w:val="24"/>
              </w:rPr>
              <w:t>о</w:t>
            </w:r>
            <w:r w:rsidRPr="00E22665">
              <w:rPr>
                <w:rFonts w:ascii="Arial" w:hAnsi="Arial" w:cs="Arial"/>
                <w:color w:val="000000"/>
                <w:sz w:val="24"/>
                <w:szCs w:val="24"/>
              </w:rPr>
              <w:t xml:space="preserve"> </w:t>
            </w:r>
            <w:r w:rsidRPr="00E22665">
              <w:rPr>
                <w:rFonts w:ascii="Arial" w:hAnsi="Arial" w:cs="Arial"/>
                <w:iCs/>
                <w:color w:val="000000"/>
                <w:sz w:val="24"/>
                <w:szCs w:val="24"/>
              </w:rPr>
              <w:t>или</w:t>
            </w:r>
            <w:r w:rsidRPr="00E22665">
              <w:rPr>
                <w:rFonts w:ascii="Arial" w:hAnsi="Arial" w:cs="Arial"/>
                <w:color w:val="000000"/>
                <w:sz w:val="24"/>
                <w:szCs w:val="24"/>
              </w:rPr>
              <w:t xml:space="preserve"> </w:t>
            </w:r>
            <w:r w:rsidRPr="00E22665">
              <w:rPr>
                <w:rFonts w:ascii="Arial" w:hAnsi="Arial" w:cs="Arial"/>
                <w:iCs/>
                <w:color w:val="000000"/>
                <w:sz w:val="24"/>
                <w:szCs w:val="24"/>
              </w:rPr>
              <w:t>с</w:t>
            </w:r>
            <w:r w:rsidRPr="00E22665">
              <w:rPr>
                <w:rFonts w:ascii="Arial" w:hAnsi="Arial" w:cs="Arial"/>
                <w:color w:val="000000"/>
                <w:sz w:val="24"/>
                <w:szCs w:val="24"/>
              </w:rPr>
              <w:t xml:space="preserve"> </w:t>
            </w:r>
            <w:r w:rsidRPr="00E22665">
              <w:rPr>
                <w:rFonts w:ascii="Arial" w:hAnsi="Arial" w:cs="Arial"/>
                <w:iCs/>
                <w:color w:val="000000"/>
                <w:sz w:val="24"/>
                <w:szCs w:val="24"/>
              </w:rPr>
              <w:t>помощью</w:t>
            </w:r>
            <w:r w:rsidRPr="00E22665">
              <w:rPr>
                <w:rFonts w:ascii="Arial" w:hAnsi="Arial" w:cs="Arial"/>
                <w:color w:val="000000"/>
                <w:sz w:val="24"/>
                <w:szCs w:val="24"/>
              </w:rPr>
              <w:t xml:space="preserve"> </w:t>
            </w:r>
            <w:r w:rsidRPr="00E22665">
              <w:rPr>
                <w:rFonts w:ascii="Arial" w:hAnsi="Arial" w:cs="Arial"/>
                <w:iCs/>
                <w:color w:val="000000"/>
                <w:sz w:val="24"/>
                <w:szCs w:val="24"/>
              </w:rPr>
              <w:t>наста</w:t>
            </w:r>
            <w:r w:rsidRPr="00E22665">
              <w:rPr>
                <w:rFonts w:ascii="Arial" w:hAnsi="Arial" w:cs="Arial"/>
                <w:iCs/>
                <w:color w:val="000000"/>
                <w:spacing w:val="-1"/>
                <w:sz w:val="24"/>
                <w:szCs w:val="24"/>
              </w:rPr>
              <w:t>в</w:t>
            </w:r>
            <w:r w:rsidRPr="00E22665">
              <w:rPr>
                <w:rFonts w:ascii="Arial" w:hAnsi="Arial" w:cs="Arial"/>
                <w:iCs/>
                <w:color w:val="000000"/>
                <w:sz w:val="24"/>
                <w:szCs w:val="24"/>
              </w:rPr>
              <w:t>ника</w:t>
            </w:r>
            <w:r w:rsidRPr="00E22665">
              <w:rPr>
                <w:rFonts w:ascii="Arial" w:hAnsi="Arial" w:cs="Arial"/>
                <w:iCs/>
                <w:color w:val="000000"/>
                <w:spacing w:val="-2"/>
                <w:sz w:val="24"/>
                <w:szCs w:val="24"/>
              </w:rPr>
              <w:t>)</w:t>
            </w:r>
            <w:r w:rsidRPr="00E22665">
              <w:rPr>
                <w:rFonts w:ascii="Arial" w:hAnsi="Arial" w:cs="Arial"/>
                <w:iCs/>
                <w:color w:val="000000"/>
                <w:sz w:val="24"/>
                <w:szCs w:val="24"/>
              </w:rPr>
              <w:t>.</w:t>
            </w:r>
          </w:p>
        </w:tc>
        <w:tc>
          <w:tcPr>
            <w:tcW w:w="32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before="11"/>
              <w:ind w:right="59" w:firstLine="52"/>
              <w:rPr>
                <w:rFonts w:ascii="Arial" w:hAnsi="Arial" w:cs="Arial"/>
                <w:iCs/>
                <w:color w:val="000000"/>
                <w:sz w:val="24"/>
                <w:szCs w:val="24"/>
              </w:rPr>
            </w:pPr>
            <w:r w:rsidRPr="00E22665">
              <w:rPr>
                <w:rFonts w:ascii="Arial" w:hAnsi="Arial" w:cs="Arial"/>
                <w:iCs/>
                <w:color w:val="000000"/>
                <w:sz w:val="24"/>
                <w:szCs w:val="24"/>
              </w:rPr>
              <w:lastRenderedPageBreak/>
              <w:t>Акт</w:t>
            </w:r>
            <w:r w:rsidRPr="00E22665">
              <w:rPr>
                <w:rFonts w:ascii="Arial" w:hAnsi="Arial" w:cs="Arial"/>
                <w:iCs/>
                <w:color w:val="000000"/>
                <w:spacing w:val="-1"/>
                <w:sz w:val="24"/>
                <w:szCs w:val="24"/>
              </w:rPr>
              <w:t>у</w:t>
            </w:r>
            <w:r w:rsidRPr="00E22665">
              <w:rPr>
                <w:rFonts w:ascii="Arial" w:hAnsi="Arial" w:cs="Arial"/>
                <w:iCs/>
                <w:color w:val="000000"/>
                <w:sz w:val="24"/>
                <w:szCs w:val="24"/>
              </w:rPr>
              <w:t>ал</w:t>
            </w:r>
            <w:r w:rsidRPr="00E22665">
              <w:rPr>
                <w:rFonts w:ascii="Arial" w:hAnsi="Arial" w:cs="Arial"/>
                <w:iCs/>
                <w:color w:val="000000"/>
                <w:spacing w:val="1"/>
                <w:sz w:val="24"/>
                <w:szCs w:val="24"/>
              </w:rPr>
              <w:t>ьн</w:t>
            </w:r>
            <w:r w:rsidRPr="00E22665">
              <w:rPr>
                <w:rFonts w:ascii="Arial" w:hAnsi="Arial" w:cs="Arial"/>
                <w:iCs/>
                <w:color w:val="000000"/>
                <w:sz w:val="24"/>
                <w:szCs w:val="24"/>
              </w:rPr>
              <w:t>ый</w:t>
            </w:r>
            <w:r w:rsidRPr="00E22665">
              <w:rPr>
                <w:rFonts w:ascii="Arial" w:hAnsi="Arial" w:cs="Arial"/>
                <w:color w:val="000000"/>
                <w:sz w:val="24"/>
                <w:szCs w:val="24"/>
              </w:rPr>
              <w:t xml:space="preserve"> </w:t>
            </w:r>
            <w:r w:rsidRPr="00E22665">
              <w:rPr>
                <w:rFonts w:ascii="Arial" w:hAnsi="Arial" w:cs="Arial"/>
                <w:iCs/>
                <w:color w:val="000000"/>
                <w:sz w:val="24"/>
                <w:szCs w:val="24"/>
              </w:rPr>
              <w:t>профе</w:t>
            </w:r>
            <w:r w:rsidRPr="00E22665">
              <w:rPr>
                <w:rFonts w:ascii="Arial" w:hAnsi="Arial" w:cs="Arial"/>
                <w:iCs/>
                <w:color w:val="000000"/>
                <w:spacing w:val="-1"/>
                <w:sz w:val="24"/>
                <w:szCs w:val="24"/>
              </w:rPr>
              <w:t>сс</w:t>
            </w:r>
            <w:r w:rsidRPr="00E22665">
              <w:rPr>
                <w:rFonts w:ascii="Arial" w:hAnsi="Arial" w:cs="Arial"/>
                <w:iCs/>
                <w:color w:val="000000"/>
                <w:sz w:val="24"/>
                <w:szCs w:val="24"/>
              </w:rPr>
              <w:t>ионал</w:t>
            </w:r>
            <w:r w:rsidRPr="00E22665">
              <w:rPr>
                <w:rFonts w:ascii="Arial" w:hAnsi="Arial" w:cs="Arial"/>
                <w:iCs/>
                <w:color w:val="000000"/>
                <w:spacing w:val="1"/>
                <w:sz w:val="24"/>
                <w:szCs w:val="24"/>
              </w:rPr>
              <w:t>ьн</w:t>
            </w:r>
            <w:r w:rsidRPr="00E22665">
              <w:rPr>
                <w:rFonts w:ascii="Arial" w:hAnsi="Arial" w:cs="Arial"/>
                <w:iCs/>
                <w:color w:val="000000"/>
                <w:sz w:val="24"/>
                <w:szCs w:val="24"/>
              </w:rPr>
              <w:t>ый</w:t>
            </w:r>
            <w:r w:rsidRPr="00E22665">
              <w:rPr>
                <w:rFonts w:ascii="Arial" w:hAnsi="Arial" w:cs="Arial"/>
                <w:color w:val="000000"/>
                <w:sz w:val="24"/>
                <w:szCs w:val="24"/>
              </w:rPr>
              <w:t xml:space="preserve"> </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социаль</w:t>
            </w:r>
            <w:r w:rsidRPr="00E22665">
              <w:rPr>
                <w:rFonts w:ascii="Arial" w:hAnsi="Arial" w:cs="Arial"/>
                <w:iCs/>
                <w:color w:val="000000"/>
                <w:spacing w:val="1"/>
                <w:sz w:val="24"/>
                <w:szCs w:val="24"/>
              </w:rPr>
              <w:t>н</w:t>
            </w:r>
            <w:r w:rsidRPr="00E22665">
              <w:rPr>
                <w:rFonts w:ascii="Arial" w:hAnsi="Arial" w:cs="Arial"/>
                <w:iCs/>
                <w:color w:val="000000"/>
                <w:sz w:val="24"/>
                <w:szCs w:val="24"/>
              </w:rPr>
              <w:t>ый</w:t>
            </w:r>
            <w:r w:rsidRPr="00E22665">
              <w:rPr>
                <w:rFonts w:ascii="Arial" w:hAnsi="Arial" w:cs="Arial"/>
                <w:color w:val="000000"/>
                <w:sz w:val="24"/>
                <w:szCs w:val="24"/>
              </w:rPr>
              <w:t xml:space="preserve"> </w:t>
            </w:r>
            <w:r w:rsidRPr="00E22665">
              <w:rPr>
                <w:rFonts w:ascii="Arial" w:hAnsi="Arial" w:cs="Arial"/>
                <w:iCs/>
                <w:color w:val="000000"/>
                <w:sz w:val="24"/>
                <w:szCs w:val="24"/>
              </w:rPr>
              <w:t>ко</w:t>
            </w:r>
            <w:r w:rsidRPr="00E22665">
              <w:rPr>
                <w:rFonts w:ascii="Arial" w:hAnsi="Arial" w:cs="Arial"/>
                <w:iCs/>
                <w:color w:val="000000"/>
                <w:spacing w:val="1"/>
                <w:sz w:val="24"/>
                <w:szCs w:val="24"/>
              </w:rPr>
              <w:t>н</w:t>
            </w:r>
            <w:r w:rsidRPr="00E22665">
              <w:rPr>
                <w:rFonts w:ascii="Arial" w:hAnsi="Arial" w:cs="Arial"/>
                <w:iCs/>
                <w:color w:val="000000"/>
                <w:sz w:val="24"/>
                <w:szCs w:val="24"/>
              </w:rPr>
              <w:t>т</w:t>
            </w:r>
            <w:r w:rsidRPr="00E22665">
              <w:rPr>
                <w:rFonts w:ascii="Arial" w:hAnsi="Arial" w:cs="Arial"/>
                <w:iCs/>
                <w:color w:val="000000"/>
                <w:spacing w:val="-1"/>
                <w:sz w:val="24"/>
                <w:szCs w:val="24"/>
              </w:rPr>
              <w:t>е</w:t>
            </w:r>
            <w:r w:rsidRPr="00E22665">
              <w:rPr>
                <w:rFonts w:ascii="Arial" w:hAnsi="Arial" w:cs="Arial"/>
                <w:iCs/>
                <w:color w:val="000000"/>
                <w:sz w:val="24"/>
                <w:szCs w:val="24"/>
              </w:rPr>
              <w:t>кс</w:t>
            </w:r>
            <w:r w:rsidRPr="00E22665">
              <w:rPr>
                <w:rFonts w:ascii="Arial" w:hAnsi="Arial" w:cs="Arial"/>
                <w:iCs/>
                <w:color w:val="000000"/>
                <w:spacing w:val="-1"/>
                <w:sz w:val="24"/>
                <w:szCs w:val="24"/>
              </w:rPr>
              <w:t>т</w:t>
            </w:r>
            <w:r w:rsidRPr="00E22665">
              <w:rPr>
                <w:rFonts w:ascii="Arial" w:hAnsi="Arial" w:cs="Arial"/>
                <w:iCs/>
                <w:color w:val="000000"/>
                <w:sz w:val="24"/>
                <w:szCs w:val="24"/>
              </w:rPr>
              <w:t>,</w:t>
            </w:r>
            <w:r w:rsidRPr="00E22665">
              <w:rPr>
                <w:rFonts w:ascii="Arial" w:hAnsi="Arial" w:cs="Arial"/>
                <w:color w:val="000000"/>
                <w:sz w:val="24"/>
                <w:szCs w:val="24"/>
              </w:rPr>
              <w:t xml:space="preserve"> </w:t>
            </w:r>
            <w:r w:rsidRPr="00E22665">
              <w:rPr>
                <w:rFonts w:ascii="Arial" w:hAnsi="Arial" w:cs="Arial"/>
                <w:iCs/>
                <w:color w:val="000000"/>
                <w:sz w:val="24"/>
                <w:szCs w:val="24"/>
              </w:rPr>
              <w:t>в</w:t>
            </w:r>
            <w:r w:rsidRPr="00E22665">
              <w:rPr>
                <w:rFonts w:ascii="Arial" w:hAnsi="Arial" w:cs="Arial"/>
                <w:color w:val="000000"/>
                <w:sz w:val="24"/>
                <w:szCs w:val="24"/>
              </w:rPr>
              <w:t xml:space="preserve"> </w:t>
            </w:r>
            <w:r w:rsidRPr="00E22665">
              <w:rPr>
                <w:rFonts w:ascii="Arial" w:hAnsi="Arial" w:cs="Arial"/>
                <w:iCs/>
                <w:color w:val="000000"/>
                <w:sz w:val="24"/>
                <w:szCs w:val="24"/>
              </w:rPr>
              <w:t>котором</w:t>
            </w:r>
            <w:r w:rsidRPr="00E22665">
              <w:rPr>
                <w:rFonts w:ascii="Arial" w:hAnsi="Arial" w:cs="Arial"/>
                <w:color w:val="000000"/>
                <w:sz w:val="24"/>
                <w:szCs w:val="24"/>
              </w:rPr>
              <w:t xml:space="preserve"> </w:t>
            </w:r>
            <w:r w:rsidRPr="00E22665">
              <w:rPr>
                <w:rFonts w:ascii="Arial" w:hAnsi="Arial" w:cs="Arial"/>
                <w:iCs/>
                <w:color w:val="000000"/>
                <w:sz w:val="24"/>
                <w:szCs w:val="24"/>
              </w:rPr>
              <w:t>приходит</w:t>
            </w:r>
            <w:r w:rsidRPr="00E22665">
              <w:rPr>
                <w:rFonts w:ascii="Arial" w:hAnsi="Arial" w:cs="Arial"/>
                <w:iCs/>
                <w:color w:val="000000"/>
                <w:spacing w:val="-1"/>
                <w:sz w:val="24"/>
                <w:szCs w:val="24"/>
              </w:rPr>
              <w:t>с</w:t>
            </w:r>
            <w:r w:rsidRPr="00E22665">
              <w:rPr>
                <w:rFonts w:ascii="Arial" w:hAnsi="Arial" w:cs="Arial"/>
                <w:iCs/>
                <w:color w:val="000000"/>
                <w:sz w:val="24"/>
                <w:szCs w:val="24"/>
              </w:rPr>
              <w:t>я</w:t>
            </w:r>
            <w:r w:rsidRPr="00E22665">
              <w:rPr>
                <w:rFonts w:ascii="Arial" w:hAnsi="Arial" w:cs="Arial"/>
                <w:color w:val="000000"/>
                <w:sz w:val="24"/>
                <w:szCs w:val="24"/>
              </w:rPr>
              <w:t xml:space="preserve"> </w:t>
            </w:r>
            <w:r w:rsidRPr="00E22665">
              <w:rPr>
                <w:rFonts w:ascii="Arial" w:hAnsi="Arial" w:cs="Arial"/>
                <w:iCs/>
                <w:color w:val="000000"/>
                <w:sz w:val="24"/>
                <w:szCs w:val="24"/>
              </w:rPr>
              <w:t>работа</w:t>
            </w:r>
            <w:r w:rsidRPr="00E22665">
              <w:rPr>
                <w:rFonts w:ascii="Arial" w:hAnsi="Arial" w:cs="Arial"/>
                <w:iCs/>
                <w:color w:val="000000"/>
                <w:spacing w:val="-1"/>
                <w:sz w:val="24"/>
                <w:szCs w:val="24"/>
              </w:rPr>
              <w:t>т</w:t>
            </w:r>
            <w:r w:rsidRPr="00E22665">
              <w:rPr>
                <w:rFonts w:ascii="Arial" w:hAnsi="Arial" w:cs="Arial"/>
                <w:iCs/>
                <w:color w:val="000000"/>
                <w:sz w:val="24"/>
                <w:szCs w:val="24"/>
              </w:rPr>
              <w:t>ь</w:t>
            </w:r>
            <w:r w:rsidRPr="00E22665">
              <w:rPr>
                <w:rFonts w:ascii="Arial" w:hAnsi="Arial" w:cs="Arial"/>
                <w:color w:val="000000"/>
                <w:sz w:val="24"/>
                <w:szCs w:val="24"/>
              </w:rPr>
              <w:t xml:space="preserve"> </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жить;</w:t>
            </w:r>
          </w:p>
          <w:p w:rsidR="0064773D" w:rsidRPr="00E22665" w:rsidRDefault="0064773D" w:rsidP="005C094B">
            <w:pPr>
              <w:ind w:right="140"/>
              <w:rPr>
                <w:rFonts w:ascii="Arial" w:hAnsi="Arial" w:cs="Arial"/>
                <w:iCs/>
                <w:color w:val="000000"/>
                <w:sz w:val="24"/>
                <w:szCs w:val="24"/>
              </w:rPr>
            </w:pPr>
            <w:r w:rsidRPr="00E22665">
              <w:rPr>
                <w:rFonts w:ascii="Arial" w:hAnsi="Arial" w:cs="Arial"/>
                <w:iCs/>
                <w:color w:val="000000"/>
                <w:sz w:val="24"/>
                <w:szCs w:val="24"/>
              </w:rPr>
              <w:t>о</w:t>
            </w:r>
            <w:r w:rsidRPr="00E22665">
              <w:rPr>
                <w:rFonts w:ascii="Arial" w:hAnsi="Arial" w:cs="Arial"/>
                <w:iCs/>
                <w:color w:val="000000"/>
                <w:spacing w:val="-1"/>
                <w:sz w:val="24"/>
                <w:szCs w:val="24"/>
              </w:rPr>
              <w:t>с</w:t>
            </w:r>
            <w:r w:rsidRPr="00E22665">
              <w:rPr>
                <w:rFonts w:ascii="Arial" w:hAnsi="Arial" w:cs="Arial"/>
                <w:iCs/>
                <w:color w:val="000000"/>
                <w:sz w:val="24"/>
                <w:szCs w:val="24"/>
              </w:rPr>
              <w:t>новные</w:t>
            </w:r>
            <w:r w:rsidRPr="00E22665">
              <w:rPr>
                <w:rFonts w:ascii="Arial" w:hAnsi="Arial" w:cs="Arial"/>
                <w:color w:val="000000"/>
                <w:sz w:val="24"/>
                <w:szCs w:val="24"/>
              </w:rPr>
              <w:t xml:space="preserve"> </w:t>
            </w:r>
            <w:r w:rsidRPr="00E22665">
              <w:rPr>
                <w:rFonts w:ascii="Arial" w:hAnsi="Arial" w:cs="Arial"/>
                <w:iCs/>
                <w:color w:val="000000"/>
                <w:sz w:val="24"/>
                <w:szCs w:val="24"/>
              </w:rPr>
              <w:t>источники</w:t>
            </w:r>
            <w:r w:rsidRPr="00E22665">
              <w:rPr>
                <w:rFonts w:ascii="Arial" w:hAnsi="Arial" w:cs="Arial"/>
                <w:color w:val="000000"/>
                <w:sz w:val="24"/>
                <w:szCs w:val="24"/>
              </w:rPr>
              <w:t xml:space="preserve"> </w:t>
            </w:r>
            <w:r w:rsidRPr="00E22665">
              <w:rPr>
                <w:rFonts w:ascii="Arial" w:hAnsi="Arial" w:cs="Arial"/>
                <w:iCs/>
                <w:color w:val="000000"/>
                <w:sz w:val="24"/>
                <w:szCs w:val="24"/>
              </w:rPr>
              <w:t>информации</w:t>
            </w:r>
            <w:r w:rsidRPr="00E22665">
              <w:rPr>
                <w:rFonts w:ascii="Arial" w:hAnsi="Arial" w:cs="Arial"/>
                <w:color w:val="000000"/>
                <w:sz w:val="24"/>
                <w:szCs w:val="24"/>
              </w:rPr>
              <w:t xml:space="preserve"> </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ре</w:t>
            </w:r>
            <w:r w:rsidRPr="00E22665">
              <w:rPr>
                <w:rFonts w:ascii="Arial" w:hAnsi="Arial" w:cs="Arial"/>
                <w:iCs/>
                <w:color w:val="000000"/>
                <w:spacing w:val="-1"/>
                <w:sz w:val="24"/>
                <w:szCs w:val="24"/>
              </w:rPr>
              <w:t>су</w:t>
            </w:r>
            <w:r w:rsidRPr="00E22665">
              <w:rPr>
                <w:rFonts w:ascii="Arial" w:hAnsi="Arial" w:cs="Arial"/>
                <w:iCs/>
                <w:color w:val="000000"/>
                <w:spacing w:val="1"/>
                <w:sz w:val="24"/>
                <w:szCs w:val="24"/>
              </w:rPr>
              <w:t>р</w:t>
            </w:r>
            <w:r w:rsidRPr="00E22665">
              <w:rPr>
                <w:rFonts w:ascii="Arial" w:hAnsi="Arial" w:cs="Arial"/>
                <w:iCs/>
                <w:color w:val="000000"/>
                <w:sz w:val="24"/>
                <w:szCs w:val="24"/>
              </w:rPr>
              <w:t>сы</w:t>
            </w:r>
            <w:r w:rsidRPr="00E22665">
              <w:rPr>
                <w:rFonts w:ascii="Arial" w:hAnsi="Arial" w:cs="Arial"/>
                <w:color w:val="000000"/>
                <w:sz w:val="24"/>
                <w:szCs w:val="24"/>
              </w:rPr>
              <w:t xml:space="preserve"> </w:t>
            </w:r>
            <w:r w:rsidRPr="00E22665">
              <w:rPr>
                <w:rFonts w:ascii="Arial" w:hAnsi="Arial" w:cs="Arial"/>
                <w:iCs/>
                <w:color w:val="000000"/>
                <w:sz w:val="24"/>
                <w:szCs w:val="24"/>
              </w:rPr>
              <w:t>д</w:t>
            </w:r>
            <w:r w:rsidRPr="00E22665">
              <w:rPr>
                <w:rFonts w:ascii="Arial" w:hAnsi="Arial" w:cs="Arial"/>
                <w:iCs/>
                <w:color w:val="000000"/>
                <w:spacing w:val="1"/>
                <w:sz w:val="24"/>
                <w:szCs w:val="24"/>
              </w:rPr>
              <w:t>л</w:t>
            </w:r>
            <w:r w:rsidRPr="00E22665">
              <w:rPr>
                <w:rFonts w:ascii="Arial" w:hAnsi="Arial" w:cs="Arial"/>
                <w:iCs/>
                <w:color w:val="000000"/>
                <w:sz w:val="24"/>
                <w:szCs w:val="24"/>
              </w:rPr>
              <w:t>я</w:t>
            </w:r>
            <w:r w:rsidRPr="00E22665">
              <w:rPr>
                <w:rFonts w:ascii="Arial" w:hAnsi="Arial" w:cs="Arial"/>
                <w:color w:val="000000"/>
                <w:sz w:val="24"/>
                <w:szCs w:val="24"/>
              </w:rPr>
              <w:t xml:space="preserve"> </w:t>
            </w:r>
            <w:r w:rsidRPr="00E22665">
              <w:rPr>
                <w:rFonts w:ascii="Arial" w:hAnsi="Arial" w:cs="Arial"/>
                <w:iCs/>
                <w:color w:val="000000"/>
                <w:sz w:val="24"/>
                <w:szCs w:val="24"/>
              </w:rPr>
              <w:t>ре</w:t>
            </w:r>
            <w:r w:rsidRPr="00E22665">
              <w:rPr>
                <w:rFonts w:ascii="Arial" w:hAnsi="Arial" w:cs="Arial"/>
                <w:iCs/>
                <w:color w:val="000000"/>
                <w:spacing w:val="-2"/>
                <w:sz w:val="24"/>
                <w:szCs w:val="24"/>
              </w:rPr>
              <w:t>ш</w:t>
            </w:r>
            <w:r w:rsidRPr="00E22665">
              <w:rPr>
                <w:rFonts w:ascii="Arial" w:hAnsi="Arial" w:cs="Arial"/>
                <w:iCs/>
                <w:color w:val="000000"/>
                <w:spacing w:val="-1"/>
                <w:sz w:val="24"/>
                <w:szCs w:val="24"/>
              </w:rPr>
              <w:t>е</w:t>
            </w:r>
            <w:r w:rsidRPr="00E22665">
              <w:rPr>
                <w:rFonts w:ascii="Arial" w:hAnsi="Arial" w:cs="Arial"/>
                <w:iCs/>
                <w:color w:val="000000"/>
                <w:sz w:val="24"/>
                <w:szCs w:val="24"/>
              </w:rPr>
              <w:t>ния</w:t>
            </w:r>
            <w:r w:rsidRPr="00E22665">
              <w:rPr>
                <w:rFonts w:ascii="Arial" w:hAnsi="Arial" w:cs="Arial"/>
                <w:color w:val="000000"/>
                <w:sz w:val="24"/>
                <w:szCs w:val="24"/>
              </w:rPr>
              <w:t xml:space="preserve"> </w:t>
            </w:r>
            <w:r w:rsidRPr="00E22665">
              <w:rPr>
                <w:rFonts w:ascii="Arial" w:hAnsi="Arial" w:cs="Arial"/>
                <w:iCs/>
                <w:color w:val="000000"/>
                <w:sz w:val="24"/>
                <w:szCs w:val="24"/>
              </w:rPr>
              <w:t>задач</w:t>
            </w:r>
            <w:r w:rsidRPr="00E22665">
              <w:rPr>
                <w:rFonts w:ascii="Arial" w:hAnsi="Arial" w:cs="Arial"/>
                <w:color w:val="000000"/>
                <w:sz w:val="24"/>
                <w:szCs w:val="24"/>
              </w:rPr>
              <w:t xml:space="preserve"> </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проблем</w:t>
            </w:r>
            <w:r w:rsidRPr="00E22665">
              <w:rPr>
                <w:rFonts w:ascii="Arial" w:hAnsi="Arial" w:cs="Arial"/>
                <w:color w:val="000000"/>
                <w:sz w:val="24"/>
                <w:szCs w:val="24"/>
              </w:rPr>
              <w:t xml:space="preserve"> </w:t>
            </w:r>
            <w:r w:rsidRPr="00E22665">
              <w:rPr>
                <w:rFonts w:ascii="Arial" w:hAnsi="Arial" w:cs="Arial"/>
                <w:iCs/>
                <w:color w:val="000000"/>
                <w:sz w:val="24"/>
                <w:szCs w:val="24"/>
              </w:rPr>
              <w:t>в</w:t>
            </w:r>
            <w:r w:rsidRPr="00E22665">
              <w:rPr>
                <w:rFonts w:ascii="Arial" w:hAnsi="Arial" w:cs="Arial"/>
                <w:color w:val="000000"/>
                <w:sz w:val="24"/>
                <w:szCs w:val="24"/>
              </w:rPr>
              <w:t xml:space="preserve"> </w:t>
            </w:r>
            <w:r w:rsidRPr="00E22665">
              <w:rPr>
                <w:rFonts w:ascii="Arial" w:hAnsi="Arial" w:cs="Arial"/>
                <w:iCs/>
                <w:color w:val="000000"/>
                <w:sz w:val="24"/>
                <w:szCs w:val="24"/>
              </w:rPr>
              <w:t>профе</w:t>
            </w:r>
            <w:r w:rsidRPr="00E22665">
              <w:rPr>
                <w:rFonts w:ascii="Arial" w:hAnsi="Arial" w:cs="Arial"/>
                <w:iCs/>
                <w:color w:val="000000"/>
                <w:spacing w:val="-1"/>
                <w:sz w:val="24"/>
                <w:szCs w:val="24"/>
              </w:rPr>
              <w:t>сс</w:t>
            </w:r>
            <w:r w:rsidRPr="00E22665">
              <w:rPr>
                <w:rFonts w:ascii="Arial" w:hAnsi="Arial" w:cs="Arial"/>
                <w:iCs/>
                <w:color w:val="000000"/>
                <w:sz w:val="24"/>
                <w:szCs w:val="24"/>
              </w:rPr>
              <w:t>ионал</w:t>
            </w:r>
            <w:r w:rsidRPr="00E22665">
              <w:rPr>
                <w:rFonts w:ascii="Arial" w:hAnsi="Arial" w:cs="Arial"/>
                <w:iCs/>
                <w:color w:val="000000"/>
                <w:spacing w:val="1"/>
                <w:sz w:val="24"/>
                <w:szCs w:val="24"/>
              </w:rPr>
              <w:t>ьн</w:t>
            </w:r>
            <w:r w:rsidRPr="00E22665">
              <w:rPr>
                <w:rFonts w:ascii="Arial" w:hAnsi="Arial" w:cs="Arial"/>
                <w:iCs/>
                <w:color w:val="000000"/>
                <w:sz w:val="24"/>
                <w:szCs w:val="24"/>
              </w:rPr>
              <w:t>ом</w:t>
            </w:r>
            <w:r w:rsidRPr="00E22665">
              <w:rPr>
                <w:rFonts w:ascii="Arial" w:hAnsi="Arial" w:cs="Arial"/>
                <w:color w:val="000000"/>
                <w:sz w:val="24"/>
                <w:szCs w:val="24"/>
              </w:rPr>
              <w:t xml:space="preserve"> </w:t>
            </w:r>
            <w:r w:rsidRPr="00E22665">
              <w:rPr>
                <w:rFonts w:ascii="Arial" w:hAnsi="Arial" w:cs="Arial"/>
                <w:iCs/>
                <w:color w:val="000000"/>
                <w:sz w:val="24"/>
                <w:szCs w:val="24"/>
              </w:rPr>
              <w:t>и/и</w:t>
            </w:r>
            <w:r w:rsidRPr="00E22665">
              <w:rPr>
                <w:rFonts w:ascii="Arial" w:hAnsi="Arial" w:cs="Arial"/>
                <w:iCs/>
                <w:color w:val="000000"/>
                <w:spacing w:val="1"/>
                <w:sz w:val="24"/>
                <w:szCs w:val="24"/>
              </w:rPr>
              <w:t>л</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социаль</w:t>
            </w:r>
            <w:r w:rsidRPr="00E22665">
              <w:rPr>
                <w:rFonts w:ascii="Arial" w:hAnsi="Arial" w:cs="Arial"/>
                <w:iCs/>
                <w:color w:val="000000"/>
                <w:spacing w:val="1"/>
                <w:sz w:val="24"/>
                <w:szCs w:val="24"/>
              </w:rPr>
              <w:t>н</w:t>
            </w:r>
            <w:r w:rsidRPr="00E22665">
              <w:rPr>
                <w:rFonts w:ascii="Arial" w:hAnsi="Arial" w:cs="Arial"/>
                <w:iCs/>
                <w:color w:val="000000"/>
                <w:sz w:val="24"/>
                <w:szCs w:val="24"/>
              </w:rPr>
              <w:t>ом</w:t>
            </w:r>
            <w:r w:rsidRPr="00E22665">
              <w:rPr>
                <w:rFonts w:ascii="Arial" w:hAnsi="Arial" w:cs="Arial"/>
                <w:color w:val="000000"/>
                <w:sz w:val="24"/>
                <w:szCs w:val="24"/>
              </w:rPr>
              <w:t xml:space="preserve"> </w:t>
            </w:r>
            <w:r w:rsidRPr="00E22665">
              <w:rPr>
                <w:rFonts w:ascii="Arial" w:hAnsi="Arial" w:cs="Arial"/>
                <w:iCs/>
                <w:color w:val="000000"/>
                <w:sz w:val="24"/>
                <w:szCs w:val="24"/>
              </w:rPr>
              <w:t>ко</w:t>
            </w:r>
            <w:r w:rsidRPr="00E22665">
              <w:rPr>
                <w:rFonts w:ascii="Arial" w:hAnsi="Arial" w:cs="Arial"/>
                <w:iCs/>
                <w:color w:val="000000"/>
                <w:spacing w:val="1"/>
                <w:sz w:val="24"/>
                <w:szCs w:val="24"/>
              </w:rPr>
              <w:t>н</w:t>
            </w:r>
            <w:r w:rsidRPr="00E22665">
              <w:rPr>
                <w:rFonts w:ascii="Arial" w:hAnsi="Arial" w:cs="Arial"/>
                <w:iCs/>
                <w:color w:val="000000"/>
                <w:sz w:val="24"/>
                <w:szCs w:val="24"/>
              </w:rPr>
              <w:t>т</w:t>
            </w:r>
            <w:r w:rsidRPr="00E22665">
              <w:rPr>
                <w:rFonts w:ascii="Arial" w:hAnsi="Arial" w:cs="Arial"/>
                <w:iCs/>
                <w:color w:val="000000"/>
                <w:spacing w:val="-1"/>
                <w:sz w:val="24"/>
                <w:szCs w:val="24"/>
              </w:rPr>
              <w:t>е</w:t>
            </w:r>
            <w:r w:rsidRPr="00E22665">
              <w:rPr>
                <w:rFonts w:ascii="Arial" w:hAnsi="Arial" w:cs="Arial"/>
                <w:iCs/>
                <w:color w:val="000000"/>
                <w:sz w:val="24"/>
                <w:szCs w:val="24"/>
              </w:rPr>
              <w:t>кс</w:t>
            </w:r>
            <w:r w:rsidRPr="00E22665">
              <w:rPr>
                <w:rFonts w:ascii="Arial" w:hAnsi="Arial" w:cs="Arial"/>
                <w:iCs/>
                <w:color w:val="000000"/>
                <w:spacing w:val="-1"/>
                <w:sz w:val="24"/>
                <w:szCs w:val="24"/>
              </w:rPr>
              <w:t>те</w:t>
            </w:r>
            <w:r w:rsidRPr="00E22665">
              <w:rPr>
                <w:rFonts w:ascii="Arial" w:hAnsi="Arial" w:cs="Arial"/>
                <w:iCs/>
                <w:color w:val="000000"/>
                <w:sz w:val="24"/>
                <w:szCs w:val="24"/>
              </w:rPr>
              <w:t>;</w:t>
            </w:r>
          </w:p>
          <w:p w:rsidR="0064773D" w:rsidRPr="00E22665" w:rsidRDefault="0064773D" w:rsidP="005C094B">
            <w:pPr>
              <w:ind w:right="140"/>
              <w:rPr>
                <w:rFonts w:ascii="Arial" w:hAnsi="Arial" w:cs="Arial"/>
                <w:iCs/>
                <w:color w:val="000000"/>
                <w:sz w:val="24"/>
                <w:szCs w:val="24"/>
              </w:rPr>
            </w:pPr>
            <w:r w:rsidRPr="00E22665">
              <w:rPr>
                <w:rFonts w:ascii="Arial" w:hAnsi="Arial" w:cs="Arial"/>
                <w:iCs/>
                <w:color w:val="000000"/>
                <w:sz w:val="24"/>
                <w:szCs w:val="24"/>
              </w:rPr>
              <w:t>алгоритмы</w:t>
            </w:r>
            <w:r w:rsidRPr="00E22665">
              <w:rPr>
                <w:rFonts w:ascii="Arial" w:hAnsi="Arial" w:cs="Arial"/>
                <w:color w:val="000000"/>
                <w:sz w:val="24"/>
                <w:szCs w:val="24"/>
              </w:rPr>
              <w:t xml:space="preserve"> </w:t>
            </w:r>
            <w:r w:rsidRPr="00E22665">
              <w:rPr>
                <w:rFonts w:ascii="Arial" w:hAnsi="Arial" w:cs="Arial"/>
                <w:iCs/>
                <w:color w:val="000000"/>
                <w:sz w:val="24"/>
                <w:szCs w:val="24"/>
              </w:rPr>
              <w:t>выпол</w:t>
            </w:r>
            <w:r w:rsidRPr="00E22665">
              <w:rPr>
                <w:rFonts w:ascii="Arial" w:hAnsi="Arial" w:cs="Arial"/>
                <w:iCs/>
                <w:color w:val="000000"/>
                <w:spacing w:val="1"/>
                <w:sz w:val="24"/>
                <w:szCs w:val="24"/>
              </w:rPr>
              <w:t>н</w:t>
            </w:r>
            <w:r w:rsidRPr="00E22665">
              <w:rPr>
                <w:rFonts w:ascii="Arial" w:hAnsi="Arial" w:cs="Arial"/>
                <w:iCs/>
                <w:color w:val="000000"/>
                <w:sz w:val="24"/>
                <w:szCs w:val="24"/>
              </w:rPr>
              <w:t>ения</w:t>
            </w:r>
            <w:r w:rsidRPr="00E22665">
              <w:rPr>
                <w:rFonts w:ascii="Arial" w:hAnsi="Arial" w:cs="Arial"/>
                <w:color w:val="000000"/>
                <w:sz w:val="24"/>
                <w:szCs w:val="24"/>
              </w:rPr>
              <w:t xml:space="preserve"> </w:t>
            </w:r>
            <w:r w:rsidRPr="00E22665">
              <w:rPr>
                <w:rFonts w:ascii="Arial" w:hAnsi="Arial" w:cs="Arial"/>
                <w:iCs/>
                <w:color w:val="000000"/>
                <w:sz w:val="24"/>
                <w:szCs w:val="24"/>
              </w:rPr>
              <w:t>работ</w:t>
            </w:r>
            <w:r w:rsidRPr="00E22665">
              <w:rPr>
                <w:rFonts w:ascii="Arial" w:hAnsi="Arial" w:cs="Arial"/>
                <w:color w:val="000000"/>
                <w:sz w:val="24"/>
                <w:szCs w:val="24"/>
              </w:rPr>
              <w:t xml:space="preserve"> </w:t>
            </w:r>
            <w:r w:rsidRPr="00E22665">
              <w:rPr>
                <w:rFonts w:ascii="Arial" w:hAnsi="Arial" w:cs="Arial"/>
                <w:iCs/>
                <w:color w:val="000000"/>
                <w:sz w:val="24"/>
                <w:szCs w:val="24"/>
              </w:rPr>
              <w:t>в</w:t>
            </w:r>
            <w:r w:rsidRPr="00E22665">
              <w:rPr>
                <w:rFonts w:ascii="Arial" w:hAnsi="Arial" w:cs="Arial"/>
                <w:color w:val="000000"/>
                <w:sz w:val="24"/>
                <w:szCs w:val="24"/>
              </w:rPr>
              <w:t xml:space="preserve"> </w:t>
            </w:r>
            <w:proofErr w:type="gramStart"/>
            <w:r w:rsidRPr="00E22665">
              <w:rPr>
                <w:rFonts w:ascii="Arial" w:hAnsi="Arial" w:cs="Arial"/>
                <w:iCs/>
                <w:color w:val="000000"/>
                <w:sz w:val="24"/>
                <w:szCs w:val="24"/>
              </w:rPr>
              <w:t>профе</w:t>
            </w:r>
            <w:r w:rsidRPr="00E22665">
              <w:rPr>
                <w:rFonts w:ascii="Arial" w:hAnsi="Arial" w:cs="Arial"/>
                <w:iCs/>
                <w:color w:val="000000"/>
                <w:spacing w:val="-1"/>
                <w:sz w:val="24"/>
                <w:szCs w:val="24"/>
              </w:rPr>
              <w:t>сс</w:t>
            </w:r>
            <w:r w:rsidRPr="00E22665">
              <w:rPr>
                <w:rFonts w:ascii="Arial" w:hAnsi="Arial" w:cs="Arial"/>
                <w:iCs/>
                <w:color w:val="000000"/>
                <w:sz w:val="24"/>
                <w:szCs w:val="24"/>
              </w:rPr>
              <w:t>ионал</w:t>
            </w:r>
            <w:r w:rsidRPr="00E22665">
              <w:rPr>
                <w:rFonts w:ascii="Arial" w:hAnsi="Arial" w:cs="Arial"/>
                <w:iCs/>
                <w:color w:val="000000"/>
                <w:spacing w:val="1"/>
                <w:sz w:val="24"/>
                <w:szCs w:val="24"/>
              </w:rPr>
              <w:t>ьн</w:t>
            </w:r>
            <w:r w:rsidRPr="00E22665">
              <w:rPr>
                <w:rFonts w:ascii="Arial" w:hAnsi="Arial" w:cs="Arial"/>
                <w:iCs/>
                <w:color w:val="000000"/>
                <w:sz w:val="24"/>
                <w:szCs w:val="24"/>
              </w:rPr>
              <w:t>ой</w:t>
            </w:r>
            <w:proofErr w:type="gramEnd"/>
            <w:r w:rsidRPr="00E22665">
              <w:rPr>
                <w:rFonts w:ascii="Arial" w:hAnsi="Arial" w:cs="Arial"/>
                <w:color w:val="000000"/>
                <w:sz w:val="24"/>
                <w:szCs w:val="24"/>
              </w:rPr>
              <w:t xml:space="preserve"> </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смежных</w:t>
            </w:r>
            <w:r w:rsidRPr="00E22665">
              <w:rPr>
                <w:rFonts w:ascii="Arial" w:hAnsi="Arial" w:cs="Arial"/>
                <w:color w:val="000000"/>
                <w:sz w:val="24"/>
                <w:szCs w:val="24"/>
              </w:rPr>
              <w:t xml:space="preserve"> </w:t>
            </w:r>
            <w:r w:rsidRPr="00E22665">
              <w:rPr>
                <w:rFonts w:ascii="Arial" w:hAnsi="Arial" w:cs="Arial"/>
                <w:iCs/>
                <w:color w:val="000000"/>
                <w:sz w:val="24"/>
                <w:szCs w:val="24"/>
              </w:rPr>
              <w:t>област</w:t>
            </w:r>
            <w:r w:rsidRPr="00E22665">
              <w:rPr>
                <w:rFonts w:ascii="Arial" w:hAnsi="Arial" w:cs="Arial"/>
                <w:iCs/>
                <w:color w:val="000000"/>
                <w:spacing w:val="-2"/>
                <w:sz w:val="24"/>
                <w:szCs w:val="24"/>
              </w:rPr>
              <w:t>я</w:t>
            </w:r>
            <w:r w:rsidRPr="00E22665">
              <w:rPr>
                <w:rFonts w:ascii="Arial" w:hAnsi="Arial" w:cs="Arial"/>
                <w:iCs/>
                <w:color w:val="000000"/>
                <w:sz w:val="24"/>
                <w:szCs w:val="24"/>
              </w:rPr>
              <w:t>х;</w:t>
            </w:r>
          </w:p>
          <w:p w:rsidR="0064773D" w:rsidRPr="00E22665" w:rsidRDefault="0064773D" w:rsidP="005C094B">
            <w:pPr>
              <w:ind w:right="140"/>
              <w:rPr>
                <w:rFonts w:ascii="Arial" w:hAnsi="Arial" w:cs="Arial"/>
                <w:iCs/>
                <w:color w:val="000000"/>
                <w:sz w:val="24"/>
                <w:szCs w:val="24"/>
              </w:rPr>
            </w:pPr>
            <w:proofErr w:type="gramStart"/>
            <w:r w:rsidRPr="00E22665">
              <w:rPr>
                <w:rFonts w:ascii="Arial" w:hAnsi="Arial" w:cs="Arial"/>
                <w:iCs/>
                <w:color w:val="000000"/>
                <w:sz w:val="24"/>
                <w:szCs w:val="24"/>
              </w:rPr>
              <w:t>м</w:t>
            </w:r>
            <w:r w:rsidRPr="00E22665">
              <w:rPr>
                <w:rFonts w:ascii="Arial" w:hAnsi="Arial" w:cs="Arial"/>
                <w:iCs/>
                <w:color w:val="000000"/>
                <w:spacing w:val="-1"/>
                <w:sz w:val="24"/>
                <w:szCs w:val="24"/>
              </w:rPr>
              <w:t>е</w:t>
            </w:r>
            <w:r w:rsidRPr="00E22665">
              <w:rPr>
                <w:rFonts w:ascii="Arial" w:hAnsi="Arial" w:cs="Arial"/>
                <w:iCs/>
                <w:color w:val="000000"/>
                <w:sz w:val="24"/>
                <w:szCs w:val="24"/>
              </w:rPr>
              <w:t>тоды</w:t>
            </w:r>
            <w:r w:rsidRPr="00E22665">
              <w:rPr>
                <w:rFonts w:ascii="Arial" w:hAnsi="Arial" w:cs="Arial"/>
                <w:color w:val="000000"/>
                <w:sz w:val="24"/>
                <w:szCs w:val="24"/>
              </w:rPr>
              <w:t xml:space="preserve"> </w:t>
            </w:r>
            <w:r w:rsidRPr="00E22665">
              <w:rPr>
                <w:rFonts w:ascii="Arial" w:hAnsi="Arial" w:cs="Arial"/>
                <w:iCs/>
                <w:color w:val="000000"/>
                <w:sz w:val="24"/>
                <w:szCs w:val="24"/>
              </w:rPr>
              <w:t>работы</w:t>
            </w:r>
            <w:r w:rsidRPr="00E22665">
              <w:rPr>
                <w:rFonts w:ascii="Arial" w:hAnsi="Arial" w:cs="Arial"/>
                <w:color w:val="000000"/>
                <w:sz w:val="24"/>
                <w:szCs w:val="24"/>
              </w:rPr>
              <w:t xml:space="preserve"> </w:t>
            </w:r>
            <w:r w:rsidRPr="00E22665">
              <w:rPr>
                <w:rFonts w:ascii="Arial" w:hAnsi="Arial" w:cs="Arial"/>
                <w:iCs/>
                <w:color w:val="000000"/>
                <w:sz w:val="24"/>
                <w:szCs w:val="24"/>
              </w:rPr>
              <w:t>в</w:t>
            </w:r>
            <w:r w:rsidRPr="00E22665">
              <w:rPr>
                <w:rFonts w:ascii="Arial" w:hAnsi="Arial" w:cs="Arial"/>
                <w:color w:val="000000"/>
                <w:sz w:val="24"/>
                <w:szCs w:val="24"/>
              </w:rPr>
              <w:t xml:space="preserve"> </w:t>
            </w:r>
            <w:r w:rsidRPr="00E22665">
              <w:rPr>
                <w:rFonts w:ascii="Arial" w:hAnsi="Arial" w:cs="Arial"/>
                <w:iCs/>
                <w:color w:val="000000"/>
                <w:sz w:val="24"/>
                <w:szCs w:val="24"/>
              </w:rPr>
              <w:lastRenderedPageBreak/>
              <w:t>профе</w:t>
            </w:r>
            <w:r w:rsidRPr="00E22665">
              <w:rPr>
                <w:rFonts w:ascii="Arial" w:hAnsi="Arial" w:cs="Arial"/>
                <w:iCs/>
                <w:color w:val="000000"/>
                <w:spacing w:val="-1"/>
                <w:sz w:val="24"/>
                <w:szCs w:val="24"/>
              </w:rPr>
              <w:t>сс</w:t>
            </w:r>
            <w:r w:rsidRPr="00E22665">
              <w:rPr>
                <w:rFonts w:ascii="Arial" w:hAnsi="Arial" w:cs="Arial"/>
                <w:iCs/>
                <w:color w:val="000000"/>
                <w:sz w:val="24"/>
                <w:szCs w:val="24"/>
              </w:rPr>
              <w:t>ионал</w:t>
            </w:r>
            <w:r w:rsidRPr="00E22665">
              <w:rPr>
                <w:rFonts w:ascii="Arial" w:hAnsi="Arial" w:cs="Arial"/>
                <w:iCs/>
                <w:color w:val="000000"/>
                <w:spacing w:val="1"/>
                <w:sz w:val="24"/>
                <w:szCs w:val="24"/>
              </w:rPr>
              <w:t>ьн</w:t>
            </w:r>
            <w:r w:rsidRPr="00E22665">
              <w:rPr>
                <w:rFonts w:ascii="Arial" w:hAnsi="Arial" w:cs="Arial"/>
                <w:iCs/>
                <w:color w:val="000000"/>
                <w:sz w:val="24"/>
                <w:szCs w:val="24"/>
              </w:rPr>
              <w:t>ой</w:t>
            </w:r>
            <w:r w:rsidRPr="00E22665">
              <w:rPr>
                <w:rFonts w:ascii="Arial" w:hAnsi="Arial" w:cs="Arial"/>
                <w:color w:val="000000"/>
                <w:sz w:val="24"/>
                <w:szCs w:val="24"/>
              </w:rPr>
              <w:t xml:space="preserve"> </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смежных</w:t>
            </w:r>
            <w:r w:rsidRPr="00E22665">
              <w:rPr>
                <w:rFonts w:ascii="Arial" w:hAnsi="Arial" w:cs="Arial"/>
                <w:color w:val="000000"/>
                <w:sz w:val="24"/>
                <w:szCs w:val="24"/>
              </w:rPr>
              <w:t xml:space="preserve"> </w:t>
            </w:r>
            <w:r w:rsidRPr="00E22665">
              <w:rPr>
                <w:rFonts w:ascii="Arial" w:hAnsi="Arial" w:cs="Arial"/>
                <w:iCs/>
                <w:color w:val="000000"/>
                <w:sz w:val="24"/>
                <w:szCs w:val="24"/>
              </w:rPr>
              <w:t>сф</w:t>
            </w:r>
            <w:r w:rsidRPr="00E22665">
              <w:rPr>
                <w:rFonts w:ascii="Arial" w:hAnsi="Arial" w:cs="Arial"/>
                <w:iCs/>
                <w:color w:val="000000"/>
                <w:spacing w:val="-1"/>
                <w:sz w:val="24"/>
                <w:szCs w:val="24"/>
              </w:rPr>
              <w:t>е</w:t>
            </w:r>
            <w:r w:rsidRPr="00E22665">
              <w:rPr>
                <w:rFonts w:ascii="Arial" w:hAnsi="Arial" w:cs="Arial"/>
                <w:iCs/>
                <w:color w:val="000000"/>
                <w:sz w:val="24"/>
                <w:szCs w:val="24"/>
              </w:rPr>
              <w:t>ра</w:t>
            </w:r>
            <w:r w:rsidRPr="00E22665">
              <w:rPr>
                <w:rFonts w:ascii="Arial" w:hAnsi="Arial" w:cs="Arial"/>
                <w:iCs/>
                <w:color w:val="000000"/>
                <w:spacing w:val="-1"/>
                <w:sz w:val="24"/>
                <w:szCs w:val="24"/>
              </w:rPr>
              <w:t>х;</w:t>
            </w:r>
            <w:proofErr w:type="gramEnd"/>
          </w:p>
          <w:p w:rsidR="0064773D" w:rsidRPr="00E22665" w:rsidRDefault="0064773D" w:rsidP="005C094B">
            <w:pPr>
              <w:spacing w:before="14"/>
              <w:ind w:right="431"/>
              <w:rPr>
                <w:rFonts w:ascii="Arial" w:hAnsi="Arial" w:cs="Arial"/>
                <w:iCs/>
                <w:color w:val="000000"/>
                <w:sz w:val="24"/>
                <w:szCs w:val="24"/>
              </w:rPr>
            </w:pPr>
            <w:r w:rsidRPr="00E22665">
              <w:rPr>
                <w:rFonts w:ascii="Arial" w:hAnsi="Arial" w:cs="Arial"/>
                <w:iCs/>
                <w:color w:val="000000"/>
                <w:sz w:val="24"/>
                <w:szCs w:val="24"/>
              </w:rPr>
              <w:t>структ</w:t>
            </w:r>
            <w:r w:rsidRPr="00E22665">
              <w:rPr>
                <w:rFonts w:ascii="Arial" w:hAnsi="Arial" w:cs="Arial"/>
                <w:iCs/>
                <w:color w:val="000000"/>
                <w:spacing w:val="-1"/>
                <w:sz w:val="24"/>
                <w:szCs w:val="24"/>
              </w:rPr>
              <w:t>у</w:t>
            </w:r>
            <w:r w:rsidRPr="00E22665">
              <w:rPr>
                <w:rFonts w:ascii="Arial" w:hAnsi="Arial" w:cs="Arial"/>
                <w:iCs/>
                <w:color w:val="000000"/>
                <w:sz w:val="24"/>
                <w:szCs w:val="24"/>
              </w:rPr>
              <w:t>ра</w:t>
            </w:r>
            <w:r w:rsidRPr="00E22665">
              <w:rPr>
                <w:rFonts w:ascii="Arial" w:hAnsi="Arial" w:cs="Arial"/>
                <w:color w:val="000000"/>
                <w:sz w:val="24"/>
                <w:szCs w:val="24"/>
              </w:rPr>
              <w:t xml:space="preserve"> </w:t>
            </w:r>
            <w:r w:rsidRPr="00E22665">
              <w:rPr>
                <w:rFonts w:ascii="Arial" w:hAnsi="Arial" w:cs="Arial"/>
                <w:iCs/>
                <w:color w:val="000000"/>
                <w:sz w:val="24"/>
                <w:szCs w:val="24"/>
              </w:rPr>
              <w:t>пла</w:t>
            </w:r>
            <w:r w:rsidRPr="00E22665">
              <w:rPr>
                <w:rFonts w:ascii="Arial" w:hAnsi="Arial" w:cs="Arial"/>
                <w:iCs/>
                <w:color w:val="000000"/>
                <w:spacing w:val="1"/>
                <w:sz w:val="24"/>
                <w:szCs w:val="24"/>
              </w:rPr>
              <w:t>н</w:t>
            </w:r>
            <w:r w:rsidRPr="00E22665">
              <w:rPr>
                <w:rFonts w:ascii="Arial" w:hAnsi="Arial" w:cs="Arial"/>
                <w:iCs/>
                <w:color w:val="000000"/>
                <w:sz w:val="24"/>
                <w:szCs w:val="24"/>
              </w:rPr>
              <w:t>а</w:t>
            </w:r>
            <w:r w:rsidRPr="00E22665">
              <w:rPr>
                <w:rFonts w:ascii="Arial" w:hAnsi="Arial" w:cs="Arial"/>
                <w:color w:val="000000"/>
                <w:sz w:val="24"/>
                <w:szCs w:val="24"/>
              </w:rPr>
              <w:t xml:space="preserve"> </w:t>
            </w:r>
            <w:r w:rsidRPr="00E22665">
              <w:rPr>
                <w:rFonts w:ascii="Arial" w:hAnsi="Arial" w:cs="Arial"/>
                <w:iCs/>
                <w:color w:val="000000"/>
                <w:sz w:val="24"/>
                <w:szCs w:val="24"/>
              </w:rPr>
              <w:t>для</w:t>
            </w:r>
            <w:r w:rsidRPr="00E22665">
              <w:rPr>
                <w:rFonts w:ascii="Arial" w:hAnsi="Arial" w:cs="Arial"/>
                <w:color w:val="000000"/>
                <w:sz w:val="24"/>
                <w:szCs w:val="24"/>
              </w:rPr>
              <w:t xml:space="preserve"> </w:t>
            </w:r>
            <w:r w:rsidRPr="00E22665">
              <w:rPr>
                <w:rFonts w:ascii="Arial" w:hAnsi="Arial" w:cs="Arial"/>
                <w:iCs/>
                <w:color w:val="000000"/>
                <w:sz w:val="24"/>
                <w:szCs w:val="24"/>
              </w:rPr>
              <w:t>ре</w:t>
            </w:r>
            <w:r w:rsidRPr="00E22665">
              <w:rPr>
                <w:rFonts w:ascii="Arial" w:hAnsi="Arial" w:cs="Arial"/>
                <w:iCs/>
                <w:color w:val="000000"/>
                <w:spacing w:val="-2"/>
                <w:sz w:val="24"/>
                <w:szCs w:val="24"/>
              </w:rPr>
              <w:t>ш</w:t>
            </w:r>
            <w:r w:rsidRPr="00E22665">
              <w:rPr>
                <w:rFonts w:ascii="Arial" w:hAnsi="Arial" w:cs="Arial"/>
                <w:iCs/>
                <w:color w:val="000000"/>
                <w:spacing w:val="-1"/>
                <w:sz w:val="24"/>
                <w:szCs w:val="24"/>
              </w:rPr>
              <w:t>е</w:t>
            </w:r>
            <w:r w:rsidRPr="00E22665">
              <w:rPr>
                <w:rFonts w:ascii="Arial" w:hAnsi="Arial" w:cs="Arial"/>
                <w:iCs/>
                <w:color w:val="000000"/>
                <w:sz w:val="24"/>
                <w:szCs w:val="24"/>
              </w:rPr>
              <w:t>ния</w:t>
            </w:r>
            <w:r w:rsidRPr="00E22665">
              <w:rPr>
                <w:rFonts w:ascii="Arial" w:hAnsi="Arial" w:cs="Arial"/>
                <w:color w:val="000000"/>
                <w:sz w:val="24"/>
                <w:szCs w:val="24"/>
              </w:rPr>
              <w:t xml:space="preserve"> </w:t>
            </w:r>
            <w:r w:rsidRPr="00E22665">
              <w:rPr>
                <w:rFonts w:ascii="Arial" w:hAnsi="Arial" w:cs="Arial"/>
                <w:iCs/>
                <w:color w:val="000000"/>
                <w:sz w:val="24"/>
                <w:szCs w:val="24"/>
              </w:rPr>
              <w:t>задач;</w:t>
            </w:r>
          </w:p>
          <w:p w:rsidR="0064773D" w:rsidRPr="00E22665" w:rsidRDefault="0064773D" w:rsidP="005C094B">
            <w:pPr>
              <w:rPr>
                <w:rFonts w:ascii="Arial" w:hAnsi="Arial" w:cs="Arial"/>
                <w:b/>
                <w:sz w:val="24"/>
                <w:szCs w:val="24"/>
              </w:rPr>
            </w:pPr>
            <w:r w:rsidRPr="00E22665">
              <w:rPr>
                <w:rFonts w:ascii="Arial" w:hAnsi="Arial" w:cs="Arial"/>
                <w:iCs/>
                <w:color w:val="000000"/>
                <w:sz w:val="24"/>
                <w:szCs w:val="24"/>
              </w:rPr>
              <w:t>пор</w:t>
            </w:r>
            <w:r w:rsidRPr="00E22665">
              <w:rPr>
                <w:rFonts w:ascii="Arial" w:hAnsi="Arial" w:cs="Arial"/>
                <w:iCs/>
                <w:color w:val="000000"/>
                <w:spacing w:val="-1"/>
                <w:sz w:val="24"/>
                <w:szCs w:val="24"/>
              </w:rPr>
              <w:t>я</w:t>
            </w:r>
            <w:r w:rsidRPr="00E22665">
              <w:rPr>
                <w:rFonts w:ascii="Arial" w:hAnsi="Arial" w:cs="Arial"/>
                <w:iCs/>
                <w:color w:val="000000"/>
                <w:sz w:val="24"/>
                <w:szCs w:val="24"/>
              </w:rPr>
              <w:t>док</w:t>
            </w:r>
            <w:r w:rsidRPr="00E22665">
              <w:rPr>
                <w:rFonts w:ascii="Arial" w:hAnsi="Arial" w:cs="Arial"/>
                <w:color w:val="000000"/>
                <w:sz w:val="24"/>
                <w:szCs w:val="24"/>
              </w:rPr>
              <w:t xml:space="preserve"> </w:t>
            </w:r>
            <w:proofErr w:type="gramStart"/>
            <w:r w:rsidRPr="00E22665">
              <w:rPr>
                <w:rFonts w:ascii="Arial" w:hAnsi="Arial" w:cs="Arial"/>
                <w:iCs/>
                <w:color w:val="000000"/>
                <w:sz w:val="24"/>
                <w:szCs w:val="24"/>
              </w:rPr>
              <w:t>оценки</w:t>
            </w:r>
            <w:r w:rsidRPr="00E22665">
              <w:rPr>
                <w:rFonts w:ascii="Arial" w:hAnsi="Arial" w:cs="Arial"/>
                <w:color w:val="000000"/>
                <w:sz w:val="24"/>
                <w:szCs w:val="24"/>
              </w:rPr>
              <w:t xml:space="preserve"> </w:t>
            </w:r>
            <w:r w:rsidRPr="00E22665">
              <w:rPr>
                <w:rFonts w:ascii="Arial" w:hAnsi="Arial" w:cs="Arial"/>
                <w:iCs/>
                <w:color w:val="000000"/>
                <w:sz w:val="24"/>
                <w:szCs w:val="24"/>
              </w:rPr>
              <w:t>рез</w:t>
            </w:r>
            <w:r w:rsidRPr="00E22665">
              <w:rPr>
                <w:rFonts w:ascii="Arial" w:hAnsi="Arial" w:cs="Arial"/>
                <w:iCs/>
                <w:color w:val="000000"/>
                <w:spacing w:val="-1"/>
                <w:sz w:val="24"/>
                <w:szCs w:val="24"/>
              </w:rPr>
              <w:t>у</w:t>
            </w:r>
            <w:r w:rsidRPr="00E22665">
              <w:rPr>
                <w:rFonts w:ascii="Arial" w:hAnsi="Arial" w:cs="Arial"/>
                <w:iCs/>
                <w:color w:val="000000"/>
                <w:sz w:val="24"/>
                <w:szCs w:val="24"/>
              </w:rPr>
              <w:t>льтатов</w:t>
            </w:r>
            <w:r w:rsidRPr="00E22665">
              <w:rPr>
                <w:rFonts w:ascii="Arial" w:hAnsi="Arial" w:cs="Arial"/>
                <w:color w:val="000000"/>
                <w:sz w:val="24"/>
                <w:szCs w:val="24"/>
              </w:rPr>
              <w:t xml:space="preserve"> </w:t>
            </w:r>
            <w:r w:rsidRPr="00E22665">
              <w:rPr>
                <w:rFonts w:ascii="Arial" w:hAnsi="Arial" w:cs="Arial"/>
                <w:iCs/>
                <w:color w:val="000000"/>
                <w:sz w:val="24"/>
                <w:szCs w:val="24"/>
              </w:rPr>
              <w:t>ре</w:t>
            </w:r>
            <w:r w:rsidRPr="00E22665">
              <w:rPr>
                <w:rFonts w:ascii="Arial" w:hAnsi="Arial" w:cs="Arial"/>
                <w:iCs/>
                <w:color w:val="000000"/>
                <w:spacing w:val="-2"/>
                <w:sz w:val="24"/>
                <w:szCs w:val="24"/>
              </w:rPr>
              <w:t>ш</w:t>
            </w:r>
            <w:r w:rsidRPr="00E22665">
              <w:rPr>
                <w:rFonts w:ascii="Arial" w:hAnsi="Arial" w:cs="Arial"/>
                <w:iCs/>
                <w:color w:val="000000"/>
                <w:spacing w:val="-1"/>
                <w:sz w:val="24"/>
                <w:szCs w:val="24"/>
              </w:rPr>
              <w:t>е</w:t>
            </w:r>
            <w:r w:rsidRPr="00E22665">
              <w:rPr>
                <w:rFonts w:ascii="Arial" w:hAnsi="Arial" w:cs="Arial"/>
                <w:iCs/>
                <w:color w:val="000000"/>
                <w:sz w:val="24"/>
                <w:szCs w:val="24"/>
              </w:rPr>
              <w:t>ния</w:t>
            </w:r>
            <w:r w:rsidRPr="00E22665">
              <w:rPr>
                <w:rFonts w:ascii="Arial" w:hAnsi="Arial" w:cs="Arial"/>
                <w:color w:val="000000"/>
                <w:sz w:val="24"/>
                <w:szCs w:val="24"/>
              </w:rPr>
              <w:t xml:space="preserve"> </w:t>
            </w:r>
            <w:r w:rsidRPr="00E22665">
              <w:rPr>
                <w:rFonts w:ascii="Arial" w:hAnsi="Arial" w:cs="Arial"/>
                <w:iCs/>
                <w:color w:val="000000"/>
                <w:sz w:val="24"/>
                <w:szCs w:val="24"/>
              </w:rPr>
              <w:t>задач</w:t>
            </w:r>
            <w:r w:rsidRPr="00E22665">
              <w:rPr>
                <w:rFonts w:ascii="Arial" w:hAnsi="Arial" w:cs="Arial"/>
                <w:color w:val="000000"/>
                <w:sz w:val="24"/>
                <w:szCs w:val="24"/>
              </w:rPr>
              <w:t xml:space="preserve"> </w:t>
            </w:r>
            <w:r w:rsidRPr="00E22665">
              <w:rPr>
                <w:rFonts w:ascii="Arial" w:hAnsi="Arial" w:cs="Arial"/>
                <w:iCs/>
                <w:color w:val="000000"/>
                <w:sz w:val="24"/>
                <w:szCs w:val="24"/>
              </w:rPr>
              <w:t>профе</w:t>
            </w:r>
            <w:r w:rsidRPr="00E22665">
              <w:rPr>
                <w:rFonts w:ascii="Arial" w:hAnsi="Arial" w:cs="Arial"/>
                <w:iCs/>
                <w:color w:val="000000"/>
                <w:spacing w:val="-1"/>
                <w:sz w:val="24"/>
                <w:szCs w:val="24"/>
              </w:rPr>
              <w:t>сс</w:t>
            </w:r>
            <w:r w:rsidRPr="00E22665">
              <w:rPr>
                <w:rFonts w:ascii="Arial" w:hAnsi="Arial" w:cs="Arial"/>
                <w:iCs/>
                <w:color w:val="000000"/>
                <w:sz w:val="24"/>
                <w:szCs w:val="24"/>
              </w:rPr>
              <w:t>ионал</w:t>
            </w:r>
            <w:r w:rsidRPr="00E22665">
              <w:rPr>
                <w:rFonts w:ascii="Arial" w:hAnsi="Arial" w:cs="Arial"/>
                <w:iCs/>
                <w:color w:val="000000"/>
                <w:spacing w:val="1"/>
                <w:sz w:val="24"/>
                <w:szCs w:val="24"/>
              </w:rPr>
              <w:t>ьн</w:t>
            </w:r>
            <w:r w:rsidRPr="00E22665">
              <w:rPr>
                <w:rFonts w:ascii="Arial" w:hAnsi="Arial" w:cs="Arial"/>
                <w:iCs/>
                <w:color w:val="000000"/>
                <w:sz w:val="24"/>
                <w:szCs w:val="24"/>
              </w:rPr>
              <w:t>ой</w:t>
            </w:r>
            <w:r w:rsidRPr="00E22665">
              <w:rPr>
                <w:rFonts w:ascii="Arial" w:hAnsi="Arial" w:cs="Arial"/>
                <w:color w:val="000000"/>
                <w:sz w:val="24"/>
                <w:szCs w:val="24"/>
              </w:rPr>
              <w:t xml:space="preserve"> </w:t>
            </w:r>
            <w:r w:rsidRPr="00E22665">
              <w:rPr>
                <w:rFonts w:ascii="Arial" w:hAnsi="Arial" w:cs="Arial"/>
                <w:iCs/>
                <w:color w:val="000000"/>
                <w:sz w:val="24"/>
                <w:szCs w:val="24"/>
              </w:rPr>
              <w:t>де</w:t>
            </w:r>
            <w:r w:rsidRPr="00E22665">
              <w:rPr>
                <w:rFonts w:ascii="Arial" w:hAnsi="Arial" w:cs="Arial"/>
                <w:iCs/>
                <w:color w:val="000000"/>
                <w:spacing w:val="-1"/>
                <w:sz w:val="24"/>
                <w:szCs w:val="24"/>
              </w:rPr>
              <w:t>я</w:t>
            </w:r>
            <w:r w:rsidRPr="00E22665">
              <w:rPr>
                <w:rFonts w:ascii="Arial" w:hAnsi="Arial" w:cs="Arial"/>
                <w:iCs/>
                <w:color w:val="000000"/>
                <w:sz w:val="24"/>
                <w:szCs w:val="24"/>
              </w:rPr>
              <w:t>т</w:t>
            </w:r>
            <w:r w:rsidRPr="00E22665">
              <w:rPr>
                <w:rFonts w:ascii="Arial" w:hAnsi="Arial" w:cs="Arial"/>
                <w:iCs/>
                <w:color w:val="000000"/>
                <w:spacing w:val="-1"/>
                <w:sz w:val="24"/>
                <w:szCs w:val="24"/>
              </w:rPr>
              <w:t>е</w:t>
            </w:r>
            <w:r w:rsidRPr="00E22665">
              <w:rPr>
                <w:rFonts w:ascii="Arial" w:hAnsi="Arial" w:cs="Arial"/>
                <w:iCs/>
                <w:color w:val="000000"/>
                <w:sz w:val="24"/>
                <w:szCs w:val="24"/>
              </w:rPr>
              <w:t>л</w:t>
            </w:r>
            <w:r w:rsidRPr="00E22665">
              <w:rPr>
                <w:rFonts w:ascii="Arial" w:hAnsi="Arial" w:cs="Arial"/>
                <w:iCs/>
                <w:color w:val="000000"/>
                <w:spacing w:val="1"/>
                <w:sz w:val="24"/>
                <w:szCs w:val="24"/>
              </w:rPr>
              <w:t>ь</w:t>
            </w:r>
            <w:r w:rsidRPr="00E22665">
              <w:rPr>
                <w:rFonts w:ascii="Arial" w:hAnsi="Arial" w:cs="Arial"/>
                <w:iCs/>
                <w:color w:val="000000"/>
                <w:sz w:val="24"/>
                <w:szCs w:val="24"/>
              </w:rPr>
              <w:t>ности</w:t>
            </w:r>
            <w:proofErr w:type="gramEnd"/>
            <w:r w:rsidRPr="00E22665">
              <w:rPr>
                <w:rFonts w:ascii="Arial" w:hAnsi="Arial" w:cs="Arial"/>
                <w:iCs/>
                <w:color w:val="000000"/>
                <w:sz w:val="24"/>
                <w:szCs w:val="24"/>
              </w:rPr>
              <w:t>.</w:t>
            </w:r>
          </w:p>
        </w:tc>
      </w:tr>
      <w:tr w:rsidR="0064773D" w:rsidRPr="00E22665" w:rsidTr="0064773D">
        <w:tc>
          <w:tcPr>
            <w:tcW w:w="26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before="11"/>
              <w:ind w:right="96"/>
              <w:rPr>
                <w:rFonts w:ascii="Arial" w:hAnsi="Arial" w:cs="Arial"/>
                <w:b/>
                <w:sz w:val="24"/>
                <w:szCs w:val="24"/>
              </w:rPr>
            </w:pPr>
            <w:r w:rsidRPr="00E22665">
              <w:rPr>
                <w:rFonts w:ascii="Arial" w:hAnsi="Arial" w:cs="Arial"/>
                <w:iCs/>
                <w:color w:val="000000"/>
                <w:sz w:val="24"/>
                <w:szCs w:val="24"/>
              </w:rPr>
              <w:lastRenderedPageBreak/>
              <w:t>ОК</w:t>
            </w:r>
            <w:r w:rsidRPr="00E22665">
              <w:rPr>
                <w:rFonts w:ascii="Arial" w:hAnsi="Arial" w:cs="Arial"/>
                <w:color w:val="000000"/>
                <w:spacing w:val="-1"/>
                <w:sz w:val="24"/>
                <w:szCs w:val="24"/>
              </w:rPr>
              <w:t xml:space="preserve"> </w:t>
            </w:r>
            <w:r w:rsidRPr="00E22665">
              <w:rPr>
                <w:rFonts w:ascii="Arial" w:hAnsi="Arial" w:cs="Arial"/>
                <w:iCs/>
                <w:color w:val="000000"/>
                <w:sz w:val="24"/>
                <w:szCs w:val="24"/>
              </w:rPr>
              <w:t>2.</w:t>
            </w:r>
            <w:r w:rsidRPr="00E22665">
              <w:rPr>
                <w:rFonts w:ascii="Arial" w:hAnsi="Arial" w:cs="Arial"/>
                <w:color w:val="000000"/>
                <w:sz w:val="24"/>
                <w:szCs w:val="24"/>
              </w:rPr>
              <w:t xml:space="preserve"> </w:t>
            </w:r>
            <w:r w:rsidRPr="00E22665">
              <w:rPr>
                <w:rFonts w:ascii="Arial" w:hAnsi="Arial" w:cs="Arial"/>
                <w:iCs/>
                <w:color w:val="000000"/>
                <w:sz w:val="24"/>
                <w:szCs w:val="24"/>
              </w:rPr>
              <w:t>О</w:t>
            </w:r>
            <w:r w:rsidRPr="00E22665">
              <w:rPr>
                <w:rFonts w:ascii="Arial" w:hAnsi="Arial" w:cs="Arial"/>
                <w:iCs/>
                <w:color w:val="000000"/>
                <w:spacing w:val="-1"/>
                <w:sz w:val="24"/>
                <w:szCs w:val="24"/>
              </w:rPr>
              <w:t>су</w:t>
            </w:r>
            <w:r w:rsidRPr="00E22665">
              <w:rPr>
                <w:rFonts w:ascii="Arial" w:hAnsi="Arial" w:cs="Arial"/>
                <w:iCs/>
                <w:color w:val="000000"/>
                <w:sz w:val="24"/>
                <w:szCs w:val="24"/>
              </w:rPr>
              <w:t>ще</w:t>
            </w:r>
            <w:r w:rsidRPr="00E22665">
              <w:rPr>
                <w:rFonts w:ascii="Arial" w:hAnsi="Arial" w:cs="Arial"/>
                <w:iCs/>
                <w:color w:val="000000"/>
                <w:spacing w:val="-1"/>
                <w:sz w:val="24"/>
                <w:szCs w:val="24"/>
              </w:rPr>
              <w:t>с</w:t>
            </w:r>
            <w:r w:rsidRPr="00E22665">
              <w:rPr>
                <w:rFonts w:ascii="Arial" w:hAnsi="Arial" w:cs="Arial"/>
                <w:iCs/>
                <w:color w:val="000000"/>
                <w:spacing w:val="1"/>
                <w:sz w:val="24"/>
                <w:szCs w:val="24"/>
              </w:rPr>
              <w:t>т</w:t>
            </w:r>
            <w:r w:rsidRPr="00E22665">
              <w:rPr>
                <w:rFonts w:ascii="Arial" w:hAnsi="Arial" w:cs="Arial"/>
                <w:iCs/>
                <w:color w:val="000000"/>
                <w:sz w:val="24"/>
                <w:szCs w:val="24"/>
              </w:rPr>
              <w:t>вл</w:t>
            </w:r>
            <w:r w:rsidRPr="00E22665">
              <w:rPr>
                <w:rFonts w:ascii="Arial" w:hAnsi="Arial" w:cs="Arial"/>
                <w:iCs/>
                <w:color w:val="000000"/>
                <w:spacing w:val="-1"/>
                <w:sz w:val="24"/>
                <w:szCs w:val="24"/>
              </w:rPr>
              <w:t>я</w:t>
            </w:r>
            <w:r w:rsidRPr="00E22665">
              <w:rPr>
                <w:rFonts w:ascii="Arial" w:hAnsi="Arial" w:cs="Arial"/>
                <w:iCs/>
                <w:color w:val="000000"/>
                <w:sz w:val="24"/>
                <w:szCs w:val="24"/>
              </w:rPr>
              <w:t>ть</w:t>
            </w:r>
            <w:r w:rsidRPr="00E22665">
              <w:rPr>
                <w:rFonts w:ascii="Arial" w:hAnsi="Arial" w:cs="Arial"/>
                <w:color w:val="000000"/>
                <w:sz w:val="24"/>
                <w:szCs w:val="24"/>
              </w:rPr>
              <w:t xml:space="preserve"> </w:t>
            </w:r>
            <w:r w:rsidRPr="00E22665">
              <w:rPr>
                <w:rFonts w:ascii="Arial" w:hAnsi="Arial" w:cs="Arial"/>
                <w:iCs/>
                <w:color w:val="000000"/>
                <w:sz w:val="24"/>
                <w:szCs w:val="24"/>
              </w:rPr>
              <w:t>поиск,</w:t>
            </w:r>
            <w:r w:rsidRPr="00E22665">
              <w:rPr>
                <w:rFonts w:ascii="Arial" w:hAnsi="Arial" w:cs="Arial"/>
                <w:color w:val="000000"/>
                <w:sz w:val="24"/>
                <w:szCs w:val="24"/>
              </w:rPr>
              <w:t xml:space="preserve"> </w:t>
            </w:r>
            <w:r w:rsidRPr="00E22665">
              <w:rPr>
                <w:rFonts w:ascii="Arial" w:hAnsi="Arial" w:cs="Arial"/>
                <w:iCs/>
                <w:color w:val="000000"/>
                <w:sz w:val="24"/>
                <w:szCs w:val="24"/>
              </w:rPr>
              <w:t>а</w:t>
            </w:r>
            <w:r w:rsidRPr="00E22665">
              <w:rPr>
                <w:rFonts w:ascii="Arial" w:hAnsi="Arial" w:cs="Arial"/>
                <w:iCs/>
                <w:color w:val="000000"/>
                <w:spacing w:val="1"/>
                <w:sz w:val="24"/>
                <w:szCs w:val="24"/>
              </w:rPr>
              <w:t>н</w:t>
            </w:r>
            <w:r w:rsidRPr="00E22665">
              <w:rPr>
                <w:rFonts w:ascii="Arial" w:hAnsi="Arial" w:cs="Arial"/>
                <w:iCs/>
                <w:color w:val="000000"/>
                <w:sz w:val="24"/>
                <w:szCs w:val="24"/>
              </w:rPr>
              <w:t>ализ</w:t>
            </w:r>
            <w:r w:rsidRPr="00E22665">
              <w:rPr>
                <w:rFonts w:ascii="Arial" w:hAnsi="Arial" w:cs="Arial"/>
                <w:color w:val="000000"/>
                <w:sz w:val="24"/>
                <w:szCs w:val="24"/>
              </w:rPr>
              <w:t xml:space="preserve"> </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интерпр</w:t>
            </w:r>
            <w:r w:rsidRPr="00E22665">
              <w:rPr>
                <w:rFonts w:ascii="Arial" w:hAnsi="Arial" w:cs="Arial"/>
                <w:iCs/>
                <w:color w:val="000000"/>
                <w:spacing w:val="-1"/>
                <w:sz w:val="24"/>
                <w:szCs w:val="24"/>
              </w:rPr>
              <w:t>е</w:t>
            </w:r>
            <w:r w:rsidRPr="00E22665">
              <w:rPr>
                <w:rFonts w:ascii="Arial" w:hAnsi="Arial" w:cs="Arial"/>
                <w:iCs/>
                <w:color w:val="000000"/>
                <w:sz w:val="24"/>
                <w:szCs w:val="24"/>
              </w:rPr>
              <w:t>тацию</w:t>
            </w:r>
            <w:r w:rsidRPr="00E22665">
              <w:rPr>
                <w:rFonts w:ascii="Arial" w:hAnsi="Arial" w:cs="Arial"/>
                <w:color w:val="000000"/>
                <w:sz w:val="24"/>
                <w:szCs w:val="24"/>
              </w:rPr>
              <w:t xml:space="preserve"> </w:t>
            </w:r>
            <w:r w:rsidRPr="00E22665">
              <w:rPr>
                <w:rFonts w:ascii="Arial" w:hAnsi="Arial" w:cs="Arial"/>
                <w:iCs/>
                <w:color w:val="000000"/>
                <w:sz w:val="24"/>
                <w:szCs w:val="24"/>
              </w:rPr>
              <w:t>информации,</w:t>
            </w:r>
            <w:r w:rsidRPr="00E22665">
              <w:rPr>
                <w:rFonts w:ascii="Arial" w:hAnsi="Arial" w:cs="Arial"/>
                <w:color w:val="000000"/>
                <w:sz w:val="24"/>
                <w:szCs w:val="24"/>
              </w:rPr>
              <w:t xml:space="preserve"> </w:t>
            </w:r>
            <w:r w:rsidRPr="00E22665">
              <w:rPr>
                <w:rFonts w:ascii="Arial" w:hAnsi="Arial" w:cs="Arial"/>
                <w:iCs/>
                <w:color w:val="000000"/>
                <w:sz w:val="24"/>
                <w:szCs w:val="24"/>
              </w:rPr>
              <w:t>необ</w:t>
            </w:r>
            <w:r w:rsidRPr="00E22665">
              <w:rPr>
                <w:rFonts w:ascii="Arial" w:hAnsi="Arial" w:cs="Arial"/>
                <w:iCs/>
                <w:color w:val="000000"/>
                <w:spacing w:val="-1"/>
                <w:sz w:val="24"/>
                <w:szCs w:val="24"/>
              </w:rPr>
              <w:t>х</w:t>
            </w:r>
            <w:r w:rsidRPr="00E22665">
              <w:rPr>
                <w:rFonts w:ascii="Arial" w:hAnsi="Arial" w:cs="Arial"/>
                <w:iCs/>
                <w:color w:val="000000"/>
                <w:sz w:val="24"/>
                <w:szCs w:val="24"/>
              </w:rPr>
              <w:t>одимой</w:t>
            </w:r>
            <w:r w:rsidRPr="00E22665">
              <w:rPr>
                <w:rFonts w:ascii="Arial" w:hAnsi="Arial" w:cs="Arial"/>
                <w:color w:val="000000"/>
                <w:sz w:val="24"/>
                <w:szCs w:val="24"/>
              </w:rPr>
              <w:t xml:space="preserve"> </w:t>
            </w:r>
            <w:r w:rsidRPr="00E22665">
              <w:rPr>
                <w:rFonts w:ascii="Arial" w:hAnsi="Arial" w:cs="Arial"/>
                <w:iCs/>
                <w:color w:val="000000"/>
                <w:spacing w:val="1"/>
                <w:sz w:val="24"/>
                <w:szCs w:val="24"/>
              </w:rPr>
              <w:t>д</w:t>
            </w:r>
            <w:r w:rsidRPr="00E22665">
              <w:rPr>
                <w:rFonts w:ascii="Arial" w:hAnsi="Arial" w:cs="Arial"/>
                <w:iCs/>
                <w:color w:val="000000"/>
                <w:sz w:val="24"/>
                <w:szCs w:val="24"/>
              </w:rPr>
              <w:t>ля</w:t>
            </w:r>
            <w:r w:rsidRPr="00E22665">
              <w:rPr>
                <w:rFonts w:ascii="Arial" w:hAnsi="Arial" w:cs="Arial"/>
                <w:color w:val="000000"/>
                <w:sz w:val="24"/>
                <w:szCs w:val="24"/>
              </w:rPr>
              <w:t xml:space="preserve"> </w:t>
            </w:r>
            <w:r w:rsidRPr="00E22665">
              <w:rPr>
                <w:rFonts w:ascii="Arial" w:hAnsi="Arial" w:cs="Arial"/>
                <w:iCs/>
                <w:color w:val="000000"/>
                <w:sz w:val="24"/>
                <w:szCs w:val="24"/>
              </w:rPr>
              <w:t>выполнения</w:t>
            </w:r>
            <w:r w:rsidRPr="00E22665">
              <w:rPr>
                <w:rFonts w:ascii="Arial" w:hAnsi="Arial" w:cs="Arial"/>
                <w:color w:val="000000"/>
                <w:sz w:val="24"/>
                <w:szCs w:val="24"/>
              </w:rPr>
              <w:t xml:space="preserve"> </w:t>
            </w:r>
            <w:r w:rsidRPr="00E22665">
              <w:rPr>
                <w:rFonts w:ascii="Arial" w:hAnsi="Arial" w:cs="Arial"/>
                <w:iCs/>
                <w:color w:val="000000"/>
                <w:sz w:val="24"/>
                <w:szCs w:val="24"/>
              </w:rPr>
              <w:t>задач</w:t>
            </w:r>
            <w:r w:rsidRPr="00E22665">
              <w:rPr>
                <w:rFonts w:ascii="Arial" w:hAnsi="Arial" w:cs="Arial"/>
                <w:color w:val="000000"/>
                <w:sz w:val="24"/>
                <w:szCs w:val="24"/>
              </w:rPr>
              <w:t xml:space="preserve"> </w:t>
            </w:r>
            <w:r w:rsidRPr="00E22665">
              <w:rPr>
                <w:rFonts w:ascii="Arial" w:hAnsi="Arial" w:cs="Arial"/>
                <w:iCs/>
                <w:color w:val="000000"/>
                <w:sz w:val="24"/>
                <w:szCs w:val="24"/>
              </w:rPr>
              <w:t>профе</w:t>
            </w:r>
            <w:r w:rsidRPr="00E22665">
              <w:rPr>
                <w:rFonts w:ascii="Arial" w:hAnsi="Arial" w:cs="Arial"/>
                <w:iCs/>
                <w:color w:val="000000"/>
                <w:spacing w:val="-1"/>
                <w:sz w:val="24"/>
                <w:szCs w:val="24"/>
              </w:rPr>
              <w:t>сс</w:t>
            </w:r>
            <w:r w:rsidRPr="00E22665">
              <w:rPr>
                <w:rFonts w:ascii="Arial" w:hAnsi="Arial" w:cs="Arial"/>
                <w:iCs/>
                <w:color w:val="000000"/>
                <w:sz w:val="24"/>
                <w:szCs w:val="24"/>
              </w:rPr>
              <w:t>ионал</w:t>
            </w:r>
            <w:r w:rsidRPr="00E22665">
              <w:rPr>
                <w:rFonts w:ascii="Arial" w:hAnsi="Arial" w:cs="Arial"/>
                <w:iCs/>
                <w:color w:val="000000"/>
                <w:spacing w:val="1"/>
                <w:sz w:val="24"/>
                <w:szCs w:val="24"/>
              </w:rPr>
              <w:t>ьн</w:t>
            </w:r>
            <w:r w:rsidRPr="00E22665">
              <w:rPr>
                <w:rFonts w:ascii="Arial" w:hAnsi="Arial" w:cs="Arial"/>
                <w:iCs/>
                <w:color w:val="000000"/>
                <w:sz w:val="24"/>
                <w:szCs w:val="24"/>
              </w:rPr>
              <w:t>ой</w:t>
            </w:r>
            <w:r w:rsidRPr="00E22665">
              <w:rPr>
                <w:rFonts w:ascii="Arial" w:hAnsi="Arial" w:cs="Arial"/>
                <w:color w:val="000000"/>
                <w:sz w:val="24"/>
                <w:szCs w:val="24"/>
              </w:rPr>
              <w:t xml:space="preserve"> </w:t>
            </w:r>
            <w:r w:rsidRPr="00E22665">
              <w:rPr>
                <w:rFonts w:ascii="Arial" w:hAnsi="Arial" w:cs="Arial"/>
                <w:iCs/>
                <w:color w:val="000000"/>
                <w:sz w:val="24"/>
                <w:szCs w:val="24"/>
              </w:rPr>
              <w:t>де</w:t>
            </w:r>
            <w:r w:rsidRPr="00E22665">
              <w:rPr>
                <w:rFonts w:ascii="Arial" w:hAnsi="Arial" w:cs="Arial"/>
                <w:iCs/>
                <w:color w:val="000000"/>
                <w:spacing w:val="-1"/>
                <w:sz w:val="24"/>
                <w:szCs w:val="24"/>
              </w:rPr>
              <w:t>я</w:t>
            </w:r>
            <w:r w:rsidRPr="00E22665">
              <w:rPr>
                <w:rFonts w:ascii="Arial" w:hAnsi="Arial" w:cs="Arial"/>
                <w:iCs/>
                <w:color w:val="000000"/>
                <w:sz w:val="24"/>
                <w:szCs w:val="24"/>
              </w:rPr>
              <w:t>т</w:t>
            </w:r>
            <w:r w:rsidRPr="00E22665">
              <w:rPr>
                <w:rFonts w:ascii="Arial" w:hAnsi="Arial" w:cs="Arial"/>
                <w:iCs/>
                <w:color w:val="000000"/>
                <w:spacing w:val="-1"/>
                <w:sz w:val="24"/>
                <w:szCs w:val="24"/>
              </w:rPr>
              <w:t>е</w:t>
            </w:r>
            <w:r w:rsidRPr="00E22665">
              <w:rPr>
                <w:rFonts w:ascii="Arial" w:hAnsi="Arial" w:cs="Arial"/>
                <w:iCs/>
                <w:color w:val="000000"/>
                <w:sz w:val="24"/>
                <w:szCs w:val="24"/>
              </w:rPr>
              <w:t>ль</w:t>
            </w:r>
            <w:r w:rsidRPr="00E22665">
              <w:rPr>
                <w:rFonts w:ascii="Arial" w:hAnsi="Arial" w:cs="Arial"/>
                <w:iCs/>
                <w:color w:val="000000"/>
                <w:spacing w:val="1"/>
                <w:sz w:val="24"/>
                <w:szCs w:val="24"/>
              </w:rPr>
              <w:t>н</w:t>
            </w:r>
            <w:r w:rsidRPr="00E22665">
              <w:rPr>
                <w:rFonts w:ascii="Arial" w:hAnsi="Arial" w:cs="Arial"/>
                <w:iCs/>
                <w:color w:val="000000"/>
                <w:sz w:val="24"/>
                <w:szCs w:val="24"/>
              </w:rPr>
              <w:t>ости.</w:t>
            </w:r>
          </w:p>
        </w:tc>
        <w:tc>
          <w:tcPr>
            <w:tcW w:w="3544"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before="11"/>
              <w:ind w:left="34" w:right="-18"/>
              <w:rPr>
                <w:rFonts w:ascii="Arial" w:hAnsi="Arial" w:cs="Arial"/>
                <w:iCs/>
                <w:color w:val="000000"/>
                <w:sz w:val="24"/>
                <w:szCs w:val="24"/>
              </w:rPr>
            </w:pPr>
            <w:r w:rsidRPr="00E22665">
              <w:rPr>
                <w:rFonts w:ascii="Arial" w:hAnsi="Arial" w:cs="Arial"/>
                <w:iCs/>
                <w:color w:val="000000"/>
                <w:sz w:val="24"/>
                <w:szCs w:val="24"/>
              </w:rPr>
              <w:t>Опр</w:t>
            </w:r>
            <w:r w:rsidRPr="00E22665">
              <w:rPr>
                <w:rFonts w:ascii="Arial" w:hAnsi="Arial" w:cs="Arial"/>
                <w:iCs/>
                <w:color w:val="000000"/>
                <w:spacing w:val="-1"/>
                <w:sz w:val="24"/>
                <w:szCs w:val="24"/>
              </w:rPr>
              <w:t>е</w:t>
            </w:r>
            <w:r w:rsidRPr="00E22665">
              <w:rPr>
                <w:rFonts w:ascii="Arial" w:hAnsi="Arial" w:cs="Arial"/>
                <w:iCs/>
                <w:color w:val="000000"/>
                <w:sz w:val="24"/>
                <w:szCs w:val="24"/>
              </w:rPr>
              <w:t>дел</w:t>
            </w:r>
            <w:r w:rsidRPr="00E22665">
              <w:rPr>
                <w:rFonts w:ascii="Arial" w:hAnsi="Arial" w:cs="Arial"/>
                <w:iCs/>
                <w:color w:val="000000"/>
                <w:spacing w:val="-1"/>
                <w:sz w:val="24"/>
                <w:szCs w:val="24"/>
              </w:rPr>
              <w:t>я</w:t>
            </w:r>
            <w:r w:rsidRPr="00E22665">
              <w:rPr>
                <w:rFonts w:ascii="Arial" w:hAnsi="Arial" w:cs="Arial"/>
                <w:iCs/>
                <w:color w:val="000000"/>
                <w:sz w:val="24"/>
                <w:szCs w:val="24"/>
              </w:rPr>
              <w:t>ть</w:t>
            </w:r>
            <w:r w:rsidRPr="00E22665">
              <w:rPr>
                <w:rFonts w:ascii="Arial" w:hAnsi="Arial" w:cs="Arial"/>
                <w:color w:val="000000"/>
                <w:sz w:val="24"/>
                <w:szCs w:val="24"/>
              </w:rPr>
              <w:t xml:space="preserve"> </w:t>
            </w:r>
            <w:r w:rsidRPr="00E22665">
              <w:rPr>
                <w:rFonts w:ascii="Arial" w:hAnsi="Arial" w:cs="Arial"/>
                <w:iCs/>
                <w:color w:val="000000"/>
                <w:sz w:val="24"/>
                <w:szCs w:val="24"/>
              </w:rPr>
              <w:t>за</w:t>
            </w:r>
            <w:r w:rsidRPr="00E22665">
              <w:rPr>
                <w:rFonts w:ascii="Arial" w:hAnsi="Arial" w:cs="Arial"/>
                <w:iCs/>
                <w:color w:val="000000"/>
                <w:spacing w:val="1"/>
                <w:sz w:val="24"/>
                <w:szCs w:val="24"/>
              </w:rPr>
              <w:t>д</w:t>
            </w:r>
            <w:r w:rsidRPr="00E22665">
              <w:rPr>
                <w:rFonts w:ascii="Arial" w:hAnsi="Arial" w:cs="Arial"/>
                <w:iCs/>
                <w:color w:val="000000"/>
                <w:sz w:val="24"/>
                <w:szCs w:val="24"/>
              </w:rPr>
              <w:t>а</w:t>
            </w:r>
            <w:r w:rsidRPr="00E22665">
              <w:rPr>
                <w:rFonts w:ascii="Arial" w:hAnsi="Arial" w:cs="Arial"/>
                <w:iCs/>
                <w:color w:val="000000"/>
                <w:spacing w:val="1"/>
                <w:sz w:val="24"/>
                <w:szCs w:val="24"/>
              </w:rPr>
              <w:t>ч</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поиска</w:t>
            </w:r>
            <w:r w:rsidRPr="00E22665">
              <w:rPr>
                <w:rFonts w:ascii="Arial" w:hAnsi="Arial" w:cs="Arial"/>
                <w:color w:val="000000"/>
                <w:sz w:val="24"/>
                <w:szCs w:val="24"/>
              </w:rPr>
              <w:t xml:space="preserve"> </w:t>
            </w:r>
            <w:r w:rsidRPr="00E22665">
              <w:rPr>
                <w:rFonts w:ascii="Arial" w:hAnsi="Arial" w:cs="Arial"/>
                <w:iCs/>
                <w:color w:val="000000"/>
                <w:sz w:val="24"/>
                <w:szCs w:val="24"/>
              </w:rPr>
              <w:t>информации;</w:t>
            </w:r>
          </w:p>
          <w:p w:rsidR="0064773D" w:rsidRPr="00E22665" w:rsidRDefault="0064773D" w:rsidP="005C094B">
            <w:pPr>
              <w:ind w:left="34" w:right="-18"/>
              <w:rPr>
                <w:rFonts w:ascii="Arial" w:hAnsi="Arial" w:cs="Arial"/>
                <w:iCs/>
                <w:color w:val="000000"/>
                <w:sz w:val="24"/>
                <w:szCs w:val="24"/>
              </w:rPr>
            </w:pPr>
            <w:r w:rsidRPr="00E22665">
              <w:rPr>
                <w:rFonts w:ascii="Arial" w:hAnsi="Arial" w:cs="Arial"/>
                <w:iCs/>
                <w:color w:val="000000"/>
                <w:sz w:val="24"/>
                <w:szCs w:val="24"/>
              </w:rPr>
              <w:t>опр</w:t>
            </w:r>
            <w:r w:rsidRPr="00E22665">
              <w:rPr>
                <w:rFonts w:ascii="Arial" w:hAnsi="Arial" w:cs="Arial"/>
                <w:iCs/>
                <w:color w:val="000000"/>
                <w:spacing w:val="-1"/>
                <w:sz w:val="24"/>
                <w:szCs w:val="24"/>
              </w:rPr>
              <w:t>е</w:t>
            </w:r>
            <w:r w:rsidRPr="00E22665">
              <w:rPr>
                <w:rFonts w:ascii="Arial" w:hAnsi="Arial" w:cs="Arial"/>
                <w:iCs/>
                <w:color w:val="000000"/>
                <w:sz w:val="24"/>
                <w:szCs w:val="24"/>
              </w:rPr>
              <w:t>дел</w:t>
            </w:r>
            <w:r w:rsidRPr="00E22665">
              <w:rPr>
                <w:rFonts w:ascii="Arial" w:hAnsi="Arial" w:cs="Arial"/>
                <w:iCs/>
                <w:color w:val="000000"/>
                <w:spacing w:val="-1"/>
                <w:sz w:val="24"/>
                <w:szCs w:val="24"/>
              </w:rPr>
              <w:t>я</w:t>
            </w:r>
            <w:r w:rsidRPr="00E22665">
              <w:rPr>
                <w:rFonts w:ascii="Arial" w:hAnsi="Arial" w:cs="Arial"/>
                <w:iCs/>
                <w:color w:val="000000"/>
                <w:sz w:val="24"/>
                <w:szCs w:val="24"/>
              </w:rPr>
              <w:t>ть</w:t>
            </w:r>
            <w:r w:rsidRPr="00E22665">
              <w:rPr>
                <w:rFonts w:ascii="Arial" w:hAnsi="Arial" w:cs="Arial"/>
                <w:color w:val="000000"/>
                <w:sz w:val="24"/>
                <w:szCs w:val="24"/>
              </w:rPr>
              <w:t xml:space="preserve"> </w:t>
            </w:r>
            <w:r w:rsidRPr="00E22665">
              <w:rPr>
                <w:rFonts w:ascii="Arial" w:hAnsi="Arial" w:cs="Arial"/>
                <w:iCs/>
                <w:color w:val="000000"/>
                <w:spacing w:val="1"/>
                <w:sz w:val="24"/>
                <w:szCs w:val="24"/>
              </w:rPr>
              <w:t>н</w:t>
            </w:r>
            <w:r w:rsidRPr="00E22665">
              <w:rPr>
                <w:rFonts w:ascii="Arial" w:hAnsi="Arial" w:cs="Arial"/>
                <w:iCs/>
                <w:color w:val="000000"/>
                <w:sz w:val="24"/>
                <w:szCs w:val="24"/>
              </w:rPr>
              <w:t>ео</w:t>
            </w:r>
            <w:r w:rsidRPr="00E22665">
              <w:rPr>
                <w:rFonts w:ascii="Arial" w:hAnsi="Arial" w:cs="Arial"/>
                <w:iCs/>
                <w:color w:val="000000"/>
                <w:spacing w:val="-1"/>
                <w:sz w:val="24"/>
                <w:szCs w:val="24"/>
              </w:rPr>
              <w:t>б</w:t>
            </w:r>
            <w:r w:rsidRPr="00E22665">
              <w:rPr>
                <w:rFonts w:ascii="Arial" w:hAnsi="Arial" w:cs="Arial"/>
                <w:iCs/>
                <w:color w:val="000000"/>
                <w:sz w:val="24"/>
                <w:szCs w:val="24"/>
              </w:rPr>
              <w:t>ходимые</w:t>
            </w:r>
            <w:r w:rsidRPr="00E22665">
              <w:rPr>
                <w:rFonts w:ascii="Arial" w:hAnsi="Arial" w:cs="Arial"/>
                <w:color w:val="000000"/>
                <w:sz w:val="24"/>
                <w:szCs w:val="24"/>
              </w:rPr>
              <w:t xml:space="preserve"> </w:t>
            </w:r>
            <w:r w:rsidRPr="00E22665">
              <w:rPr>
                <w:rFonts w:ascii="Arial" w:hAnsi="Arial" w:cs="Arial"/>
                <w:iCs/>
                <w:color w:val="000000"/>
                <w:sz w:val="24"/>
                <w:szCs w:val="24"/>
              </w:rPr>
              <w:t>источники</w:t>
            </w:r>
            <w:r w:rsidRPr="00E22665">
              <w:rPr>
                <w:rFonts w:ascii="Arial" w:hAnsi="Arial" w:cs="Arial"/>
                <w:color w:val="000000"/>
                <w:sz w:val="24"/>
                <w:szCs w:val="24"/>
              </w:rPr>
              <w:t xml:space="preserve"> </w:t>
            </w:r>
            <w:r w:rsidRPr="00E22665">
              <w:rPr>
                <w:rFonts w:ascii="Arial" w:hAnsi="Arial" w:cs="Arial"/>
                <w:iCs/>
                <w:color w:val="000000"/>
                <w:sz w:val="24"/>
                <w:szCs w:val="24"/>
              </w:rPr>
              <w:t>информации;</w:t>
            </w:r>
          </w:p>
          <w:p w:rsidR="0064773D" w:rsidRPr="00E22665" w:rsidRDefault="0064773D" w:rsidP="005C094B">
            <w:pPr>
              <w:ind w:left="34" w:right="-18"/>
              <w:rPr>
                <w:rFonts w:ascii="Arial" w:hAnsi="Arial" w:cs="Arial"/>
                <w:iCs/>
                <w:color w:val="000000"/>
                <w:sz w:val="24"/>
                <w:szCs w:val="24"/>
              </w:rPr>
            </w:pPr>
            <w:r w:rsidRPr="00E22665">
              <w:rPr>
                <w:rFonts w:ascii="Arial" w:hAnsi="Arial" w:cs="Arial"/>
                <w:iCs/>
                <w:color w:val="000000"/>
                <w:sz w:val="24"/>
                <w:szCs w:val="24"/>
              </w:rPr>
              <w:t>пла</w:t>
            </w:r>
            <w:r w:rsidRPr="00E22665">
              <w:rPr>
                <w:rFonts w:ascii="Arial" w:hAnsi="Arial" w:cs="Arial"/>
                <w:iCs/>
                <w:color w:val="000000"/>
                <w:spacing w:val="1"/>
                <w:sz w:val="24"/>
                <w:szCs w:val="24"/>
              </w:rPr>
              <w:t>н</w:t>
            </w:r>
            <w:r w:rsidRPr="00E22665">
              <w:rPr>
                <w:rFonts w:ascii="Arial" w:hAnsi="Arial" w:cs="Arial"/>
                <w:iCs/>
                <w:color w:val="000000"/>
                <w:sz w:val="24"/>
                <w:szCs w:val="24"/>
              </w:rPr>
              <w:t>ировать</w:t>
            </w:r>
            <w:r w:rsidRPr="00E22665">
              <w:rPr>
                <w:rFonts w:ascii="Arial" w:hAnsi="Arial" w:cs="Arial"/>
                <w:color w:val="000000"/>
                <w:sz w:val="24"/>
                <w:szCs w:val="24"/>
              </w:rPr>
              <w:t xml:space="preserve"> </w:t>
            </w:r>
            <w:r w:rsidRPr="00E22665">
              <w:rPr>
                <w:rFonts w:ascii="Arial" w:hAnsi="Arial" w:cs="Arial"/>
                <w:iCs/>
                <w:color w:val="000000"/>
                <w:sz w:val="24"/>
                <w:szCs w:val="24"/>
              </w:rPr>
              <w:t>проце</w:t>
            </w:r>
            <w:r w:rsidRPr="00E22665">
              <w:rPr>
                <w:rFonts w:ascii="Arial" w:hAnsi="Arial" w:cs="Arial"/>
                <w:iCs/>
                <w:color w:val="000000"/>
                <w:spacing w:val="-1"/>
                <w:sz w:val="24"/>
                <w:szCs w:val="24"/>
              </w:rPr>
              <w:t>с</w:t>
            </w:r>
            <w:r w:rsidRPr="00E22665">
              <w:rPr>
                <w:rFonts w:ascii="Arial" w:hAnsi="Arial" w:cs="Arial"/>
                <w:iCs/>
                <w:color w:val="000000"/>
                <w:sz w:val="24"/>
                <w:szCs w:val="24"/>
              </w:rPr>
              <w:t>с</w:t>
            </w:r>
            <w:r w:rsidRPr="00E22665">
              <w:rPr>
                <w:rFonts w:ascii="Arial" w:hAnsi="Arial" w:cs="Arial"/>
                <w:color w:val="000000"/>
                <w:spacing w:val="30"/>
                <w:sz w:val="24"/>
                <w:szCs w:val="24"/>
              </w:rPr>
              <w:t xml:space="preserve"> </w:t>
            </w:r>
            <w:r w:rsidRPr="00E22665">
              <w:rPr>
                <w:rFonts w:ascii="Arial" w:hAnsi="Arial" w:cs="Arial"/>
                <w:iCs/>
                <w:color w:val="000000"/>
                <w:sz w:val="24"/>
                <w:szCs w:val="24"/>
              </w:rPr>
              <w:t>поиска;</w:t>
            </w:r>
          </w:p>
          <w:p w:rsidR="0064773D" w:rsidRPr="00E22665" w:rsidRDefault="0064773D" w:rsidP="005C094B">
            <w:pPr>
              <w:ind w:left="34" w:right="-18"/>
              <w:rPr>
                <w:rFonts w:ascii="Arial" w:hAnsi="Arial" w:cs="Arial"/>
                <w:iCs/>
                <w:color w:val="000000"/>
                <w:sz w:val="24"/>
                <w:szCs w:val="24"/>
              </w:rPr>
            </w:pPr>
            <w:r w:rsidRPr="00E22665">
              <w:rPr>
                <w:rFonts w:ascii="Arial" w:hAnsi="Arial" w:cs="Arial"/>
                <w:iCs/>
                <w:color w:val="000000"/>
                <w:sz w:val="24"/>
                <w:szCs w:val="24"/>
              </w:rPr>
              <w:t>структ</w:t>
            </w:r>
            <w:r w:rsidRPr="00E22665">
              <w:rPr>
                <w:rFonts w:ascii="Arial" w:hAnsi="Arial" w:cs="Arial"/>
                <w:iCs/>
                <w:color w:val="000000"/>
                <w:spacing w:val="-1"/>
                <w:sz w:val="24"/>
                <w:szCs w:val="24"/>
              </w:rPr>
              <w:t>у</w:t>
            </w:r>
            <w:r w:rsidRPr="00E22665">
              <w:rPr>
                <w:rFonts w:ascii="Arial" w:hAnsi="Arial" w:cs="Arial"/>
                <w:iCs/>
                <w:color w:val="000000"/>
                <w:sz w:val="24"/>
                <w:szCs w:val="24"/>
              </w:rPr>
              <w:t>рировать</w:t>
            </w:r>
            <w:r w:rsidRPr="00E22665">
              <w:rPr>
                <w:rFonts w:ascii="Arial" w:hAnsi="Arial" w:cs="Arial"/>
                <w:color w:val="000000"/>
                <w:sz w:val="24"/>
                <w:szCs w:val="24"/>
              </w:rPr>
              <w:t xml:space="preserve"> </w:t>
            </w:r>
            <w:r w:rsidRPr="00E22665">
              <w:rPr>
                <w:rFonts w:ascii="Arial" w:hAnsi="Arial" w:cs="Arial"/>
                <w:iCs/>
                <w:color w:val="000000"/>
                <w:sz w:val="24"/>
                <w:szCs w:val="24"/>
              </w:rPr>
              <w:t>получаемую</w:t>
            </w:r>
            <w:r w:rsidRPr="00E22665">
              <w:rPr>
                <w:rFonts w:ascii="Arial" w:hAnsi="Arial" w:cs="Arial"/>
                <w:color w:val="000000"/>
                <w:sz w:val="24"/>
                <w:szCs w:val="24"/>
              </w:rPr>
              <w:t xml:space="preserve"> </w:t>
            </w:r>
            <w:r w:rsidRPr="00E22665">
              <w:rPr>
                <w:rFonts w:ascii="Arial" w:hAnsi="Arial" w:cs="Arial"/>
                <w:iCs/>
                <w:color w:val="000000"/>
                <w:sz w:val="24"/>
                <w:szCs w:val="24"/>
              </w:rPr>
              <w:t>информацию;</w:t>
            </w:r>
          </w:p>
          <w:p w:rsidR="0064773D" w:rsidRPr="00E22665" w:rsidRDefault="0064773D" w:rsidP="005C094B">
            <w:pPr>
              <w:ind w:left="34" w:right="-18"/>
              <w:rPr>
                <w:rFonts w:ascii="Arial" w:hAnsi="Arial" w:cs="Arial"/>
                <w:iCs/>
                <w:color w:val="000000"/>
                <w:sz w:val="24"/>
                <w:szCs w:val="24"/>
              </w:rPr>
            </w:pPr>
            <w:r w:rsidRPr="00E22665">
              <w:rPr>
                <w:rFonts w:ascii="Arial" w:hAnsi="Arial" w:cs="Arial"/>
                <w:iCs/>
                <w:color w:val="000000"/>
                <w:sz w:val="24"/>
                <w:szCs w:val="24"/>
              </w:rPr>
              <w:t>вы</w:t>
            </w:r>
            <w:r w:rsidRPr="00E22665">
              <w:rPr>
                <w:rFonts w:ascii="Arial" w:hAnsi="Arial" w:cs="Arial"/>
                <w:iCs/>
                <w:color w:val="000000"/>
                <w:spacing w:val="1"/>
                <w:sz w:val="24"/>
                <w:szCs w:val="24"/>
              </w:rPr>
              <w:t>д</w:t>
            </w:r>
            <w:r w:rsidRPr="00E22665">
              <w:rPr>
                <w:rFonts w:ascii="Arial" w:hAnsi="Arial" w:cs="Arial"/>
                <w:iCs/>
                <w:color w:val="000000"/>
                <w:sz w:val="24"/>
                <w:szCs w:val="24"/>
              </w:rPr>
              <w:t>ел</w:t>
            </w:r>
            <w:r w:rsidRPr="00E22665">
              <w:rPr>
                <w:rFonts w:ascii="Arial" w:hAnsi="Arial" w:cs="Arial"/>
                <w:iCs/>
                <w:color w:val="000000"/>
                <w:spacing w:val="-1"/>
                <w:sz w:val="24"/>
                <w:szCs w:val="24"/>
              </w:rPr>
              <w:t>я</w:t>
            </w:r>
            <w:r w:rsidRPr="00E22665">
              <w:rPr>
                <w:rFonts w:ascii="Arial" w:hAnsi="Arial" w:cs="Arial"/>
                <w:iCs/>
                <w:color w:val="000000"/>
                <w:sz w:val="24"/>
                <w:szCs w:val="24"/>
              </w:rPr>
              <w:t>ть</w:t>
            </w:r>
            <w:r w:rsidRPr="00E22665">
              <w:rPr>
                <w:rFonts w:ascii="Arial" w:hAnsi="Arial" w:cs="Arial"/>
                <w:color w:val="000000"/>
                <w:sz w:val="24"/>
                <w:szCs w:val="24"/>
              </w:rPr>
              <w:t xml:space="preserve"> </w:t>
            </w:r>
            <w:r w:rsidRPr="00E22665">
              <w:rPr>
                <w:rFonts w:ascii="Arial" w:hAnsi="Arial" w:cs="Arial"/>
                <w:iCs/>
                <w:color w:val="000000"/>
                <w:sz w:val="24"/>
                <w:szCs w:val="24"/>
              </w:rPr>
              <w:t>наиболее</w:t>
            </w:r>
            <w:r w:rsidRPr="00E22665">
              <w:rPr>
                <w:rFonts w:ascii="Arial" w:hAnsi="Arial" w:cs="Arial"/>
                <w:color w:val="000000"/>
                <w:sz w:val="24"/>
                <w:szCs w:val="24"/>
              </w:rPr>
              <w:t xml:space="preserve"> </w:t>
            </w:r>
            <w:proofErr w:type="gramStart"/>
            <w:r w:rsidRPr="00E22665">
              <w:rPr>
                <w:rFonts w:ascii="Arial" w:hAnsi="Arial" w:cs="Arial"/>
                <w:iCs/>
                <w:color w:val="000000"/>
                <w:sz w:val="24"/>
                <w:szCs w:val="24"/>
              </w:rPr>
              <w:t>зна</w:t>
            </w:r>
            <w:r w:rsidRPr="00E22665">
              <w:rPr>
                <w:rFonts w:ascii="Arial" w:hAnsi="Arial" w:cs="Arial"/>
                <w:iCs/>
                <w:color w:val="000000"/>
                <w:spacing w:val="1"/>
                <w:sz w:val="24"/>
                <w:szCs w:val="24"/>
              </w:rPr>
              <w:t>ч</w:t>
            </w:r>
            <w:r w:rsidRPr="00E22665">
              <w:rPr>
                <w:rFonts w:ascii="Arial" w:hAnsi="Arial" w:cs="Arial"/>
                <w:iCs/>
                <w:color w:val="000000"/>
                <w:sz w:val="24"/>
                <w:szCs w:val="24"/>
              </w:rPr>
              <w:t>имое</w:t>
            </w:r>
            <w:proofErr w:type="gramEnd"/>
            <w:r w:rsidRPr="00E22665">
              <w:rPr>
                <w:rFonts w:ascii="Arial" w:hAnsi="Arial" w:cs="Arial"/>
                <w:color w:val="000000"/>
                <w:sz w:val="24"/>
                <w:szCs w:val="24"/>
              </w:rPr>
              <w:t xml:space="preserve"> </w:t>
            </w:r>
            <w:r w:rsidRPr="00E22665">
              <w:rPr>
                <w:rFonts w:ascii="Arial" w:hAnsi="Arial" w:cs="Arial"/>
                <w:iCs/>
                <w:color w:val="000000"/>
                <w:sz w:val="24"/>
                <w:szCs w:val="24"/>
              </w:rPr>
              <w:t>в</w:t>
            </w:r>
            <w:r w:rsidRPr="00E22665">
              <w:rPr>
                <w:rFonts w:ascii="Arial" w:hAnsi="Arial" w:cs="Arial"/>
                <w:color w:val="000000"/>
                <w:sz w:val="24"/>
                <w:szCs w:val="24"/>
              </w:rPr>
              <w:t xml:space="preserve"> </w:t>
            </w:r>
            <w:r w:rsidRPr="00E22665">
              <w:rPr>
                <w:rFonts w:ascii="Arial" w:hAnsi="Arial" w:cs="Arial"/>
                <w:iCs/>
                <w:color w:val="000000"/>
                <w:sz w:val="24"/>
                <w:szCs w:val="24"/>
              </w:rPr>
              <w:t>пер</w:t>
            </w:r>
            <w:r w:rsidRPr="00E22665">
              <w:rPr>
                <w:rFonts w:ascii="Arial" w:hAnsi="Arial" w:cs="Arial"/>
                <w:iCs/>
                <w:color w:val="000000"/>
                <w:spacing w:val="-1"/>
                <w:sz w:val="24"/>
                <w:szCs w:val="24"/>
              </w:rPr>
              <w:t>е</w:t>
            </w:r>
            <w:r w:rsidRPr="00E22665">
              <w:rPr>
                <w:rFonts w:ascii="Arial" w:hAnsi="Arial" w:cs="Arial"/>
                <w:iCs/>
                <w:color w:val="000000"/>
                <w:sz w:val="24"/>
                <w:szCs w:val="24"/>
              </w:rPr>
              <w:t>чне</w:t>
            </w:r>
            <w:r w:rsidRPr="00E22665">
              <w:rPr>
                <w:rFonts w:ascii="Arial" w:hAnsi="Arial" w:cs="Arial"/>
                <w:color w:val="000000"/>
                <w:sz w:val="24"/>
                <w:szCs w:val="24"/>
              </w:rPr>
              <w:t xml:space="preserve"> </w:t>
            </w:r>
            <w:r w:rsidRPr="00E22665">
              <w:rPr>
                <w:rFonts w:ascii="Arial" w:hAnsi="Arial" w:cs="Arial"/>
                <w:iCs/>
                <w:color w:val="000000"/>
                <w:sz w:val="24"/>
                <w:szCs w:val="24"/>
              </w:rPr>
              <w:t>информации;</w:t>
            </w:r>
          </w:p>
          <w:p w:rsidR="0064773D" w:rsidRPr="00E22665" w:rsidRDefault="0064773D" w:rsidP="005C094B">
            <w:pPr>
              <w:spacing w:line="237" w:lineRule="auto"/>
              <w:ind w:left="34" w:right="-18"/>
              <w:rPr>
                <w:rFonts w:ascii="Arial" w:hAnsi="Arial" w:cs="Arial"/>
                <w:iCs/>
                <w:color w:val="000000"/>
                <w:sz w:val="24"/>
                <w:szCs w:val="24"/>
              </w:rPr>
            </w:pPr>
            <w:r w:rsidRPr="00E22665">
              <w:rPr>
                <w:rFonts w:ascii="Arial" w:hAnsi="Arial" w:cs="Arial"/>
                <w:iCs/>
                <w:color w:val="000000"/>
                <w:sz w:val="24"/>
                <w:szCs w:val="24"/>
              </w:rPr>
              <w:t>оц</w:t>
            </w:r>
            <w:r w:rsidRPr="00E22665">
              <w:rPr>
                <w:rFonts w:ascii="Arial" w:hAnsi="Arial" w:cs="Arial"/>
                <w:iCs/>
                <w:color w:val="000000"/>
                <w:spacing w:val="-1"/>
                <w:sz w:val="24"/>
                <w:szCs w:val="24"/>
              </w:rPr>
              <w:t>е</w:t>
            </w:r>
            <w:r w:rsidRPr="00E22665">
              <w:rPr>
                <w:rFonts w:ascii="Arial" w:hAnsi="Arial" w:cs="Arial"/>
                <w:iCs/>
                <w:color w:val="000000"/>
                <w:sz w:val="24"/>
                <w:szCs w:val="24"/>
              </w:rPr>
              <w:t>нивать</w:t>
            </w:r>
            <w:r w:rsidRPr="00E22665">
              <w:rPr>
                <w:rFonts w:ascii="Arial" w:hAnsi="Arial" w:cs="Arial"/>
                <w:color w:val="000000"/>
                <w:sz w:val="24"/>
                <w:szCs w:val="24"/>
              </w:rPr>
              <w:t xml:space="preserve"> </w:t>
            </w:r>
            <w:r w:rsidRPr="00E22665">
              <w:rPr>
                <w:rFonts w:ascii="Arial" w:hAnsi="Arial" w:cs="Arial"/>
                <w:iCs/>
                <w:color w:val="000000"/>
                <w:sz w:val="24"/>
                <w:szCs w:val="24"/>
              </w:rPr>
              <w:t>практиче</w:t>
            </w:r>
            <w:r w:rsidRPr="00E22665">
              <w:rPr>
                <w:rFonts w:ascii="Arial" w:hAnsi="Arial" w:cs="Arial"/>
                <w:iCs/>
                <w:color w:val="000000"/>
                <w:spacing w:val="-1"/>
                <w:sz w:val="24"/>
                <w:szCs w:val="24"/>
              </w:rPr>
              <w:t>с</w:t>
            </w:r>
            <w:r w:rsidRPr="00E22665">
              <w:rPr>
                <w:rFonts w:ascii="Arial" w:hAnsi="Arial" w:cs="Arial"/>
                <w:iCs/>
                <w:color w:val="000000"/>
                <w:sz w:val="24"/>
                <w:szCs w:val="24"/>
              </w:rPr>
              <w:t>кую</w:t>
            </w:r>
            <w:r w:rsidRPr="00E22665">
              <w:rPr>
                <w:rFonts w:ascii="Arial" w:hAnsi="Arial" w:cs="Arial"/>
                <w:color w:val="000000"/>
                <w:sz w:val="24"/>
                <w:szCs w:val="24"/>
              </w:rPr>
              <w:t xml:space="preserve"> </w:t>
            </w:r>
            <w:r w:rsidRPr="00E22665">
              <w:rPr>
                <w:rFonts w:ascii="Arial" w:hAnsi="Arial" w:cs="Arial"/>
                <w:iCs/>
                <w:color w:val="000000"/>
                <w:sz w:val="24"/>
                <w:szCs w:val="24"/>
              </w:rPr>
              <w:t>зна</w:t>
            </w:r>
            <w:r w:rsidRPr="00E22665">
              <w:rPr>
                <w:rFonts w:ascii="Arial" w:hAnsi="Arial" w:cs="Arial"/>
                <w:iCs/>
                <w:color w:val="000000"/>
                <w:spacing w:val="1"/>
                <w:sz w:val="24"/>
                <w:szCs w:val="24"/>
              </w:rPr>
              <w:t>ч</w:t>
            </w:r>
            <w:r w:rsidRPr="00E22665">
              <w:rPr>
                <w:rFonts w:ascii="Arial" w:hAnsi="Arial" w:cs="Arial"/>
                <w:iCs/>
                <w:color w:val="000000"/>
                <w:sz w:val="24"/>
                <w:szCs w:val="24"/>
              </w:rPr>
              <w:t>имость</w:t>
            </w:r>
            <w:r w:rsidRPr="00E22665">
              <w:rPr>
                <w:rFonts w:ascii="Arial" w:hAnsi="Arial" w:cs="Arial"/>
                <w:color w:val="000000"/>
                <w:sz w:val="24"/>
                <w:szCs w:val="24"/>
              </w:rPr>
              <w:t xml:space="preserve"> </w:t>
            </w:r>
            <w:r w:rsidRPr="00E22665">
              <w:rPr>
                <w:rFonts w:ascii="Arial" w:hAnsi="Arial" w:cs="Arial"/>
                <w:iCs/>
                <w:color w:val="000000"/>
                <w:sz w:val="24"/>
                <w:szCs w:val="24"/>
              </w:rPr>
              <w:t>рез</w:t>
            </w:r>
            <w:r w:rsidRPr="00E22665">
              <w:rPr>
                <w:rFonts w:ascii="Arial" w:hAnsi="Arial" w:cs="Arial"/>
                <w:iCs/>
                <w:color w:val="000000"/>
                <w:spacing w:val="-1"/>
                <w:sz w:val="24"/>
                <w:szCs w:val="24"/>
              </w:rPr>
              <w:t>у</w:t>
            </w:r>
            <w:r w:rsidRPr="00E22665">
              <w:rPr>
                <w:rFonts w:ascii="Arial" w:hAnsi="Arial" w:cs="Arial"/>
                <w:iCs/>
                <w:color w:val="000000"/>
                <w:sz w:val="24"/>
                <w:szCs w:val="24"/>
              </w:rPr>
              <w:t>льтатов</w:t>
            </w:r>
            <w:r w:rsidRPr="00E22665">
              <w:rPr>
                <w:rFonts w:ascii="Arial" w:hAnsi="Arial" w:cs="Arial"/>
                <w:color w:val="000000"/>
                <w:sz w:val="24"/>
                <w:szCs w:val="24"/>
              </w:rPr>
              <w:t xml:space="preserve"> </w:t>
            </w:r>
            <w:r w:rsidRPr="00E22665">
              <w:rPr>
                <w:rFonts w:ascii="Arial" w:hAnsi="Arial" w:cs="Arial"/>
                <w:iCs/>
                <w:color w:val="000000"/>
                <w:sz w:val="24"/>
                <w:szCs w:val="24"/>
              </w:rPr>
              <w:t>поиска;</w:t>
            </w:r>
          </w:p>
          <w:p w:rsidR="0064773D" w:rsidRPr="00E22665" w:rsidRDefault="0064773D" w:rsidP="005C094B">
            <w:pPr>
              <w:ind w:left="34" w:right="-18"/>
              <w:rPr>
                <w:rFonts w:ascii="Arial" w:hAnsi="Arial" w:cs="Arial"/>
                <w:b/>
                <w:sz w:val="24"/>
                <w:szCs w:val="24"/>
              </w:rPr>
            </w:pPr>
            <w:r w:rsidRPr="00E22665">
              <w:rPr>
                <w:rFonts w:ascii="Arial" w:hAnsi="Arial" w:cs="Arial"/>
                <w:iCs/>
                <w:color w:val="000000"/>
                <w:sz w:val="24"/>
                <w:szCs w:val="24"/>
              </w:rPr>
              <w:t>оформлят</w:t>
            </w:r>
            <w:r w:rsidRPr="00E22665">
              <w:rPr>
                <w:rFonts w:ascii="Arial" w:hAnsi="Arial" w:cs="Arial"/>
                <w:color w:val="000000"/>
                <w:sz w:val="24"/>
                <w:szCs w:val="24"/>
              </w:rPr>
              <w:t xml:space="preserve">ь </w:t>
            </w:r>
            <w:r w:rsidRPr="00E22665">
              <w:rPr>
                <w:rFonts w:ascii="Arial" w:hAnsi="Arial" w:cs="Arial"/>
                <w:iCs/>
                <w:color w:val="000000"/>
                <w:sz w:val="24"/>
                <w:szCs w:val="24"/>
              </w:rPr>
              <w:t>результаты</w:t>
            </w:r>
            <w:r w:rsidRPr="00E22665">
              <w:rPr>
                <w:rFonts w:ascii="Arial" w:hAnsi="Arial" w:cs="Arial"/>
                <w:color w:val="000000"/>
                <w:sz w:val="24"/>
                <w:szCs w:val="24"/>
              </w:rPr>
              <w:t xml:space="preserve"> </w:t>
            </w:r>
            <w:r w:rsidRPr="00E22665">
              <w:rPr>
                <w:rFonts w:ascii="Arial" w:hAnsi="Arial" w:cs="Arial"/>
                <w:iCs/>
                <w:color w:val="000000"/>
                <w:sz w:val="24"/>
                <w:szCs w:val="24"/>
              </w:rPr>
              <w:t>поиска.</w:t>
            </w:r>
          </w:p>
        </w:tc>
        <w:tc>
          <w:tcPr>
            <w:tcW w:w="32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before="11"/>
              <w:ind w:right="132"/>
              <w:rPr>
                <w:rFonts w:ascii="Arial" w:hAnsi="Arial" w:cs="Arial"/>
                <w:iCs/>
                <w:color w:val="000000"/>
                <w:sz w:val="24"/>
                <w:szCs w:val="24"/>
              </w:rPr>
            </w:pPr>
            <w:r w:rsidRPr="00E22665">
              <w:rPr>
                <w:rFonts w:ascii="Arial" w:hAnsi="Arial" w:cs="Arial"/>
                <w:iCs/>
                <w:color w:val="000000"/>
                <w:sz w:val="24"/>
                <w:szCs w:val="24"/>
              </w:rPr>
              <w:t>Номенклат</w:t>
            </w:r>
            <w:r w:rsidRPr="00E22665">
              <w:rPr>
                <w:rFonts w:ascii="Arial" w:hAnsi="Arial" w:cs="Arial"/>
                <w:iCs/>
                <w:color w:val="000000"/>
                <w:spacing w:val="-1"/>
                <w:sz w:val="24"/>
                <w:szCs w:val="24"/>
              </w:rPr>
              <w:t>у</w:t>
            </w:r>
            <w:r w:rsidRPr="00E22665">
              <w:rPr>
                <w:rFonts w:ascii="Arial" w:hAnsi="Arial" w:cs="Arial"/>
                <w:iCs/>
                <w:color w:val="000000"/>
                <w:sz w:val="24"/>
                <w:szCs w:val="24"/>
              </w:rPr>
              <w:t>ра</w:t>
            </w:r>
            <w:r w:rsidRPr="00E22665">
              <w:rPr>
                <w:rFonts w:ascii="Arial" w:hAnsi="Arial" w:cs="Arial"/>
                <w:color w:val="000000"/>
                <w:sz w:val="24"/>
                <w:szCs w:val="24"/>
              </w:rPr>
              <w:t xml:space="preserve"> </w:t>
            </w:r>
            <w:r w:rsidRPr="00E22665">
              <w:rPr>
                <w:rFonts w:ascii="Arial" w:hAnsi="Arial" w:cs="Arial"/>
                <w:iCs/>
                <w:color w:val="000000"/>
                <w:sz w:val="24"/>
                <w:szCs w:val="24"/>
              </w:rPr>
              <w:t>информацио</w:t>
            </w:r>
            <w:r w:rsidRPr="00E22665">
              <w:rPr>
                <w:rFonts w:ascii="Arial" w:hAnsi="Arial" w:cs="Arial"/>
                <w:iCs/>
                <w:color w:val="000000"/>
                <w:spacing w:val="1"/>
                <w:sz w:val="24"/>
                <w:szCs w:val="24"/>
              </w:rPr>
              <w:t>н</w:t>
            </w:r>
            <w:r w:rsidRPr="00E22665">
              <w:rPr>
                <w:rFonts w:ascii="Arial" w:hAnsi="Arial" w:cs="Arial"/>
                <w:iCs/>
                <w:color w:val="000000"/>
                <w:sz w:val="24"/>
                <w:szCs w:val="24"/>
              </w:rPr>
              <w:t>ных</w:t>
            </w:r>
            <w:r w:rsidRPr="00E22665">
              <w:rPr>
                <w:rFonts w:ascii="Arial" w:hAnsi="Arial" w:cs="Arial"/>
                <w:color w:val="000000"/>
                <w:sz w:val="24"/>
                <w:szCs w:val="24"/>
              </w:rPr>
              <w:t xml:space="preserve"> </w:t>
            </w:r>
            <w:r w:rsidRPr="00E22665">
              <w:rPr>
                <w:rFonts w:ascii="Arial" w:hAnsi="Arial" w:cs="Arial"/>
                <w:iCs/>
                <w:color w:val="000000"/>
                <w:sz w:val="24"/>
                <w:szCs w:val="24"/>
              </w:rPr>
              <w:t>источников</w:t>
            </w:r>
            <w:r w:rsidRPr="00E22665">
              <w:rPr>
                <w:rFonts w:ascii="Arial" w:hAnsi="Arial" w:cs="Arial"/>
                <w:color w:val="000000"/>
                <w:sz w:val="24"/>
                <w:szCs w:val="24"/>
              </w:rPr>
              <w:t xml:space="preserve"> </w:t>
            </w:r>
            <w:r w:rsidRPr="00E22665">
              <w:rPr>
                <w:rFonts w:ascii="Arial" w:hAnsi="Arial" w:cs="Arial"/>
                <w:iCs/>
                <w:color w:val="000000"/>
                <w:sz w:val="24"/>
                <w:szCs w:val="24"/>
              </w:rPr>
              <w:t>применя</w:t>
            </w:r>
            <w:r w:rsidRPr="00E22665">
              <w:rPr>
                <w:rFonts w:ascii="Arial" w:hAnsi="Arial" w:cs="Arial"/>
                <w:iCs/>
                <w:color w:val="000000"/>
                <w:spacing w:val="-1"/>
                <w:sz w:val="24"/>
                <w:szCs w:val="24"/>
              </w:rPr>
              <w:t>е</w:t>
            </w:r>
            <w:r w:rsidRPr="00E22665">
              <w:rPr>
                <w:rFonts w:ascii="Arial" w:hAnsi="Arial" w:cs="Arial"/>
                <w:iCs/>
                <w:color w:val="000000"/>
                <w:sz w:val="24"/>
                <w:szCs w:val="24"/>
              </w:rPr>
              <w:t>мых</w:t>
            </w:r>
            <w:r w:rsidRPr="00E22665">
              <w:rPr>
                <w:rFonts w:ascii="Arial" w:hAnsi="Arial" w:cs="Arial"/>
                <w:color w:val="000000"/>
                <w:sz w:val="24"/>
                <w:szCs w:val="24"/>
              </w:rPr>
              <w:t xml:space="preserve"> </w:t>
            </w:r>
            <w:r w:rsidRPr="00E22665">
              <w:rPr>
                <w:rFonts w:ascii="Arial" w:hAnsi="Arial" w:cs="Arial"/>
                <w:iCs/>
                <w:color w:val="000000"/>
                <w:sz w:val="24"/>
                <w:szCs w:val="24"/>
              </w:rPr>
              <w:t>в</w:t>
            </w:r>
            <w:r w:rsidRPr="00E22665">
              <w:rPr>
                <w:rFonts w:ascii="Arial" w:hAnsi="Arial" w:cs="Arial"/>
                <w:color w:val="000000"/>
                <w:sz w:val="24"/>
                <w:szCs w:val="24"/>
              </w:rPr>
              <w:t xml:space="preserve"> </w:t>
            </w:r>
            <w:proofErr w:type="gramStart"/>
            <w:r w:rsidRPr="00E22665">
              <w:rPr>
                <w:rFonts w:ascii="Arial" w:hAnsi="Arial" w:cs="Arial"/>
                <w:iCs/>
                <w:color w:val="000000"/>
                <w:sz w:val="24"/>
                <w:szCs w:val="24"/>
              </w:rPr>
              <w:t>профе</w:t>
            </w:r>
            <w:r w:rsidRPr="00E22665">
              <w:rPr>
                <w:rFonts w:ascii="Arial" w:hAnsi="Arial" w:cs="Arial"/>
                <w:iCs/>
                <w:color w:val="000000"/>
                <w:spacing w:val="-1"/>
                <w:sz w:val="24"/>
                <w:szCs w:val="24"/>
              </w:rPr>
              <w:t>сс</w:t>
            </w:r>
            <w:r w:rsidRPr="00E22665">
              <w:rPr>
                <w:rFonts w:ascii="Arial" w:hAnsi="Arial" w:cs="Arial"/>
                <w:iCs/>
                <w:color w:val="000000"/>
                <w:sz w:val="24"/>
                <w:szCs w:val="24"/>
              </w:rPr>
              <w:t>ионал</w:t>
            </w:r>
            <w:r w:rsidRPr="00E22665">
              <w:rPr>
                <w:rFonts w:ascii="Arial" w:hAnsi="Arial" w:cs="Arial"/>
                <w:iCs/>
                <w:color w:val="000000"/>
                <w:spacing w:val="1"/>
                <w:sz w:val="24"/>
                <w:szCs w:val="24"/>
              </w:rPr>
              <w:t>ьн</w:t>
            </w:r>
            <w:r w:rsidRPr="00E22665">
              <w:rPr>
                <w:rFonts w:ascii="Arial" w:hAnsi="Arial" w:cs="Arial"/>
                <w:iCs/>
                <w:color w:val="000000"/>
                <w:sz w:val="24"/>
                <w:szCs w:val="24"/>
              </w:rPr>
              <w:t>о</w:t>
            </w:r>
            <w:r w:rsidRPr="00E22665">
              <w:rPr>
                <w:rFonts w:ascii="Arial" w:hAnsi="Arial" w:cs="Arial"/>
                <w:color w:val="000000"/>
                <w:sz w:val="24"/>
                <w:szCs w:val="24"/>
              </w:rPr>
              <w:t xml:space="preserve"> </w:t>
            </w:r>
            <w:r w:rsidRPr="00E22665">
              <w:rPr>
                <w:rFonts w:ascii="Arial" w:hAnsi="Arial" w:cs="Arial"/>
                <w:iCs/>
                <w:color w:val="000000"/>
                <w:sz w:val="24"/>
                <w:szCs w:val="24"/>
              </w:rPr>
              <w:t>й</w:t>
            </w:r>
            <w:proofErr w:type="gramEnd"/>
            <w:r w:rsidRPr="00E22665">
              <w:rPr>
                <w:rFonts w:ascii="Arial" w:hAnsi="Arial" w:cs="Arial"/>
                <w:color w:val="000000"/>
                <w:sz w:val="24"/>
                <w:szCs w:val="24"/>
              </w:rPr>
              <w:t xml:space="preserve"> </w:t>
            </w:r>
            <w:r w:rsidRPr="00E22665">
              <w:rPr>
                <w:rFonts w:ascii="Arial" w:hAnsi="Arial" w:cs="Arial"/>
                <w:iCs/>
                <w:color w:val="000000"/>
                <w:sz w:val="24"/>
                <w:szCs w:val="24"/>
              </w:rPr>
              <w:t>де</w:t>
            </w:r>
            <w:r w:rsidRPr="00E22665">
              <w:rPr>
                <w:rFonts w:ascii="Arial" w:hAnsi="Arial" w:cs="Arial"/>
                <w:iCs/>
                <w:color w:val="000000"/>
                <w:spacing w:val="-1"/>
                <w:sz w:val="24"/>
                <w:szCs w:val="24"/>
              </w:rPr>
              <w:t>я</w:t>
            </w:r>
            <w:r w:rsidRPr="00E22665">
              <w:rPr>
                <w:rFonts w:ascii="Arial" w:hAnsi="Arial" w:cs="Arial"/>
                <w:iCs/>
                <w:color w:val="000000"/>
                <w:sz w:val="24"/>
                <w:szCs w:val="24"/>
              </w:rPr>
              <w:t>т</w:t>
            </w:r>
            <w:r w:rsidRPr="00E22665">
              <w:rPr>
                <w:rFonts w:ascii="Arial" w:hAnsi="Arial" w:cs="Arial"/>
                <w:iCs/>
                <w:color w:val="000000"/>
                <w:spacing w:val="-1"/>
                <w:sz w:val="24"/>
                <w:szCs w:val="24"/>
              </w:rPr>
              <w:t>е</w:t>
            </w:r>
            <w:r w:rsidRPr="00E22665">
              <w:rPr>
                <w:rFonts w:ascii="Arial" w:hAnsi="Arial" w:cs="Arial"/>
                <w:iCs/>
                <w:color w:val="000000"/>
                <w:sz w:val="24"/>
                <w:szCs w:val="24"/>
              </w:rPr>
              <w:t>ль</w:t>
            </w:r>
            <w:r w:rsidRPr="00E22665">
              <w:rPr>
                <w:rFonts w:ascii="Arial" w:hAnsi="Arial" w:cs="Arial"/>
                <w:iCs/>
                <w:color w:val="000000"/>
                <w:spacing w:val="1"/>
                <w:sz w:val="24"/>
                <w:szCs w:val="24"/>
              </w:rPr>
              <w:t>н</w:t>
            </w:r>
            <w:r w:rsidRPr="00E22665">
              <w:rPr>
                <w:rFonts w:ascii="Arial" w:hAnsi="Arial" w:cs="Arial"/>
                <w:iCs/>
                <w:color w:val="000000"/>
                <w:sz w:val="24"/>
                <w:szCs w:val="24"/>
              </w:rPr>
              <w:t>ости;</w:t>
            </w:r>
          </w:p>
          <w:p w:rsidR="0064773D" w:rsidRPr="00E22665" w:rsidRDefault="0064773D" w:rsidP="005C094B">
            <w:pPr>
              <w:ind w:right="82"/>
              <w:rPr>
                <w:rFonts w:ascii="Arial" w:hAnsi="Arial" w:cs="Arial"/>
                <w:iCs/>
                <w:color w:val="000000"/>
                <w:sz w:val="24"/>
                <w:szCs w:val="24"/>
              </w:rPr>
            </w:pPr>
            <w:r w:rsidRPr="00E22665">
              <w:rPr>
                <w:rFonts w:ascii="Arial" w:hAnsi="Arial" w:cs="Arial"/>
                <w:iCs/>
                <w:color w:val="000000"/>
                <w:sz w:val="24"/>
                <w:szCs w:val="24"/>
              </w:rPr>
              <w:t>при</w:t>
            </w:r>
            <w:r w:rsidRPr="00E22665">
              <w:rPr>
                <w:rFonts w:ascii="Arial" w:hAnsi="Arial" w:cs="Arial"/>
                <w:iCs/>
                <w:color w:val="000000"/>
                <w:spacing w:val="-1"/>
                <w:sz w:val="24"/>
                <w:szCs w:val="24"/>
              </w:rPr>
              <w:t>е</w:t>
            </w:r>
            <w:r w:rsidRPr="00E22665">
              <w:rPr>
                <w:rFonts w:ascii="Arial" w:hAnsi="Arial" w:cs="Arial"/>
                <w:iCs/>
                <w:color w:val="000000"/>
                <w:sz w:val="24"/>
                <w:szCs w:val="24"/>
              </w:rPr>
              <w:t>мы</w:t>
            </w:r>
            <w:r w:rsidRPr="00E22665">
              <w:rPr>
                <w:rFonts w:ascii="Arial" w:hAnsi="Arial" w:cs="Arial"/>
                <w:color w:val="000000"/>
                <w:sz w:val="24"/>
                <w:szCs w:val="24"/>
              </w:rPr>
              <w:t xml:space="preserve"> </w:t>
            </w:r>
            <w:r w:rsidRPr="00E22665">
              <w:rPr>
                <w:rFonts w:ascii="Arial" w:hAnsi="Arial" w:cs="Arial"/>
                <w:iCs/>
                <w:color w:val="000000"/>
                <w:sz w:val="24"/>
                <w:szCs w:val="24"/>
              </w:rPr>
              <w:t>стр</w:t>
            </w:r>
            <w:r w:rsidRPr="00E22665">
              <w:rPr>
                <w:rFonts w:ascii="Arial" w:hAnsi="Arial" w:cs="Arial"/>
                <w:iCs/>
                <w:color w:val="000000"/>
                <w:spacing w:val="-2"/>
                <w:sz w:val="24"/>
                <w:szCs w:val="24"/>
              </w:rPr>
              <w:t>у</w:t>
            </w:r>
            <w:r w:rsidRPr="00E22665">
              <w:rPr>
                <w:rFonts w:ascii="Arial" w:hAnsi="Arial" w:cs="Arial"/>
                <w:iCs/>
                <w:color w:val="000000"/>
                <w:sz w:val="24"/>
                <w:szCs w:val="24"/>
              </w:rPr>
              <w:t>кт</w:t>
            </w:r>
            <w:r w:rsidRPr="00E22665">
              <w:rPr>
                <w:rFonts w:ascii="Arial" w:hAnsi="Arial" w:cs="Arial"/>
                <w:iCs/>
                <w:color w:val="000000"/>
                <w:spacing w:val="-1"/>
                <w:sz w:val="24"/>
                <w:szCs w:val="24"/>
              </w:rPr>
              <w:t>у</w:t>
            </w:r>
            <w:r w:rsidRPr="00E22665">
              <w:rPr>
                <w:rFonts w:ascii="Arial" w:hAnsi="Arial" w:cs="Arial"/>
                <w:iCs/>
                <w:color w:val="000000"/>
                <w:sz w:val="24"/>
                <w:szCs w:val="24"/>
              </w:rPr>
              <w:t>рир</w:t>
            </w:r>
            <w:r w:rsidRPr="00E22665">
              <w:rPr>
                <w:rFonts w:ascii="Arial" w:hAnsi="Arial" w:cs="Arial"/>
                <w:iCs/>
                <w:color w:val="000000"/>
                <w:spacing w:val="1"/>
                <w:sz w:val="24"/>
                <w:szCs w:val="24"/>
              </w:rPr>
              <w:t>о</w:t>
            </w:r>
            <w:r w:rsidRPr="00E22665">
              <w:rPr>
                <w:rFonts w:ascii="Arial" w:hAnsi="Arial" w:cs="Arial"/>
                <w:iCs/>
                <w:color w:val="000000"/>
                <w:sz w:val="24"/>
                <w:szCs w:val="24"/>
              </w:rPr>
              <w:t>вания</w:t>
            </w:r>
            <w:r w:rsidRPr="00E22665">
              <w:rPr>
                <w:rFonts w:ascii="Arial" w:hAnsi="Arial" w:cs="Arial"/>
                <w:color w:val="000000"/>
                <w:spacing w:val="-1"/>
                <w:sz w:val="24"/>
                <w:szCs w:val="24"/>
              </w:rPr>
              <w:t xml:space="preserve"> </w:t>
            </w:r>
            <w:r w:rsidRPr="00E22665">
              <w:rPr>
                <w:rFonts w:ascii="Arial" w:hAnsi="Arial" w:cs="Arial"/>
                <w:iCs/>
                <w:color w:val="000000"/>
                <w:sz w:val="24"/>
                <w:szCs w:val="24"/>
              </w:rPr>
              <w:t>информации;</w:t>
            </w:r>
          </w:p>
          <w:p w:rsidR="0064773D" w:rsidRPr="00E22665" w:rsidRDefault="0064773D" w:rsidP="005C094B">
            <w:pPr>
              <w:rPr>
                <w:rFonts w:ascii="Arial" w:hAnsi="Arial" w:cs="Arial"/>
                <w:b/>
                <w:sz w:val="24"/>
                <w:szCs w:val="24"/>
              </w:rPr>
            </w:pPr>
            <w:r w:rsidRPr="00E22665">
              <w:rPr>
                <w:rFonts w:ascii="Arial" w:hAnsi="Arial" w:cs="Arial"/>
                <w:iCs/>
                <w:color w:val="000000"/>
                <w:sz w:val="24"/>
                <w:szCs w:val="24"/>
              </w:rPr>
              <w:t>формат</w:t>
            </w:r>
            <w:r w:rsidRPr="00E22665">
              <w:rPr>
                <w:rFonts w:ascii="Arial" w:hAnsi="Arial" w:cs="Arial"/>
                <w:color w:val="000000"/>
                <w:sz w:val="24"/>
                <w:szCs w:val="24"/>
              </w:rPr>
              <w:t xml:space="preserve"> </w:t>
            </w:r>
            <w:r w:rsidRPr="00E22665">
              <w:rPr>
                <w:rFonts w:ascii="Arial" w:hAnsi="Arial" w:cs="Arial"/>
                <w:iCs/>
                <w:color w:val="000000"/>
                <w:sz w:val="24"/>
                <w:szCs w:val="24"/>
              </w:rPr>
              <w:t>оформ</w:t>
            </w:r>
            <w:r w:rsidRPr="00E22665">
              <w:rPr>
                <w:rFonts w:ascii="Arial" w:hAnsi="Arial" w:cs="Arial"/>
                <w:iCs/>
                <w:color w:val="000000"/>
                <w:spacing w:val="1"/>
                <w:sz w:val="24"/>
                <w:szCs w:val="24"/>
              </w:rPr>
              <w:t>л</w:t>
            </w:r>
            <w:r w:rsidRPr="00E22665">
              <w:rPr>
                <w:rFonts w:ascii="Arial" w:hAnsi="Arial" w:cs="Arial"/>
                <w:iCs/>
                <w:color w:val="000000"/>
                <w:sz w:val="24"/>
                <w:szCs w:val="24"/>
              </w:rPr>
              <w:t>ения</w:t>
            </w:r>
            <w:r w:rsidRPr="00E22665">
              <w:rPr>
                <w:rFonts w:ascii="Arial" w:hAnsi="Arial" w:cs="Arial"/>
                <w:color w:val="000000"/>
                <w:sz w:val="24"/>
                <w:szCs w:val="24"/>
              </w:rPr>
              <w:t xml:space="preserve"> </w:t>
            </w:r>
            <w:r w:rsidRPr="00E22665">
              <w:rPr>
                <w:rFonts w:ascii="Arial" w:hAnsi="Arial" w:cs="Arial"/>
                <w:iCs/>
                <w:color w:val="000000"/>
                <w:sz w:val="24"/>
                <w:szCs w:val="24"/>
              </w:rPr>
              <w:t>рез</w:t>
            </w:r>
            <w:r w:rsidRPr="00E22665">
              <w:rPr>
                <w:rFonts w:ascii="Arial" w:hAnsi="Arial" w:cs="Arial"/>
                <w:iCs/>
                <w:color w:val="000000"/>
                <w:spacing w:val="-1"/>
                <w:sz w:val="24"/>
                <w:szCs w:val="24"/>
              </w:rPr>
              <w:t>у</w:t>
            </w:r>
            <w:r w:rsidRPr="00E22665">
              <w:rPr>
                <w:rFonts w:ascii="Arial" w:hAnsi="Arial" w:cs="Arial"/>
                <w:iCs/>
                <w:color w:val="000000"/>
                <w:sz w:val="24"/>
                <w:szCs w:val="24"/>
              </w:rPr>
              <w:t>льтатов</w:t>
            </w:r>
            <w:r w:rsidRPr="00E22665">
              <w:rPr>
                <w:rFonts w:ascii="Arial" w:hAnsi="Arial" w:cs="Arial"/>
                <w:color w:val="000000"/>
                <w:sz w:val="24"/>
                <w:szCs w:val="24"/>
              </w:rPr>
              <w:t xml:space="preserve"> </w:t>
            </w:r>
            <w:r w:rsidRPr="00E22665">
              <w:rPr>
                <w:rFonts w:ascii="Arial" w:hAnsi="Arial" w:cs="Arial"/>
                <w:iCs/>
                <w:color w:val="000000"/>
                <w:sz w:val="24"/>
                <w:szCs w:val="24"/>
              </w:rPr>
              <w:t>поиска</w:t>
            </w:r>
            <w:r w:rsidRPr="00E22665">
              <w:rPr>
                <w:rFonts w:ascii="Arial" w:hAnsi="Arial" w:cs="Arial"/>
                <w:color w:val="000000"/>
                <w:sz w:val="24"/>
                <w:szCs w:val="24"/>
              </w:rPr>
              <w:t xml:space="preserve"> </w:t>
            </w:r>
            <w:r w:rsidRPr="00E22665">
              <w:rPr>
                <w:rFonts w:ascii="Arial" w:hAnsi="Arial" w:cs="Arial"/>
                <w:iCs/>
                <w:color w:val="000000"/>
                <w:sz w:val="24"/>
                <w:szCs w:val="24"/>
              </w:rPr>
              <w:t>информации.</w:t>
            </w:r>
          </w:p>
        </w:tc>
      </w:tr>
      <w:tr w:rsidR="0064773D" w:rsidRPr="00E22665" w:rsidTr="0064773D">
        <w:tc>
          <w:tcPr>
            <w:tcW w:w="26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rPr>
                <w:rFonts w:ascii="Arial" w:hAnsi="Arial" w:cs="Arial"/>
                <w:iCs/>
                <w:color w:val="000000"/>
                <w:sz w:val="24"/>
                <w:szCs w:val="24"/>
              </w:rPr>
            </w:pPr>
            <w:r w:rsidRPr="00E22665">
              <w:rPr>
                <w:rFonts w:ascii="Arial" w:hAnsi="Arial" w:cs="Arial"/>
                <w:iCs/>
                <w:color w:val="000000"/>
                <w:sz w:val="24"/>
                <w:szCs w:val="24"/>
              </w:rPr>
              <w:t>ОК</w:t>
            </w:r>
            <w:r w:rsidRPr="00E22665">
              <w:rPr>
                <w:rFonts w:ascii="Arial" w:hAnsi="Arial" w:cs="Arial"/>
                <w:color w:val="000000"/>
                <w:spacing w:val="-1"/>
                <w:sz w:val="24"/>
                <w:szCs w:val="24"/>
              </w:rPr>
              <w:t xml:space="preserve"> </w:t>
            </w:r>
            <w:r w:rsidRPr="00E22665">
              <w:rPr>
                <w:rFonts w:ascii="Arial" w:hAnsi="Arial" w:cs="Arial"/>
                <w:iCs/>
                <w:color w:val="000000"/>
                <w:sz w:val="24"/>
                <w:szCs w:val="24"/>
              </w:rPr>
              <w:t>3. Пла</w:t>
            </w:r>
            <w:r w:rsidRPr="00E22665">
              <w:rPr>
                <w:rFonts w:ascii="Arial" w:hAnsi="Arial" w:cs="Arial"/>
                <w:iCs/>
                <w:color w:val="000000"/>
                <w:spacing w:val="1"/>
                <w:sz w:val="24"/>
                <w:szCs w:val="24"/>
              </w:rPr>
              <w:t>н</w:t>
            </w:r>
            <w:r w:rsidRPr="00E22665">
              <w:rPr>
                <w:rFonts w:ascii="Arial" w:hAnsi="Arial" w:cs="Arial"/>
                <w:iCs/>
                <w:color w:val="000000"/>
                <w:sz w:val="24"/>
                <w:szCs w:val="24"/>
              </w:rPr>
              <w:t>ировать</w:t>
            </w:r>
            <w:r w:rsidRPr="00E22665">
              <w:rPr>
                <w:rFonts w:ascii="Arial" w:hAnsi="Arial" w:cs="Arial"/>
                <w:color w:val="000000"/>
                <w:sz w:val="24"/>
                <w:szCs w:val="24"/>
              </w:rPr>
              <w:t xml:space="preserve"> </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реализо</w:t>
            </w:r>
            <w:r w:rsidRPr="00E22665">
              <w:rPr>
                <w:rFonts w:ascii="Arial" w:hAnsi="Arial" w:cs="Arial"/>
                <w:iCs/>
                <w:color w:val="000000"/>
                <w:spacing w:val="-1"/>
                <w:sz w:val="24"/>
                <w:szCs w:val="24"/>
              </w:rPr>
              <w:t>в</w:t>
            </w:r>
            <w:r w:rsidRPr="00E22665">
              <w:rPr>
                <w:rFonts w:ascii="Arial" w:hAnsi="Arial" w:cs="Arial"/>
                <w:iCs/>
                <w:color w:val="000000"/>
                <w:sz w:val="24"/>
                <w:szCs w:val="24"/>
              </w:rPr>
              <w:t>ывать</w:t>
            </w:r>
            <w:r w:rsidRPr="00E22665">
              <w:rPr>
                <w:rFonts w:ascii="Arial" w:hAnsi="Arial" w:cs="Arial"/>
                <w:color w:val="000000"/>
                <w:sz w:val="24"/>
                <w:szCs w:val="24"/>
              </w:rPr>
              <w:t xml:space="preserve"> </w:t>
            </w:r>
            <w:r w:rsidRPr="00E22665">
              <w:rPr>
                <w:rFonts w:ascii="Arial" w:hAnsi="Arial" w:cs="Arial"/>
                <w:iCs/>
                <w:color w:val="000000"/>
                <w:sz w:val="24"/>
                <w:szCs w:val="24"/>
              </w:rPr>
              <w:t>со</w:t>
            </w:r>
            <w:r w:rsidRPr="00E22665">
              <w:rPr>
                <w:rFonts w:ascii="Arial" w:hAnsi="Arial" w:cs="Arial"/>
                <w:iCs/>
                <w:color w:val="000000"/>
                <w:spacing w:val="-1"/>
                <w:sz w:val="24"/>
                <w:szCs w:val="24"/>
              </w:rPr>
              <w:t>бс</w:t>
            </w:r>
            <w:r w:rsidRPr="00E22665">
              <w:rPr>
                <w:rFonts w:ascii="Arial" w:hAnsi="Arial" w:cs="Arial"/>
                <w:iCs/>
                <w:color w:val="000000"/>
                <w:spacing w:val="1"/>
                <w:sz w:val="24"/>
                <w:szCs w:val="24"/>
              </w:rPr>
              <w:t>т</w:t>
            </w:r>
            <w:r w:rsidRPr="00E22665">
              <w:rPr>
                <w:rFonts w:ascii="Arial" w:hAnsi="Arial" w:cs="Arial"/>
                <w:iCs/>
                <w:color w:val="000000"/>
                <w:sz w:val="24"/>
                <w:szCs w:val="24"/>
              </w:rPr>
              <w:t>в</w:t>
            </w:r>
            <w:r w:rsidRPr="00E22665">
              <w:rPr>
                <w:rFonts w:ascii="Arial" w:hAnsi="Arial" w:cs="Arial"/>
                <w:iCs/>
                <w:color w:val="000000"/>
                <w:spacing w:val="-1"/>
                <w:sz w:val="24"/>
                <w:szCs w:val="24"/>
              </w:rPr>
              <w:t>е</w:t>
            </w:r>
            <w:r w:rsidRPr="00E22665">
              <w:rPr>
                <w:rFonts w:ascii="Arial" w:hAnsi="Arial" w:cs="Arial"/>
                <w:iCs/>
                <w:color w:val="000000"/>
                <w:sz w:val="24"/>
                <w:szCs w:val="24"/>
              </w:rPr>
              <w:t>нное</w:t>
            </w:r>
            <w:r w:rsidRPr="00E22665">
              <w:rPr>
                <w:rFonts w:ascii="Arial" w:hAnsi="Arial" w:cs="Arial"/>
                <w:color w:val="000000"/>
                <w:sz w:val="24"/>
                <w:szCs w:val="24"/>
              </w:rPr>
              <w:t xml:space="preserve"> </w:t>
            </w:r>
            <w:r w:rsidRPr="00E22665">
              <w:rPr>
                <w:rFonts w:ascii="Arial" w:hAnsi="Arial" w:cs="Arial"/>
                <w:iCs/>
                <w:color w:val="000000"/>
                <w:sz w:val="24"/>
                <w:szCs w:val="24"/>
              </w:rPr>
              <w:t>профе</w:t>
            </w:r>
            <w:r w:rsidRPr="00E22665">
              <w:rPr>
                <w:rFonts w:ascii="Arial" w:hAnsi="Arial" w:cs="Arial"/>
                <w:iCs/>
                <w:color w:val="000000"/>
                <w:spacing w:val="-1"/>
                <w:sz w:val="24"/>
                <w:szCs w:val="24"/>
              </w:rPr>
              <w:t>сс</w:t>
            </w:r>
            <w:r w:rsidRPr="00E22665">
              <w:rPr>
                <w:rFonts w:ascii="Arial" w:hAnsi="Arial" w:cs="Arial"/>
                <w:iCs/>
                <w:color w:val="000000"/>
                <w:sz w:val="24"/>
                <w:szCs w:val="24"/>
              </w:rPr>
              <w:t>ионал</w:t>
            </w:r>
            <w:r w:rsidRPr="00E22665">
              <w:rPr>
                <w:rFonts w:ascii="Arial" w:hAnsi="Arial" w:cs="Arial"/>
                <w:iCs/>
                <w:color w:val="000000"/>
                <w:spacing w:val="1"/>
                <w:sz w:val="24"/>
                <w:szCs w:val="24"/>
              </w:rPr>
              <w:t>ьн</w:t>
            </w:r>
            <w:r w:rsidRPr="00E22665">
              <w:rPr>
                <w:rFonts w:ascii="Arial" w:hAnsi="Arial" w:cs="Arial"/>
                <w:iCs/>
                <w:color w:val="000000"/>
                <w:sz w:val="24"/>
                <w:szCs w:val="24"/>
              </w:rPr>
              <w:t>ое</w:t>
            </w:r>
            <w:r w:rsidRPr="00E22665">
              <w:rPr>
                <w:rFonts w:ascii="Arial" w:hAnsi="Arial" w:cs="Arial"/>
                <w:color w:val="000000"/>
                <w:sz w:val="24"/>
                <w:szCs w:val="24"/>
              </w:rPr>
              <w:t xml:space="preserve"> </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ли</w:t>
            </w:r>
            <w:r w:rsidRPr="00E22665">
              <w:rPr>
                <w:rFonts w:ascii="Arial" w:hAnsi="Arial" w:cs="Arial"/>
                <w:iCs/>
                <w:color w:val="000000"/>
                <w:spacing w:val="1"/>
                <w:sz w:val="24"/>
                <w:szCs w:val="24"/>
              </w:rPr>
              <w:t>ч</w:t>
            </w:r>
            <w:r w:rsidRPr="00E22665">
              <w:rPr>
                <w:rFonts w:ascii="Arial" w:hAnsi="Arial" w:cs="Arial"/>
                <w:iCs/>
                <w:color w:val="000000"/>
                <w:sz w:val="24"/>
                <w:szCs w:val="24"/>
              </w:rPr>
              <w:t>ностное</w:t>
            </w:r>
            <w:r w:rsidRPr="00E22665">
              <w:rPr>
                <w:rFonts w:ascii="Arial" w:hAnsi="Arial" w:cs="Arial"/>
                <w:color w:val="000000"/>
                <w:sz w:val="24"/>
                <w:szCs w:val="24"/>
              </w:rPr>
              <w:t xml:space="preserve"> </w:t>
            </w:r>
            <w:r w:rsidRPr="00E22665">
              <w:rPr>
                <w:rFonts w:ascii="Arial" w:hAnsi="Arial" w:cs="Arial"/>
                <w:iCs/>
                <w:color w:val="000000"/>
                <w:sz w:val="24"/>
                <w:szCs w:val="24"/>
              </w:rPr>
              <w:t>развити</w:t>
            </w:r>
            <w:r w:rsidRPr="00E22665">
              <w:rPr>
                <w:rFonts w:ascii="Arial" w:hAnsi="Arial" w:cs="Arial"/>
                <w:iCs/>
                <w:color w:val="000000"/>
                <w:spacing w:val="-2"/>
                <w:sz w:val="24"/>
                <w:szCs w:val="24"/>
              </w:rPr>
              <w:t>е</w:t>
            </w:r>
            <w:r w:rsidRPr="00E22665">
              <w:rPr>
                <w:rFonts w:ascii="Arial" w:hAnsi="Arial" w:cs="Arial"/>
                <w:iCs/>
                <w:color w:val="000000"/>
                <w:sz w:val="24"/>
                <w:szCs w:val="24"/>
              </w:rPr>
              <w:t>.</w:t>
            </w:r>
          </w:p>
        </w:tc>
        <w:tc>
          <w:tcPr>
            <w:tcW w:w="3544"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before="16" w:line="273" w:lineRule="auto"/>
              <w:ind w:left="34" w:right="81"/>
              <w:rPr>
                <w:rFonts w:ascii="Arial" w:hAnsi="Arial" w:cs="Arial"/>
                <w:iCs/>
                <w:color w:val="000000"/>
                <w:sz w:val="24"/>
                <w:szCs w:val="24"/>
              </w:rPr>
            </w:pPr>
            <w:r w:rsidRPr="00E22665">
              <w:rPr>
                <w:rFonts w:ascii="Arial" w:hAnsi="Arial" w:cs="Arial"/>
                <w:iCs/>
                <w:color w:val="000000"/>
                <w:sz w:val="24"/>
                <w:szCs w:val="24"/>
              </w:rPr>
              <w:t>Опр</w:t>
            </w:r>
            <w:r w:rsidRPr="00E22665">
              <w:rPr>
                <w:rFonts w:ascii="Arial" w:hAnsi="Arial" w:cs="Arial"/>
                <w:iCs/>
                <w:color w:val="000000"/>
                <w:spacing w:val="-1"/>
                <w:sz w:val="24"/>
                <w:szCs w:val="24"/>
              </w:rPr>
              <w:t>е</w:t>
            </w:r>
            <w:r w:rsidRPr="00E22665">
              <w:rPr>
                <w:rFonts w:ascii="Arial" w:hAnsi="Arial" w:cs="Arial"/>
                <w:iCs/>
                <w:color w:val="000000"/>
                <w:sz w:val="24"/>
                <w:szCs w:val="24"/>
              </w:rPr>
              <w:t>дел</w:t>
            </w:r>
            <w:r w:rsidRPr="00E22665">
              <w:rPr>
                <w:rFonts w:ascii="Arial" w:hAnsi="Arial" w:cs="Arial"/>
                <w:iCs/>
                <w:color w:val="000000"/>
                <w:spacing w:val="-1"/>
                <w:sz w:val="24"/>
                <w:szCs w:val="24"/>
              </w:rPr>
              <w:t>я</w:t>
            </w:r>
            <w:r w:rsidRPr="00E22665">
              <w:rPr>
                <w:rFonts w:ascii="Arial" w:hAnsi="Arial" w:cs="Arial"/>
                <w:iCs/>
                <w:color w:val="000000"/>
                <w:sz w:val="24"/>
                <w:szCs w:val="24"/>
              </w:rPr>
              <w:t>ть</w:t>
            </w:r>
            <w:r w:rsidRPr="00E22665">
              <w:rPr>
                <w:rFonts w:ascii="Arial" w:hAnsi="Arial" w:cs="Arial"/>
                <w:color w:val="000000"/>
                <w:sz w:val="24"/>
                <w:szCs w:val="24"/>
              </w:rPr>
              <w:t xml:space="preserve"> </w:t>
            </w:r>
            <w:r w:rsidRPr="00E22665">
              <w:rPr>
                <w:rFonts w:ascii="Arial" w:hAnsi="Arial" w:cs="Arial"/>
                <w:iCs/>
                <w:color w:val="000000"/>
                <w:sz w:val="24"/>
                <w:szCs w:val="24"/>
              </w:rPr>
              <w:t>актуал</w:t>
            </w:r>
            <w:r w:rsidRPr="00E22665">
              <w:rPr>
                <w:rFonts w:ascii="Arial" w:hAnsi="Arial" w:cs="Arial"/>
                <w:iCs/>
                <w:color w:val="000000"/>
                <w:spacing w:val="1"/>
                <w:sz w:val="24"/>
                <w:szCs w:val="24"/>
              </w:rPr>
              <w:t>ьн</w:t>
            </w:r>
            <w:r w:rsidRPr="00E22665">
              <w:rPr>
                <w:rFonts w:ascii="Arial" w:hAnsi="Arial" w:cs="Arial"/>
                <w:iCs/>
                <w:color w:val="000000"/>
                <w:sz w:val="24"/>
                <w:szCs w:val="24"/>
              </w:rPr>
              <w:t>ость</w:t>
            </w:r>
            <w:r w:rsidRPr="00E22665">
              <w:rPr>
                <w:rFonts w:ascii="Arial" w:hAnsi="Arial" w:cs="Arial"/>
                <w:color w:val="000000"/>
                <w:sz w:val="24"/>
                <w:szCs w:val="24"/>
              </w:rPr>
              <w:t xml:space="preserve"> </w:t>
            </w:r>
            <w:r w:rsidRPr="00E22665">
              <w:rPr>
                <w:rFonts w:ascii="Arial" w:hAnsi="Arial" w:cs="Arial"/>
                <w:iCs/>
                <w:color w:val="000000"/>
                <w:sz w:val="24"/>
                <w:szCs w:val="24"/>
              </w:rPr>
              <w:t>нормативн</w:t>
            </w:r>
            <w:r w:rsidRPr="00E22665">
              <w:rPr>
                <w:rFonts w:ascii="Arial" w:hAnsi="Arial" w:cs="Arial"/>
                <w:iCs/>
                <w:color w:val="000000"/>
                <w:spacing w:val="1"/>
                <w:sz w:val="24"/>
                <w:szCs w:val="24"/>
              </w:rPr>
              <w:t>о</w:t>
            </w:r>
            <w:r w:rsidRPr="00E22665">
              <w:rPr>
                <w:rFonts w:ascii="Arial" w:hAnsi="Arial" w:cs="Arial"/>
                <w:iCs/>
                <w:color w:val="000000"/>
                <w:sz w:val="24"/>
                <w:szCs w:val="24"/>
              </w:rPr>
              <w:t>-право</w:t>
            </w:r>
            <w:r w:rsidRPr="00E22665">
              <w:rPr>
                <w:rFonts w:ascii="Arial" w:hAnsi="Arial" w:cs="Arial"/>
                <w:iCs/>
                <w:color w:val="000000"/>
                <w:spacing w:val="-1"/>
                <w:sz w:val="24"/>
                <w:szCs w:val="24"/>
              </w:rPr>
              <w:t>в</w:t>
            </w:r>
            <w:r w:rsidRPr="00E22665">
              <w:rPr>
                <w:rFonts w:ascii="Arial" w:hAnsi="Arial" w:cs="Arial"/>
                <w:iCs/>
                <w:color w:val="000000"/>
                <w:sz w:val="24"/>
                <w:szCs w:val="24"/>
              </w:rPr>
              <w:t>ой</w:t>
            </w:r>
            <w:r w:rsidRPr="00E22665">
              <w:rPr>
                <w:rFonts w:ascii="Arial" w:hAnsi="Arial" w:cs="Arial"/>
                <w:color w:val="000000"/>
                <w:sz w:val="24"/>
                <w:szCs w:val="24"/>
              </w:rPr>
              <w:t xml:space="preserve"> </w:t>
            </w:r>
            <w:r w:rsidRPr="00E22665">
              <w:rPr>
                <w:rFonts w:ascii="Arial" w:hAnsi="Arial" w:cs="Arial"/>
                <w:iCs/>
                <w:color w:val="000000"/>
                <w:sz w:val="24"/>
                <w:szCs w:val="24"/>
              </w:rPr>
              <w:t>документации</w:t>
            </w:r>
            <w:r w:rsidRPr="00E22665">
              <w:rPr>
                <w:rFonts w:ascii="Arial" w:hAnsi="Arial" w:cs="Arial"/>
                <w:color w:val="000000"/>
                <w:sz w:val="24"/>
                <w:szCs w:val="24"/>
              </w:rPr>
              <w:t xml:space="preserve"> </w:t>
            </w:r>
            <w:r w:rsidRPr="00E22665">
              <w:rPr>
                <w:rFonts w:ascii="Arial" w:hAnsi="Arial" w:cs="Arial"/>
                <w:iCs/>
                <w:color w:val="000000"/>
                <w:sz w:val="24"/>
                <w:szCs w:val="24"/>
              </w:rPr>
              <w:t>в</w:t>
            </w:r>
            <w:r w:rsidRPr="00E22665">
              <w:rPr>
                <w:rFonts w:ascii="Arial" w:hAnsi="Arial" w:cs="Arial"/>
                <w:color w:val="000000"/>
                <w:sz w:val="24"/>
                <w:szCs w:val="24"/>
              </w:rPr>
              <w:t xml:space="preserve"> </w:t>
            </w:r>
            <w:r w:rsidRPr="00E22665">
              <w:rPr>
                <w:rFonts w:ascii="Arial" w:hAnsi="Arial" w:cs="Arial"/>
                <w:iCs/>
                <w:color w:val="000000"/>
                <w:sz w:val="24"/>
                <w:szCs w:val="24"/>
              </w:rPr>
              <w:t>профе</w:t>
            </w:r>
            <w:r w:rsidRPr="00E22665">
              <w:rPr>
                <w:rFonts w:ascii="Arial" w:hAnsi="Arial" w:cs="Arial"/>
                <w:iCs/>
                <w:color w:val="000000"/>
                <w:spacing w:val="-1"/>
                <w:sz w:val="24"/>
                <w:szCs w:val="24"/>
              </w:rPr>
              <w:t>сс</w:t>
            </w:r>
            <w:r w:rsidRPr="00E22665">
              <w:rPr>
                <w:rFonts w:ascii="Arial" w:hAnsi="Arial" w:cs="Arial"/>
                <w:iCs/>
                <w:color w:val="000000"/>
                <w:sz w:val="24"/>
                <w:szCs w:val="24"/>
              </w:rPr>
              <w:t>ионал</w:t>
            </w:r>
            <w:r w:rsidRPr="00E22665">
              <w:rPr>
                <w:rFonts w:ascii="Arial" w:hAnsi="Arial" w:cs="Arial"/>
                <w:iCs/>
                <w:color w:val="000000"/>
                <w:spacing w:val="1"/>
                <w:sz w:val="24"/>
                <w:szCs w:val="24"/>
              </w:rPr>
              <w:t>ьн</w:t>
            </w:r>
            <w:r w:rsidRPr="00E22665">
              <w:rPr>
                <w:rFonts w:ascii="Arial" w:hAnsi="Arial" w:cs="Arial"/>
                <w:iCs/>
                <w:color w:val="000000"/>
                <w:sz w:val="24"/>
                <w:szCs w:val="24"/>
              </w:rPr>
              <w:t>ой</w:t>
            </w:r>
            <w:r w:rsidRPr="00E22665">
              <w:rPr>
                <w:rFonts w:ascii="Arial" w:hAnsi="Arial" w:cs="Arial"/>
                <w:color w:val="000000"/>
                <w:sz w:val="24"/>
                <w:szCs w:val="24"/>
              </w:rPr>
              <w:t xml:space="preserve"> </w:t>
            </w:r>
            <w:r w:rsidRPr="00E22665">
              <w:rPr>
                <w:rFonts w:ascii="Arial" w:hAnsi="Arial" w:cs="Arial"/>
                <w:iCs/>
                <w:color w:val="000000"/>
                <w:sz w:val="24"/>
                <w:szCs w:val="24"/>
              </w:rPr>
              <w:t>де</w:t>
            </w:r>
            <w:r w:rsidRPr="00E22665">
              <w:rPr>
                <w:rFonts w:ascii="Arial" w:hAnsi="Arial" w:cs="Arial"/>
                <w:iCs/>
                <w:color w:val="000000"/>
                <w:spacing w:val="-1"/>
                <w:sz w:val="24"/>
                <w:szCs w:val="24"/>
              </w:rPr>
              <w:t>я</w:t>
            </w:r>
            <w:r w:rsidRPr="00E22665">
              <w:rPr>
                <w:rFonts w:ascii="Arial" w:hAnsi="Arial" w:cs="Arial"/>
                <w:iCs/>
                <w:color w:val="000000"/>
                <w:sz w:val="24"/>
                <w:szCs w:val="24"/>
              </w:rPr>
              <w:t>т</w:t>
            </w:r>
            <w:r w:rsidRPr="00E22665">
              <w:rPr>
                <w:rFonts w:ascii="Arial" w:hAnsi="Arial" w:cs="Arial"/>
                <w:iCs/>
                <w:color w:val="000000"/>
                <w:spacing w:val="-1"/>
                <w:sz w:val="24"/>
                <w:szCs w:val="24"/>
              </w:rPr>
              <w:t>е</w:t>
            </w:r>
            <w:r w:rsidRPr="00E22665">
              <w:rPr>
                <w:rFonts w:ascii="Arial" w:hAnsi="Arial" w:cs="Arial"/>
                <w:iCs/>
                <w:color w:val="000000"/>
                <w:sz w:val="24"/>
                <w:szCs w:val="24"/>
              </w:rPr>
              <w:t>ль</w:t>
            </w:r>
            <w:r w:rsidRPr="00E22665">
              <w:rPr>
                <w:rFonts w:ascii="Arial" w:hAnsi="Arial" w:cs="Arial"/>
                <w:iCs/>
                <w:color w:val="000000"/>
                <w:spacing w:val="1"/>
                <w:sz w:val="24"/>
                <w:szCs w:val="24"/>
              </w:rPr>
              <w:t>н</w:t>
            </w:r>
            <w:r w:rsidRPr="00E22665">
              <w:rPr>
                <w:rFonts w:ascii="Arial" w:hAnsi="Arial" w:cs="Arial"/>
                <w:iCs/>
                <w:color w:val="000000"/>
                <w:sz w:val="24"/>
                <w:szCs w:val="24"/>
              </w:rPr>
              <w:t>ости;</w:t>
            </w:r>
          </w:p>
          <w:p w:rsidR="0064773D" w:rsidRPr="00E22665" w:rsidRDefault="0064773D" w:rsidP="005C094B">
            <w:pPr>
              <w:ind w:left="34"/>
              <w:rPr>
                <w:rFonts w:ascii="Arial" w:hAnsi="Arial" w:cs="Arial"/>
                <w:b/>
                <w:sz w:val="24"/>
                <w:szCs w:val="24"/>
              </w:rPr>
            </w:pPr>
            <w:r w:rsidRPr="00E22665">
              <w:rPr>
                <w:rFonts w:ascii="Arial" w:hAnsi="Arial" w:cs="Arial"/>
                <w:iCs/>
                <w:color w:val="000000"/>
                <w:sz w:val="24"/>
                <w:szCs w:val="24"/>
              </w:rPr>
              <w:t>выстраивать</w:t>
            </w:r>
            <w:r w:rsidRPr="00E22665">
              <w:rPr>
                <w:rFonts w:ascii="Arial" w:hAnsi="Arial" w:cs="Arial"/>
                <w:color w:val="000000"/>
                <w:sz w:val="24"/>
                <w:szCs w:val="24"/>
              </w:rPr>
              <w:t xml:space="preserve"> </w:t>
            </w:r>
            <w:r w:rsidRPr="00E22665">
              <w:rPr>
                <w:rFonts w:ascii="Arial" w:hAnsi="Arial" w:cs="Arial"/>
                <w:iCs/>
                <w:color w:val="000000"/>
                <w:sz w:val="24"/>
                <w:szCs w:val="24"/>
              </w:rPr>
              <w:t>траектории профе</w:t>
            </w:r>
            <w:r w:rsidRPr="00E22665">
              <w:rPr>
                <w:rFonts w:ascii="Arial" w:hAnsi="Arial" w:cs="Arial"/>
                <w:iCs/>
                <w:color w:val="000000"/>
                <w:spacing w:val="-1"/>
                <w:sz w:val="24"/>
                <w:szCs w:val="24"/>
              </w:rPr>
              <w:t>сс</w:t>
            </w:r>
            <w:r w:rsidRPr="00E22665">
              <w:rPr>
                <w:rFonts w:ascii="Arial" w:hAnsi="Arial" w:cs="Arial"/>
                <w:iCs/>
                <w:color w:val="000000"/>
                <w:sz w:val="24"/>
                <w:szCs w:val="24"/>
              </w:rPr>
              <w:t>ионал</w:t>
            </w:r>
            <w:r w:rsidRPr="00E22665">
              <w:rPr>
                <w:rFonts w:ascii="Arial" w:hAnsi="Arial" w:cs="Arial"/>
                <w:iCs/>
                <w:color w:val="000000"/>
                <w:spacing w:val="1"/>
                <w:sz w:val="24"/>
                <w:szCs w:val="24"/>
              </w:rPr>
              <w:t>ьн</w:t>
            </w:r>
            <w:r w:rsidRPr="00E22665">
              <w:rPr>
                <w:rFonts w:ascii="Arial" w:hAnsi="Arial" w:cs="Arial"/>
                <w:iCs/>
                <w:color w:val="000000"/>
                <w:sz w:val="24"/>
                <w:szCs w:val="24"/>
              </w:rPr>
              <w:t>ого</w:t>
            </w:r>
            <w:r w:rsidRPr="00E22665">
              <w:rPr>
                <w:rFonts w:ascii="Arial" w:hAnsi="Arial" w:cs="Arial"/>
                <w:color w:val="000000"/>
                <w:sz w:val="24"/>
                <w:szCs w:val="24"/>
              </w:rPr>
              <w:t xml:space="preserve"> </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ли</w:t>
            </w:r>
            <w:r w:rsidRPr="00E22665">
              <w:rPr>
                <w:rFonts w:ascii="Arial" w:hAnsi="Arial" w:cs="Arial"/>
                <w:iCs/>
                <w:color w:val="000000"/>
                <w:spacing w:val="1"/>
                <w:sz w:val="24"/>
                <w:szCs w:val="24"/>
              </w:rPr>
              <w:t>ч</w:t>
            </w:r>
            <w:r w:rsidRPr="00E22665">
              <w:rPr>
                <w:rFonts w:ascii="Arial" w:hAnsi="Arial" w:cs="Arial"/>
                <w:iCs/>
                <w:color w:val="000000"/>
                <w:sz w:val="24"/>
                <w:szCs w:val="24"/>
              </w:rPr>
              <w:t>ностного</w:t>
            </w:r>
            <w:r w:rsidRPr="00E22665">
              <w:rPr>
                <w:rFonts w:ascii="Arial" w:hAnsi="Arial" w:cs="Arial"/>
                <w:color w:val="000000"/>
                <w:sz w:val="24"/>
                <w:szCs w:val="24"/>
              </w:rPr>
              <w:t xml:space="preserve"> </w:t>
            </w:r>
            <w:r w:rsidRPr="00E22665">
              <w:rPr>
                <w:rFonts w:ascii="Arial" w:hAnsi="Arial" w:cs="Arial"/>
                <w:iCs/>
                <w:color w:val="000000"/>
                <w:sz w:val="24"/>
                <w:szCs w:val="24"/>
              </w:rPr>
              <w:t>развития.</w:t>
            </w:r>
          </w:p>
        </w:tc>
        <w:tc>
          <w:tcPr>
            <w:tcW w:w="32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rPr>
                <w:rFonts w:ascii="Arial" w:hAnsi="Arial" w:cs="Arial"/>
                <w:sz w:val="24"/>
                <w:szCs w:val="24"/>
              </w:rPr>
            </w:pPr>
            <w:r w:rsidRPr="00E22665">
              <w:rPr>
                <w:rFonts w:ascii="Arial" w:hAnsi="Arial" w:cs="Arial"/>
                <w:sz w:val="24"/>
                <w:szCs w:val="24"/>
              </w:rPr>
              <w:t>Содержание актуальной нормативно-правовой документации;</w:t>
            </w:r>
          </w:p>
          <w:p w:rsidR="0064773D" w:rsidRPr="00E22665" w:rsidRDefault="0064773D" w:rsidP="005C094B">
            <w:pPr>
              <w:rPr>
                <w:rFonts w:ascii="Arial" w:hAnsi="Arial" w:cs="Arial"/>
                <w:sz w:val="24"/>
                <w:szCs w:val="24"/>
              </w:rPr>
            </w:pPr>
            <w:r w:rsidRPr="00E22665">
              <w:rPr>
                <w:rFonts w:ascii="Arial" w:hAnsi="Arial" w:cs="Arial"/>
                <w:sz w:val="24"/>
                <w:szCs w:val="24"/>
              </w:rPr>
              <w:t>современная научная и профессиональна я терминология;</w:t>
            </w:r>
          </w:p>
          <w:p w:rsidR="0064773D" w:rsidRPr="00E22665" w:rsidRDefault="0064773D" w:rsidP="005C094B">
            <w:pPr>
              <w:rPr>
                <w:rFonts w:ascii="Arial" w:hAnsi="Arial" w:cs="Arial"/>
                <w:b/>
                <w:sz w:val="24"/>
                <w:szCs w:val="24"/>
              </w:rPr>
            </w:pPr>
            <w:r w:rsidRPr="00E22665">
              <w:rPr>
                <w:rFonts w:ascii="Arial" w:hAnsi="Arial" w:cs="Arial"/>
                <w:iCs/>
                <w:color w:val="000000"/>
                <w:sz w:val="24"/>
                <w:szCs w:val="24"/>
              </w:rPr>
              <w:t>возможные</w:t>
            </w:r>
            <w:r w:rsidRPr="00E22665">
              <w:rPr>
                <w:rFonts w:ascii="Arial" w:hAnsi="Arial" w:cs="Arial"/>
                <w:color w:val="000000"/>
                <w:sz w:val="24"/>
                <w:szCs w:val="24"/>
              </w:rPr>
              <w:t xml:space="preserve"> </w:t>
            </w:r>
            <w:r w:rsidRPr="00E22665">
              <w:rPr>
                <w:rFonts w:ascii="Arial" w:hAnsi="Arial" w:cs="Arial"/>
                <w:iCs/>
                <w:color w:val="000000"/>
                <w:sz w:val="24"/>
                <w:szCs w:val="24"/>
              </w:rPr>
              <w:t>тра</w:t>
            </w:r>
            <w:r w:rsidRPr="00E22665">
              <w:rPr>
                <w:rFonts w:ascii="Arial" w:hAnsi="Arial" w:cs="Arial"/>
                <w:iCs/>
                <w:color w:val="000000"/>
                <w:spacing w:val="-2"/>
                <w:sz w:val="24"/>
                <w:szCs w:val="24"/>
              </w:rPr>
              <w:t>е</w:t>
            </w:r>
            <w:r w:rsidRPr="00E22665">
              <w:rPr>
                <w:rFonts w:ascii="Arial" w:hAnsi="Arial" w:cs="Arial"/>
                <w:iCs/>
                <w:color w:val="000000"/>
                <w:sz w:val="24"/>
                <w:szCs w:val="24"/>
              </w:rPr>
              <w:t>ктории</w:t>
            </w:r>
            <w:r w:rsidRPr="00E22665">
              <w:rPr>
                <w:rFonts w:ascii="Arial" w:hAnsi="Arial" w:cs="Arial"/>
                <w:color w:val="000000"/>
                <w:sz w:val="24"/>
                <w:szCs w:val="24"/>
              </w:rPr>
              <w:t xml:space="preserve"> </w:t>
            </w:r>
            <w:r w:rsidRPr="00E22665">
              <w:rPr>
                <w:rFonts w:ascii="Arial" w:hAnsi="Arial" w:cs="Arial"/>
                <w:iCs/>
                <w:color w:val="000000"/>
                <w:sz w:val="24"/>
                <w:szCs w:val="24"/>
              </w:rPr>
              <w:t>профе</w:t>
            </w:r>
            <w:r w:rsidRPr="00E22665">
              <w:rPr>
                <w:rFonts w:ascii="Arial" w:hAnsi="Arial" w:cs="Arial"/>
                <w:iCs/>
                <w:color w:val="000000"/>
                <w:spacing w:val="-1"/>
                <w:sz w:val="24"/>
                <w:szCs w:val="24"/>
              </w:rPr>
              <w:t>сс</w:t>
            </w:r>
            <w:r w:rsidRPr="00E22665">
              <w:rPr>
                <w:rFonts w:ascii="Arial" w:hAnsi="Arial" w:cs="Arial"/>
                <w:iCs/>
                <w:color w:val="000000"/>
                <w:sz w:val="24"/>
                <w:szCs w:val="24"/>
              </w:rPr>
              <w:t>ионал</w:t>
            </w:r>
            <w:r w:rsidRPr="00E22665">
              <w:rPr>
                <w:rFonts w:ascii="Arial" w:hAnsi="Arial" w:cs="Arial"/>
                <w:iCs/>
                <w:color w:val="000000"/>
                <w:spacing w:val="1"/>
                <w:sz w:val="24"/>
                <w:szCs w:val="24"/>
              </w:rPr>
              <w:t>ьн</w:t>
            </w:r>
            <w:r w:rsidRPr="00E22665">
              <w:rPr>
                <w:rFonts w:ascii="Arial" w:hAnsi="Arial" w:cs="Arial"/>
                <w:iCs/>
                <w:color w:val="000000"/>
                <w:sz w:val="24"/>
                <w:szCs w:val="24"/>
              </w:rPr>
              <w:t>ого</w:t>
            </w:r>
            <w:r w:rsidRPr="00E22665">
              <w:rPr>
                <w:rFonts w:ascii="Arial" w:hAnsi="Arial" w:cs="Arial"/>
                <w:color w:val="000000"/>
                <w:sz w:val="24"/>
                <w:szCs w:val="24"/>
              </w:rPr>
              <w:t xml:space="preserve"> </w:t>
            </w:r>
            <w:r w:rsidRPr="00E22665">
              <w:rPr>
                <w:rFonts w:ascii="Arial" w:hAnsi="Arial" w:cs="Arial"/>
                <w:iCs/>
                <w:color w:val="000000"/>
                <w:sz w:val="24"/>
                <w:szCs w:val="24"/>
              </w:rPr>
              <w:t>развития</w:t>
            </w:r>
            <w:r w:rsidRPr="00E22665">
              <w:rPr>
                <w:rFonts w:ascii="Arial" w:hAnsi="Arial" w:cs="Arial"/>
                <w:color w:val="000000"/>
                <w:spacing w:val="57"/>
                <w:sz w:val="24"/>
                <w:szCs w:val="24"/>
              </w:rPr>
              <w:t xml:space="preserve"> </w:t>
            </w:r>
            <w:r w:rsidRPr="00E22665">
              <w:rPr>
                <w:rFonts w:ascii="Arial" w:hAnsi="Arial" w:cs="Arial"/>
                <w:iCs/>
                <w:color w:val="000000"/>
                <w:sz w:val="24"/>
                <w:szCs w:val="24"/>
              </w:rPr>
              <w:t>и</w:t>
            </w:r>
            <w:r w:rsidRPr="00E22665">
              <w:rPr>
                <w:rFonts w:ascii="Arial" w:hAnsi="Arial" w:cs="Arial"/>
                <w:color w:val="000000"/>
                <w:sz w:val="24"/>
                <w:szCs w:val="24"/>
              </w:rPr>
              <w:t xml:space="preserve"> </w:t>
            </w:r>
            <w:r w:rsidRPr="00E22665">
              <w:rPr>
                <w:rFonts w:ascii="Arial" w:hAnsi="Arial" w:cs="Arial"/>
                <w:iCs/>
                <w:color w:val="000000"/>
                <w:sz w:val="24"/>
                <w:szCs w:val="24"/>
              </w:rPr>
              <w:t>самообразо</w:t>
            </w:r>
            <w:r w:rsidRPr="00E22665">
              <w:rPr>
                <w:rFonts w:ascii="Arial" w:hAnsi="Arial" w:cs="Arial"/>
                <w:iCs/>
                <w:color w:val="000000"/>
                <w:spacing w:val="-2"/>
                <w:sz w:val="24"/>
                <w:szCs w:val="24"/>
              </w:rPr>
              <w:t>в</w:t>
            </w:r>
            <w:r w:rsidRPr="00E22665">
              <w:rPr>
                <w:rFonts w:ascii="Arial" w:hAnsi="Arial" w:cs="Arial"/>
                <w:iCs/>
                <w:color w:val="000000"/>
                <w:sz w:val="24"/>
                <w:szCs w:val="24"/>
              </w:rPr>
              <w:t>ания.</w:t>
            </w:r>
          </w:p>
        </w:tc>
      </w:tr>
      <w:tr w:rsidR="0064773D" w:rsidRPr="00E22665" w:rsidTr="0064773D">
        <w:trPr>
          <w:trHeight w:val="415"/>
        </w:trPr>
        <w:tc>
          <w:tcPr>
            <w:tcW w:w="26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after="0"/>
              <w:rPr>
                <w:rFonts w:ascii="Arial" w:hAnsi="Arial" w:cs="Arial"/>
                <w:sz w:val="24"/>
                <w:szCs w:val="24"/>
              </w:rPr>
            </w:pPr>
            <w:r w:rsidRPr="00E22665">
              <w:rPr>
                <w:rFonts w:ascii="Arial" w:hAnsi="Arial" w:cs="Arial"/>
                <w:sz w:val="24"/>
                <w:szCs w:val="24"/>
              </w:rPr>
              <w:lastRenderedPageBreak/>
              <w:t>ОК 4. Работать в коллективе и команде, эффективно взаимодействовать с коллегами, руководством, клиентами.</w:t>
            </w:r>
          </w:p>
        </w:tc>
        <w:tc>
          <w:tcPr>
            <w:tcW w:w="3544"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after="0"/>
              <w:rPr>
                <w:rFonts w:ascii="Arial" w:hAnsi="Arial" w:cs="Arial"/>
                <w:sz w:val="24"/>
                <w:szCs w:val="24"/>
              </w:rPr>
            </w:pPr>
            <w:r w:rsidRPr="00E22665">
              <w:rPr>
                <w:rFonts w:ascii="Arial" w:hAnsi="Arial" w:cs="Arial"/>
                <w:sz w:val="24"/>
                <w:szCs w:val="24"/>
              </w:rPr>
              <w:t>Организовывать работу коллектива и команды;</w:t>
            </w:r>
          </w:p>
          <w:p w:rsidR="0064773D" w:rsidRPr="00E22665" w:rsidRDefault="0064773D" w:rsidP="005C094B">
            <w:pPr>
              <w:spacing w:after="0"/>
              <w:rPr>
                <w:rFonts w:ascii="Arial" w:hAnsi="Arial" w:cs="Arial"/>
                <w:b/>
                <w:sz w:val="24"/>
                <w:szCs w:val="24"/>
              </w:rPr>
            </w:pPr>
            <w:r w:rsidRPr="00E22665">
              <w:rPr>
                <w:rFonts w:ascii="Arial" w:hAnsi="Arial" w:cs="Arial"/>
                <w:sz w:val="24"/>
                <w:szCs w:val="24"/>
              </w:rPr>
              <w:t>взаимодействовать с коллегами, руководством, клиентами.</w:t>
            </w:r>
          </w:p>
        </w:tc>
        <w:tc>
          <w:tcPr>
            <w:tcW w:w="32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after="0"/>
              <w:rPr>
                <w:rFonts w:ascii="Arial" w:hAnsi="Arial" w:cs="Arial"/>
                <w:sz w:val="24"/>
                <w:szCs w:val="24"/>
              </w:rPr>
            </w:pPr>
            <w:r w:rsidRPr="00E22665">
              <w:rPr>
                <w:rFonts w:ascii="Arial" w:hAnsi="Arial" w:cs="Arial"/>
                <w:sz w:val="24"/>
                <w:szCs w:val="24"/>
              </w:rPr>
              <w:t>Психология коллектива;</w:t>
            </w:r>
          </w:p>
          <w:p w:rsidR="0064773D" w:rsidRPr="00E22665" w:rsidRDefault="0064773D" w:rsidP="005C094B">
            <w:pPr>
              <w:spacing w:after="0"/>
              <w:rPr>
                <w:rFonts w:ascii="Arial" w:hAnsi="Arial" w:cs="Arial"/>
                <w:sz w:val="24"/>
                <w:szCs w:val="24"/>
              </w:rPr>
            </w:pPr>
            <w:r w:rsidRPr="00E22665">
              <w:rPr>
                <w:rFonts w:ascii="Arial" w:hAnsi="Arial" w:cs="Arial"/>
                <w:sz w:val="24"/>
                <w:szCs w:val="24"/>
              </w:rPr>
              <w:t>психология личности;</w:t>
            </w:r>
          </w:p>
          <w:p w:rsidR="0064773D" w:rsidRPr="00E22665" w:rsidRDefault="0064773D" w:rsidP="005C094B">
            <w:pPr>
              <w:spacing w:after="0"/>
              <w:rPr>
                <w:rFonts w:ascii="Arial" w:hAnsi="Arial" w:cs="Arial"/>
                <w:b/>
                <w:sz w:val="24"/>
                <w:szCs w:val="24"/>
              </w:rPr>
            </w:pPr>
            <w:r w:rsidRPr="00E22665">
              <w:rPr>
                <w:rFonts w:ascii="Arial" w:hAnsi="Arial" w:cs="Arial"/>
                <w:sz w:val="24"/>
                <w:szCs w:val="24"/>
              </w:rPr>
              <w:t>основы проектной деятельности.</w:t>
            </w:r>
          </w:p>
        </w:tc>
      </w:tr>
      <w:tr w:rsidR="0064773D" w:rsidRPr="00E22665" w:rsidTr="0064773D">
        <w:tc>
          <w:tcPr>
            <w:tcW w:w="26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after="0"/>
              <w:rPr>
                <w:rFonts w:ascii="Arial" w:hAnsi="Arial" w:cs="Arial"/>
                <w:sz w:val="24"/>
                <w:szCs w:val="24"/>
              </w:rPr>
            </w:pPr>
            <w:r w:rsidRPr="00E22665">
              <w:rPr>
                <w:rFonts w:ascii="Arial" w:hAnsi="Arial" w:cs="Arial"/>
                <w:sz w:val="24"/>
                <w:szCs w:val="24"/>
              </w:rPr>
              <w:t>ОК 5.</w:t>
            </w:r>
          </w:p>
          <w:p w:rsidR="0064773D" w:rsidRPr="00E22665" w:rsidRDefault="0064773D" w:rsidP="005C094B">
            <w:pPr>
              <w:spacing w:after="0"/>
              <w:rPr>
                <w:rFonts w:ascii="Arial" w:hAnsi="Arial" w:cs="Arial"/>
                <w:sz w:val="24"/>
                <w:szCs w:val="24"/>
              </w:rPr>
            </w:pPr>
            <w:r w:rsidRPr="00E22665">
              <w:rPr>
                <w:rFonts w:ascii="Arial" w:hAnsi="Arial" w:cs="Arial"/>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3544"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rPr>
                <w:rFonts w:ascii="Arial" w:hAnsi="Arial" w:cs="Arial"/>
                <w:sz w:val="24"/>
                <w:szCs w:val="24"/>
              </w:rPr>
            </w:pPr>
            <w:r w:rsidRPr="00E22665">
              <w:rPr>
                <w:rFonts w:ascii="Arial" w:hAnsi="Arial" w:cs="Arial"/>
                <w:sz w:val="24"/>
                <w:szCs w:val="24"/>
              </w:rPr>
              <w:t>Излагать свои мысли на государственном языке;</w:t>
            </w:r>
          </w:p>
          <w:p w:rsidR="0064773D" w:rsidRPr="00E22665" w:rsidRDefault="0064773D" w:rsidP="005C094B">
            <w:pPr>
              <w:rPr>
                <w:rFonts w:ascii="Arial" w:hAnsi="Arial" w:cs="Arial"/>
                <w:sz w:val="24"/>
                <w:szCs w:val="24"/>
              </w:rPr>
            </w:pPr>
            <w:r w:rsidRPr="00E22665">
              <w:rPr>
                <w:rFonts w:ascii="Arial" w:hAnsi="Arial" w:cs="Arial"/>
                <w:sz w:val="24"/>
                <w:szCs w:val="24"/>
              </w:rPr>
              <w:t>оформлять документы.</w:t>
            </w:r>
          </w:p>
        </w:tc>
        <w:tc>
          <w:tcPr>
            <w:tcW w:w="32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rPr>
                <w:rFonts w:ascii="Arial" w:hAnsi="Arial" w:cs="Arial"/>
                <w:sz w:val="24"/>
                <w:szCs w:val="24"/>
              </w:rPr>
            </w:pPr>
            <w:r w:rsidRPr="00E22665">
              <w:rPr>
                <w:rFonts w:ascii="Arial" w:hAnsi="Arial" w:cs="Arial"/>
                <w:sz w:val="24"/>
                <w:szCs w:val="24"/>
              </w:rPr>
              <w:t>Особенности социального и культурного контекста;</w:t>
            </w:r>
          </w:p>
          <w:p w:rsidR="0064773D" w:rsidRPr="00E22665" w:rsidRDefault="0064773D" w:rsidP="005C094B">
            <w:pPr>
              <w:rPr>
                <w:rFonts w:ascii="Arial" w:hAnsi="Arial" w:cs="Arial"/>
                <w:sz w:val="24"/>
                <w:szCs w:val="24"/>
              </w:rPr>
            </w:pPr>
            <w:r w:rsidRPr="00E22665">
              <w:rPr>
                <w:rFonts w:ascii="Arial" w:hAnsi="Arial" w:cs="Arial"/>
                <w:sz w:val="24"/>
                <w:szCs w:val="24"/>
              </w:rPr>
              <w:t>правила оформления документов.</w:t>
            </w:r>
          </w:p>
        </w:tc>
      </w:tr>
      <w:tr w:rsidR="0064773D" w:rsidRPr="00E22665" w:rsidTr="0064773D">
        <w:tc>
          <w:tcPr>
            <w:tcW w:w="26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after="0"/>
              <w:rPr>
                <w:rFonts w:ascii="Arial" w:hAnsi="Arial" w:cs="Arial"/>
                <w:sz w:val="24"/>
                <w:szCs w:val="24"/>
              </w:rPr>
            </w:pPr>
            <w:r w:rsidRPr="00E22665">
              <w:rPr>
                <w:rFonts w:ascii="Arial" w:hAnsi="Arial" w:cs="Arial"/>
                <w:sz w:val="24"/>
                <w:szCs w:val="24"/>
              </w:rPr>
              <w:t>ОК 06.</w:t>
            </w:r>
          </w:p>
          <w:p w:rsidR="0064773D" w:rsidRPr="00E22665" w:rsidRDefault="0064773D" w:rsidP="005C094B">
            <w:pPr>
              <w:spacing w:after="0"/>
              <w:rPr>
                <w:rFonts w:ascii="Arial" w:hAnsi="Arial" w:cs="Arial"/>
                <w:sz w:val="24"/>
                <w:szCs w:val="24"/>
              </w:rPr>
            </w:pPr>
            <w:r w:rsidRPr="00E22665">
              <w:rPr>
                <w:rFonts w:ascii="Arial" w:hAnsi="Arial" w:cs="Arial"/>
                <w:sz w:val="24"/>
                <w:szCs w:val="24"/>
              </w:rPr>
              <w:t>Проявлять гражданско-патриотическую позицию, демонстрировать осознанное поведение на основе общечеловеческих ценностей.</w:t>
            </w:r>
          </w:p>
        </w:tc>
        <w:tc>
          <w:tcPr>
            <w:tcW w:w="3544"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after="0"/>
              <w:rPr>
                <w:rFonts w:ascii="Arial" w:hAnsi="Arial" w:cs="Arial"/>
                <w:bCs/>
                <w:sz w:val="24"/>
                <w:szCs w:val="24"/>
              </w:rPr>
            </w:pPr>
            <w:r w:rsidRPr="00E22665">
              <w:rPr>
                <w:rFonts w:ascii="Arial" w:hAnsi="Arial" w:cs="Arial"/>
                <w:bCs/>
                <w:sz w:val="24"/>
                <w:szCs w:val="24"/>
              </w:rPr>
              <w:t>Описывать значимость своей профессии;</w:t>
            </w:r>
          </w:p>
          <w:p w:rsidR="0064773D" w:rsidRPr="00E22665" w:rsidRDefault="0064773D" w:rsidP="005C094B">
            <w:pPr>
              <w:spacing w:after="0"/>
              <w:rPr>
                <w:rFonts w:ascii="Arial" w:hAnsi="Arial" w:cs="Arial"/>
                <w:bCs/>
                <w:sz w:val="24"/>
                <w:szCs w:val="24"/>
              </w:rPr>
            </w:pPr>
            <w:r w:rsidRPr="00E22665">
              <w:rPr>
                <w:rFonts w:ascii="Arial" w:hAnsi="Arial" w:cs="Arial"/>
                <w:bCs/>
                <w:sz w:val="24"/>
                <w:szCs w:val="24"/>
              </w:rPr>
              <w:t>презентовать структуру профессиональной деятельности по профессии (специальности).</w:t>
            </w:r>
          </w:p>
        </w:tc>
        <w:tc>
          <w:tcPr>
            <w:tcW w:w="32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after="0"/>
              <w:rPr>
                <w:rFonts w:ascii="Arial" w:hAnsi="Arial" w:cs="Arial"/>
                <w:bCs/>
                <w:sz w:val="24"/>
                <w:szCs w:val="24"/>
              </w:rPr>
            </w:pPr>
            <w:r w:rsidRPr="00E22665">
              <w:rPr>
                <w:rFonts w:ascii="Arial" w:hAnsi="Arial" w:cs="Arial"/>
                <w:bCs/>
                <w:sz w:val="24"/>
                <w:szCs w:val="24"/>
              </w:rPr>
              <w:t>Сущность гражданско-патриотической позиции;</w:t>
            </w:r>
          </w:p>
          <w:p w:rsidR="0064773D" w:rsidRPr="00E22665" w:rsidRDefault="0064773D" w:rsidP="005C094B">
            <w:pPr>
              <w:spacing w:after="0"/>
              <w:rPr>
                <w:rFonts w:ascii="Arial" w:hAnsi="Arial" w:cs="Arial"/>
                <w:bCs/>
                <w:sz w:val="24"/>
                <w:szCs w:val="24"/>
              </w:rPr>
            </w:pPr>
            <w:r w:rsidRPr="00E22665">
              <w:rPr>
                <w:rFonts w:ascii="Arial" w:hAnsi="Arial" w:cs="Arial"/>
                <w:bCs/>
                <w:sz w:val="24"/>
                <w:szCs w:val="24"/>
              </w:rPr>
              <w:t>общечеловеческие ценности;</w:t>
            </w:r>
          </w:p>
          <w:p w:rsidR="0064773D" w:rsidRPr="00E22665" w:rsidRDefault="0064773D" w:rsidP="005C094B">
            <w:pPr>
              <w:spacing w:after="0"/>
              <w:rPr>
                <w:rFonts w:ascii="Arial" w:hAnsi="Arial" w:cs="Arial"/>
                <w:bCs/>
                <w:sz w:val="24"/>
                <w:szCs w:val="24"/>
              </w:rPr>
            </w:pPr>
            <w:r w:rsidRPr="00E22665">
              <w:rPr>
                <w:rFonts w:ascii="Arial" w:hAnsi="Arial" w:cs="Arial"/>
                <w:bCs/>
                <w:sz w:val="24"/>
                <w:szCs w:val="24"/>
              </w:rPr>
              <w:t>правила поведения в ходе выполнения профессиональной деятельности.</w:t>
            </w:r>
          </w:p>
        </w:tc>
      </w:tr>
      <w:tr w:rsidR="0064773D" w:rsidRPr="00E22665" w:rsidTr="0064773D">
        <w:tc>
          <w:tcPr>
            <w:tcW w:w="26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after="0"/>
              <w:rPr>
                <w:rFonts w:ascii="Arial" w:hAnsi="Arial" w:cs="Arial"/>
                <w:sz w:val="24"/>
                <w:szCs w:val="24"/>
              </w:rPr>
            </w:pPr>
            <w:r w:rsidRPr="00E22665">
              <w:rPr>
                <w:rFonts w:ascii="Arial" w:hAnsi="Arial" w:cs="Arial"/>
                <w:sz w:val="24"/>
                <w:szCs w:val="24"/>
              </w:rPr>
              <w:t>ОК 07.</w:t>
            </w:r>
          </w:p>
          <w:p w:rsidR="0064773D" w:rsidRPr="00E22665" w:rsidRDefault="0064773D" w:rsidP="005C094B">
            <w:pPr>
              <w:spacing w:after="0"/>
              <w:rPr>
                <w:rFonts w:ascii="Arial" w:hAnsi="Arial" w:cs="Arial"/>
                <w:sz w:val="24"/>
                <w:szCs w:val="24"/>
              </w:rPr>
            </w:pPr>
            <w:r w:rsidRPr="00E22665">
              <w:rPr>
                <w:rFonts w:ascii="Arial" w:hAnsi="Arial" w:cs="Arial"/>
                <w:sz w:val="24"/>
                <w:szCs w:val="24"/>
              </w:rPr>
              <w:t>Содействовать сохранению окружающей среды, ресурсосбережению, эффективно действовать в чрезвычайных ситуациях.</w:t>
            </w:r>
          </w:p>
        </w:tc>
        <w:tc>
          <w:tcPr>
            <w:tcW w:w="3544"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after="0"/>
              <w:rPr>
                <w:rFonts w:ascii="Arial" w:hAnsi="Arial" w:cs="Arial"/>
                <w:bCs/>
                <w:sz w:val="24"/>
                <w:szCs w:val="24"/>
              </w:rPr>
            </w:pPr>
            <w:r w:rsidRPr="00E22665">
              <w:rPr>
                <w:rFonts w:ascii="Arial" w:hAnsi="Arial" w:cs="Arial"/>
                <w:bCs/>
                <w:sz w:val="24"/>
                <w:szCs w:val="24"/>
              </w:rPr>
              <w:t>Соблюдать нормы экологической безопасности;</w:t>
            </w:r>
          </w:p>
          <w:p w:rsidR="0064773D" w:rsidRPr="00E22665" w:rsidRDefault="0064773D" w:rsidP="005C094B">
            <w:pPr>
              <w:spacing w:after="0"/>
              <w:rPr>
                <w:rFonts w:ascii="Arial" w:hAnsi="Arial" w:cs="Arial"/>
                <w:bCs/>
                <w:sz w:val="24"/>
                <w:szCs w:val="24"/>
              </w:rPr>
            </w:pPr>
            <w:r w:rsidRPr="00E22665">
              <w:rPr>
                <w:rFonts w:ascii="Arial" w:hAnsi="Arial" w:cs="Arial"/>
                <w:bCs/>
                <w:sz w:val="24"/>
                <w:szCs w:val="24"/>
              </w:rPr>
              <w:t>определять направления ресурсосбережения в рамках профессиональной деятельности по профессии (специальности).</w:t>
            </w:r>
          </w:p>
        </w:tc>
        <w:tc>
          <w:tcPr>
            <w:tcW w:w="32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after="0"/>
              <w:rPr>
                <w:rFonts w:ascii="Arial" w:hAnsi="Arial" w:cs="Arial"/>
                <w:bCs/>
                <w:sz w:val="24"/>
                <w:szCs w:val="24"/>
              </w:rPr>
            </w:pPr>
            <w:r w:rsidRPr="00E22665">
              <w:rPr>
                <w:rFonts w:ascii="Arial" w:hAnsi="Arial" w:cs="Arial"/>
                <w:bCs/>
                <w:sz w:val="24"/>
                <w:szCs w:val="24"/>
              </w:rPr>
              <w:t>Правила экологической безопасности при ведении профессиональной деятельности;</w:t>
            </w:r>
          </w:p>
          <w:p w:rsidR="0064773D" w:rsidRPr="00E22665" w:rsidRDefault="0064773D" w:rsidP="005C094B">
            <w:pPr>
              <w:spacing w:after="0"/>
              <w:rPr>
                <w:rFonts w:ascii="Arial" w:hAnsi="Arial" w:cs="Arial"/>
                <w:bCs/>
                <w:sz w:val="24"/>
                <w:szCs w:val="24"/>
              </w:rPr>
            </w:pPr>
            <w:r w:rsidRPr="00E22665">
              <w:rPr>
                <w:rFonts w:ascii="Arial" w:hAnsi="Arial" w:cs="Arial"/>
                <w:bCs/>
                <w:sz w:val="24"/>
                <w:szCs w:val="24"/>
              </w:rPr>
              <w:t xml:space="preserve">основные </w:t>
            </w:r>
            <w:proofErr w:type="gramStart"/>
            <w:r w:rsidRPr="00E22665">
              <w:rPr>
                <w:rFonts w:ascii="Arial" w:hAnsi="Arial" w:cs="Arial"/>
                <w:bCs/>
                <w:sz w:val="24"/>
                <w:szCs w:val="24"/>
              </w:rPr>
              <w:t>ресурсы</w:t>
            </w:r>
            <w:proofErr w:type="gramEnd"/>
            <w:r w:rsidRPr="00E22665">
              <w:rPr>
                <w:rFonts w:ascii="Arial" w:hAnsi="Arial" w:cs="Arial"/>
                <w:bCs/>
                <w:sz w:val="24"/>
                <w:szCs w:val="24"/>
              </w:rPr>
              <w:t xml:space="preserve"> задействованные в профессиональной деятельности;</w:t>
            </w:r>
          </w:p>
          <w:p w:rsidR="0064773D" w:rsidRPr="00E22665" w:rsidRDefault="0064773D" w:rsidP="005C094B">
            <w:pPr>
              <w:spacing w:after="0"/>
              <w:rPr>
                <w:rFonts w:ascii="Arial" w:hAnsi="Arial" w:cs="Arial"/>
                <w:bCs/>
                <w:sz w:val="24"/>
                <w:szCs w:val="24"/>
              </w:rPr>
            </w:pPr>
            <w:r w:rsidRPr="00E22665">
              <w:rPr>
                <w:rFonts w:ascii="Arial" w:hAnsi="Arial" w:cs="Arial"/>
                <w:bCs/>
                <w:sz w:val="24"/>
                <w:szCs w:val="24"/>
              </w:rPr>
              <w:t>пути обеспечения ресурсосбережения.</w:t>
            </w:r>
          </w:p>
        </w:tc>
      </w:tr>
      <w:tr w:rsidR="0064773D" w:rsidRPr="00E22665" w:rsidTr="0064773D">
        <w:tc>
          <w:tcPr>
            <w:tcW w:w="26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spacing w:after="0"/>
              <w:rPr>
                <w:rFonts w:ascii="Arial" w:hAnsi="Arial" w:cs="Arial"/>
                <w:sz w:val="24"/>
                <w:szCs w:val="24"/>
              </w:rPr>
            </w:pPr>
            <w:r w:rsidRPr="00E22665">
              <w:rPr>
                <w:rFonts w:ascii="Arial" w:hAnsi="Arial" w:cs="Arial"/>
                <w:sz w:val="24"/>
                <w:szCs w:val="24"/>
              </w:rPr>
              <w:t>ОК 08.</w:t>
            </w:r>
          </w:p>
          <w:p w:rsidR="0064773D" w:rsidRPr="00E22665" w:rsidRDefault="0064773D" w:rsidP="005C094B">
            <w:pPr>
              <w:rPr>
                <w:rFonts w:ascii="Arial" w:hAnsi="Arial" w:cs="Arial"/>
                <w:sz w:val="24"/>
                <w:szCs w:val="24"/>
              </w:rPr>
            </w:pPr>
            <w:r w:rsidRPr="00E22665">
              <w:rPr>
                <w:rFonts w:ascii="Arial" w:hAnsi="Arial" w:cs="Arial"/>
                <w:sz w:val="24"/>
                <w:szCs w:val="24"/>
              </w:rPr>
              <w:t xml:space="preserve">Использовать средства физической культуры для сохранения и укрепления здоровья в процессе </w:t>
            </w:r>
            <w:r w:rsidRPr="00E22665">
              <w:rPr>
                <w:rFonts w:ascii="Arial" w:hAnsi="Arial" w:cs="Arial"/>
                <w:sz w:val="24"/>
                <w:szCs w:val="24"/>
              </w:rPr>
              <w:lastRenderedPageBreak/>
              <w:t>профессиональной деятельности и поддержание необходимого уровня физической подготовленности.</w:t>
            </w:r>
          </w:p>
        </w:tc>
        <w:tc>
          <w:tcPr>
            <w:tcW w:w="3544"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rPr>
                <w:rFonts w:ascii="Arial" w:hAnsi="Arial" w:cs="Arial"/>
                <w:sz w:val="24"/>
                <w:szCs w:val="24"/>
              </w:rPr>
            </w:pPr>
            <w:r w:rsidRPr="00E22665">
              <w:rPr>
                <w:rFonts w:ascii="Arial" w:hAnsi="Arial" w:cs="Arial"/>
                <w:sz w:val="24"/>
                <w:szCs w:val="24"/>
              </w:rPr>
              <w:lastRenderedPageBreak/>
              <w:t>Использовать физкультурно-оздоровительную деятельность для укрепления здоровья, достижения жизненных и профессиональных целей;</w:t>
            </w:r>
          </w:p>
          <w:p w:rsidR="0064773D" w:rsidRPr="00E22665" w:rsidRDefault="0064773D" w:rsidP="005C094B">
            <w:pPr>
              <w:rPr>
                <w:rFonts w:ascii="Arial" w:hAnsi="Arial" w:cs="Arial"/>
                <w:sz w:val="24"/>
                <w:szCs w:val="24"/>
              </w:rPr>
            </w:pPr>
            <w:r w:rsidRPr="00E22665">
              <w:rPr>
                <w:rFonts w:ascii="Arial" w:hAnsi="Arial" w:cs="Arial"/>
                <w:sz w:val="24"/>
                <w:szCs w:val="24"/>
              </w:rPr>
              <w:t xml:space="preserve">применять рациональные </w:t>
            </w:r>
            <w:r w:rsidRPr="00E22665">
              <w:rPr>
                <w:rFonts w:ascii="Arial" w:hAnsi="Arial" w:cs="Arial"/>
                <w:sz w:val="24"/>
                <w:szCs w:val="24"/>
              </w:rPr>
              <w:lastRenderedPageBreak/>
              <w:t>приемы двигательных функций в профессиональной деятельности;</w:t>
            </w:r>
          </w:p>
          <w:p w:rsidR="0064773D" w:rsidRPr="00E22665" w:rsidRDefault="0064773D" w:rsidP="005C094B">
            <w:pPr>
              <w:spacing w:after="0"/>
              <w:rPr>
                <w:rFonts w:ascii="Arial" w:hAnsi="Arial" w:cs="Arial"/>
                <w:sz w:val="24"/>
                <w:szCs w:val="24"/>
              </w:rPr>
            </w:pPr>
            <w:r w:rsidRPr="00E22665">
              <w:rPr>
                <w:rFonts w:ascii="Arial" w:hAnsi="Arial" w:cs="Arial"/>
                <w:sz w:val="24"/>
                <w:szCs w:val="24"/>
              </w:rPr>
              <w:t>пользоваться средствами профилактики перенапряжения характерными для данной профессии (специальности).</w:t>
            </w:r>
          </w:p>
        </w:tc>
        <w:tc>
          <w:tcPr>
            <w:tcW w:w="32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rPr>
                <w:rFonts w:ascii="Arial" w:hAnsi="Arial" w:cs="Arial"/>
                <w:sz w:val="24"/>
                <w:szCs w:val="24"/>
              </w:rPr>
            </w:pPr>
            <w:r w:rsidRPr="00E22665">
              <w:rPr>
                <w:rFonts w:ascii="Arial" w:hAnsi="Arial" w:cs="Arial"/>
                <w:sz w:val="24"/>
                <w:szCs w:val="24"/>
              </w:rPr>
              <w:lastRenderedPageBreak/>
              <w:t>Роль физической культуры в общекультурном, профессиональном и социальном развитии человека;</w:t>
            </w:r>
          </w:p>
          <w:p w:rsidR="0064773D" w:rsidRPr="00E22665" w:rsidRDefault="0064773D" w:rsidP="005C094B">
            <w:pPr>
              <w:rPr>
                <w:rFonts w:ascii="Arial" w:hAnsi="Arial" w:cs="Arial"/>
                <w:sz w:val="24"/>
                <w:szCs w:val="24"/>
              </w:rPr>
            </w:pPr>
            <w:r w:rsidRPr="00E22665">
              <w:rPr>
                <w:rFonts w:ascii="Arial" w:hAnsi="Arial" w:cs="Arial"/>
                <w:sz w:val="24"/>
                <w:szCs w:val="24"/>
              </w:rPr>
              <w:t xml:space="preserve">основы здорового образа </w:t>
            </w:r>
            <w:r w:rsidRPr="00E22665">
              <w:rPr>
                <w:rFonts w:ascii="Arial" w:hAnsi="Arial" w:cs="Arial"/>
                <w:sz w:val="24"/>
                <w:szCs w:val="24"/>
              </w:rPr>
              <w:lastRenderedPageBreak/>
              <w:t>жизни;</w:t>
            </w:r>
          </w:p>
          <w:p w:rsidR="0064773D" w:rsidRPr="00E22665" w:rsidRDefault="0064773D" w:rsidP="005C094B">
            <w:pPr>
              <w:rPr>
                <w:rFonts w:ascii="Arial" w:hAnsi="Arial" w:cs="Arial"/>
                <w:sz w:val="24"/>
                <w:szCs w:val="24"/>
              </w:rPr>
            </w:pPr>
            <w:r w:rsidRPr="00E22665">
              <w:rPr>
                <w:rFonts w:ascii="Arial" w:hAnsi="Arial" w:cs="Arial"/>
                <w:sz w:val="24"/>
                <w:szCs w:val="24"/>
              </w:rPr>
              <w:t>условия профессиональной деятельности и зоны риска физического здоровья для профессии (специальности);</w:t>
            </w:r>
          </w:p>
          <w:p w:rsidR="0064773D" w:rsidRPr="00E22665" w:rsidRDefault="0064773D" w:rsidP="005C094B">
            <w:pPr>
              <w:rPr>
                <w:rFonts w:ascii="Arial" w:hAnsi="Arial" w:cs="Arial"/>
                <w:sz w:val="24"/>
                <w:szCs w:val="24"/>
              </w:rPr>
            </w:pPr>
            <w:r w:rsidRPr="00E22665">
              <w:rPr>
                <w:rFonts w:ascii="Arial" w:hAnsi="Arial" w:cs="Arial"/>
                <w:sz w:val="24"/>
                <w:szCs w:val="24"/>
              </w:rPr>
              <w:t>средства профилактики перенапряжения.</w:t>
            </w:r>
          </w:p>
        </w:tc>
      </w:tr>
      <w:tr w:rsidR="0064773D" w:rsidRPr="00E22665" w:rsidTr="0064773D">
        <w:tc>
          <w:tcPr>
            <w:tcW w:w="26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rPr>
                <w:rFonts w:ascii="Arial" w:hAnsi="Arial" w:cs="Arial"/>
                <w:sz w:val="24"/>
                <w:szCs w:val="24"/>
              </w:rPr>
            </w:pPr>
            <w:r w:rsidRPr="00E22665">
              <w:rPr>
                <w:rFonts w:ascii="Arial" w:hAnsi="Arial" w:cs="Arial"/>
                <w:sz w:val="24"/>
                <w:szCs w:val="24"/>
              </w:rPr>
              <w:lastRenderedPageBreak/>
              <w:t>ОК 09. Использовать информационные технологии в профессиональной деятельности.</w:t>
            </w:r>
          </w:p>
        </w:tc>
        <w:tc>
          <w:tcPr>
            <w:tcW w:w="3544"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ind w:right="-108"/>
              <w:rPr>
                <w:rFonts w:ascii="Arial" w:hAnsi="Arial" w:cs="Arial"/>
                <w:bCs/>
                <w:sz w:val="24"/>
                <w:szCs w:val="24"/>
              </w:rPr>
            </w:pPr>
            <w:r w:rsidRPr="00E22665">
              <w:rPr>
                <w:rFonts w:ascii="Arial" w:hAnsi="Arial" w:cs="Arial"/>
                <w:bCs/>
                <w:sz w:val="24"/>
                <w:szCs w:val="24"/>
              </w:rPr>
              <w:t>Применять средства информационных технологий для решения профессиональных задач;</w:t>
            </w:r>
          </w:p>
          <w:p w:rsidR="0064773D" w:rsidRPr="00E22665" w:rsidRDefault="0064773D" w:rsidP="005C094B">
            <w:pPr>
              <w:rPr>
                <w:rFonts w:ascii="Arial" w:hAnsi="Arial" w:cs="Arial"/>
                <w:bCs/>
                <w:sz w:val="24"/>
                <w:szCs w:val="24"/>
              </w:rPr>
            </w:pPr>
            <w:r w:rsidRPr="00E22665">
              <w:rPr>
                <w:rFonts w:ascii="Arial" w:hAnsi="Arial" w:cs="Arial"/>
                <w:bCs/>
                <w:sz w:val="24"/>
                <w:szCs w:val="24"/>
              </w:rPr>
              <w:t>использовать современное программное обеспечение.</w:t>
            </w:r>
          </w:p>
        </w:tc>
        <w:tc>
          <w:tcPr>
            <w:tcW w:w="32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rPr>
                <w:rFonts w:ascii="Arial" w:hAnsi="Arial" w:cs="Arial"/>
                <w:bCs/>
                <w:sz w:val="24"/>
                <w:szCs w:val="24"/>
              </w:rPr>
            </w:pPr>
            <w:r w:rsidRPr="00E22665">
              <w:rPr>
                <w:rFonts w:ascii="Arial" w:hAnsi="Arial" w:cs="Arial"/>
                <w:bCs/>
                <w:sz w:val="24"/>
                <w:szCs w:val="24"/>
              </w:rPr>
              <w:t>Современные средства и устройства информатизации;</w:t>
            </w:r>
          </w:p>
          <w:p w:rsidR="0064773D" w:rsidRPr="00E22665" w:rsidRDefault="0064773D" w:rsidP="005C094B">
            <w:pPr>
              <w:spacing w:after="0"/>
              <w:ind w:right="-146"/>
              <w:rPr>
                <w:rFonts w:ascii="Arial" w:hAnsi="Arial" w:cs="Arial"/>
                <w:bCs/>
                <w:sz w:val="24"/>
                <w:szCs w:val="24"/>
              </w:rPr>
            </w:pPr>
            <w:r w:rsidRPr="00E22665">
              <w:rPr>
                <w:rFonts w:ascii="Arial" w:hAnsi="Arial" w:cs="Arial"/>
                <w:bCs/>
                <w:sz w:val="24"/>
                <w:szCs w:val="24"/>
              </w:rPr>
              <w:t>порядок их применения и программное обеспечение в профессиональной деятельности.</w:t>
            </w:r>
          </w:p>
        </w:tc>
      </w:tr>
      <w:tr w:rsidR="0064773D" w:rsidRPr="00E22665" w:rsidTr="0064773D">
        <w:tc>
          <w:tcPr>
            <w:tcW w:w="26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rPr>
                <w:rFonts w:ascii="Arial" w:hAnsi="Arial" w:cs="Arial"/>
                <w:sz w:val="24"/>
                <w:szCs w:val="24"/>
              </w:rPr>
            </w:pPr>
            <w:r w:rsidRPr="00E22665">
              <w:rPr>
                <w:rFonts w:ascii="Arial" w:hAnsi="Arial" w:cs="Arial"/>
                <w:sz w:val="24"/>
                <w:szCs w:val="24"/>
              </w:rPr>
              <w:t>ОК 10. Пользоваться профессиональной документацией на государственном и иностранном языке.</w:t>
            </w:r>
          </w:p>
        </w:tc>
        <w:tc>
          <w:tcPr>
            <w:tcW w:w="3544"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rPr>
                <w:rFonts w:ascii="Arial" w:hAnsi="Arial" w:cs="Arial"/>
                <w:sz w:val="24"/>
                <w:szCs w:val="24"/>
              </w:rPr>
            </w:pPr>
            <w:r w:rsidRPr="00E22665">
              <w:rPr>
                <w:rFonts w:ascii="Arial" w:hAnsi="Arial" w:cs="Arial"/>
                <w:sz w:val="24"/>
                <w:szCs w:val="24"/>
              </w:rPr>
              <w:t xml:space="preserve">Понимать общий смысл четко произнесенных высказываний на известные темы (профессиональные и бытовые), </w:t>
            </w:r>
          </w:p>
          <w:p w:rsidR="0064773D" w:rsidRPr="00E22665" w:rsidRDefault="0064773D" w:rsidP="005C094B">
            <w:pPr>
              <w:rPr>
                <w:rFonts w:ascii="Arial" w:hAnsi="Arial" w:cs="Arial"/>
                <w:sz w:val="24"/>
                <w:szCs w:val="24"/>
              </w:rPr>
            </w:pPr>
            <w:r w:rsidRPr="00E22665">
              <w:rPr>
                <w:rFonts w:ascii="Arial" w:hAnsi="Arial" w:cs="Arial"/>
                <w:sz w:val="24"/>
                <w:szCs w:val="24"/>
              </w:rPr>
              <w:t>понимать тексты на базовые профессиональные темы</w:t>
            </w:r>
          </w:p>
          <w:p w:rsidR="0064773D" w:rsidRPr="00E22665" w:rsidRDefault="0064773D" w:rsidP="005C094B">
            <w:pPr>
              <w:rPr>
                <w:rFonts w:ascii="Arial" w:hAnsi="Arial" w:cs="Arial"/>
                <w:sz w:val="24"/>
                <w:szCs w:val="24"/>
              </w:rPr>
            </w:pPr>
            <w:r w:rsidRPr="00E22665">
              <w:rPr>
                <w:rFonts w:ascii="Arial" w:hAnsi="Arial" w:cs="Arial"/>
                <w:sz w:val="24"/>
                <w:szCs w:val="24"/>
              </w:rPr>
              <w:t>участвовать в диалогах на знакомые общие и профессиональные темы</w:t>
            </w:r>
          </w:p>
          <w:p w:rsidR="0064773D" w:rsidRPr="00E22665" w:rsidRDefault="0064773D" w:rsidP="005C094B">
            <w:pPr>
              <w:rPr>
                <w:rFonts w:ascii="Arial" w:hAnsi="Arial" w:cs="Arial"/>
                <w:sz w:val="24"/>
                <w:szCs w:val="24"/>
              </w:rPr>
            </w:pPr>
            <w:r w:rsidRPr="00E22665">
              <w:rPr>
                <w:rFonts w:ascii="Arial" w:hAnsi="Arial" w:cs="Arial"/>
                <w:sz w:val="24"/>
                <w:szCs w:val="24"/>
              </w:rPr>
              <w:t>строить простые высказывания о себе и о своей профессиональной деятельности</w:t>
            </w:r>
          </w:p>
          <w:p w:rsidR="0064773D" w:rsidRPr="00E22665" w:rsidRDefault="0064773D" w:rsidP="005C094B">
            <w:pPr>
              <w:rPr>
                <w:rFonts w:ascii="Arial" w:hAnsi="Arial" w:cs="Arial"/>
                <w:sz w:val="24"/>
                <w:szCs w:val="24"/>
              </w:rPr>
            </w:pPr>
            <w:r w:rsidRPr="00E22665">
              <w:rPr>
                <w:rFonts w:ascii="Arial" w:hAnsi="Arial" w:cs="Arial"/>
                <w:sz w:val="24"/>
                <w:szCs w:val="24"/>
              </w:rPr>
              <w:t>кратко обосновывать и объяснить свои действия (текущие и планируемые)</w:t>
            </w:r>
          </w:p>
          <w:p w:rsidR="0064773D" w:rsidRPr="00E22665" w:rsidRDefault="0064773D" w:rsidP="005C094B">
            <w:pPr>
              <w:spacing w:after="0"/>
              <w:rPr>
                <w:rFonts w:ascii="Arial" w:hAnsi="Arial" w:cs="Arial"/>
                <w:sz w:val="24"/>
                <w:szCs w:val="24"/>
              </w:rPr>
            </w:pPr>
            <w:r w:rsidRPr="00E22665">
              <w:rPr>
                <w:rFonts w:ascii="Arial" w:hAnsi="Arial" w:cs="Arial"/>
                <w:sz w:val="24"/>
                <w:szCs w:val="24"/>
              </w:rPr>
              <w:t>писать простые связные сообщения на знакомые или интересующие профессиональные темы.</w:t>
            </w:r>
          </w:p>
        </w:tc>
        <w:tc>
          <w:tcPr>
            <w:tcW w:w="32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rPr>
                <w:rFonts w:ascii="Arial" w:hAnsi="Arial" w:cs="Arial"/>
                <w:sz w:val="24"/>
                <w:szCs w:val="24"/>
              </w:rPr>
            </w:pPr>
            <w:r w:rsidRPr="00E22665">
              <w:rPr>
                <w:rFonts w:ascii="Arial" w:hAnsi="Arial" w:cs="Arial"/>
                <w:sz w:val="24"/>
                <w:szCs w:val="24"/>
              </w:rPr>
              <w:t>Правила построения простых и сложных предложений на профессиональные темы</w:t>
            </w:r>
          </w:p>
          <w:p w:rsidR="0064773D" w:rsidRPr="00E22665" w:rsidRDefault="0064773D" w:rsidP="005C094B">
            <w:pPr>
              <w:rPr>
                <w:rFonts w:ascii="Arial" w:hAnsi="Arial" w:cs="Arial"/>
                <w:sz w:val="24"/>
                <w:szCs w:val="24"/>
              </w:rPr>
            </w:pPr>
            <w:r w:rsidRPr="00E22665">
              <w:rPr>
                <w:rFonts w:ascii="Arial" w:hAnsi="Arial" w:cs="Arial"/>
                <w:sz w:val="24"/>
                <w:szCs w:val="24"/>
              </w:rPr>
              <w:t>основные общеупотребительные глаголы (бытовая и профессиональная лексика)</w:t>
            </w:r>
          </w:p>
          <w:p w:rsidR="0064773D" w:rsidRPr="00E22665" w:rsidRDefault="0064773D" w:rsidP="005C094B">
            <w:pPr>
              <w:rPr>
                <w:rFonts w:ascii="Arial" w:hAnsi="Arial" w:cs="Arial"/>
                <w:sz w:val="24"/>
                <w:szCs w:val="24"/>
              </w:rPr>
            </w:pPr>
            <w:r w:rsidRPr="00E22665">
              <w:rPr>
                <w:rFonts w:ascii="Arial" w:hAnsi="Arial" w:cs="Arial"/>
                <w:sz w:val="24"/>
                <w:szCs w:val="24"/>
              </w:rPr>
              <w:t>лексический минимум, относящийся к описанию предметов, средств и процессов профессиональной деятельности</w:t>
            </w:r>
          </w:p>
          <w:p w:rsidR="0064773D" w:rsidRPr="00E22665" w:rsidRDefault="0064773D" w:rsidP="005C094B">
            <w:pPr>
              <w:rPr>
                <w:rFonts w:ascii="Arial" w:hAnsi="Arial" w:cs="Arial"/>
                <w:sz w:val="24"/>
                <w:szCs w:val="24"/>
              </w:rPr>
            </w:pPr>
            <w:r w:rsidRPr="00E22665">
              <w:rPr>
                <w:rFonts w:ascii="Arial" w:hAnsi="Arial" w:cs="Arial"/>
                <w:sz w:val="24"/>
                <w:szCs w:val="24"/>
              </w:rPr>
              <w:t>особенности произношения</w:t>
            </w:r>
          </w:p>
          <w:p w:rsidR="0064773D" w:rsidRPr="00E22665" w:rsidRDefault="0064773D" w:rsidP="005C094B">
            <w:pPr>
              <w:rPr>
                <w:rFonts w:ascii="Arial" w:hAnsi="Arial" w:cs="Arial"/>
                <w:sz w:val="24"/>
                <w:szCs w:val="24"/>
              </w:rPr>
            </w:pPr>
            <w:r w:rsidRPr="00E22665">
              <w:rPr>
                <w:rFonts w:ascii="Arial" w:hAnsi="Arial" w:cs="Arial"/>
                <w:sz w:val="24"/>
                <w:szCs w:val="24"/>
              </w:rPr>
              <w:t>правила чтения текстов профессиональной направленности.</w:t>
            </w:r>
          </w:p>
        </w:tc>
      </w:tr>
      <w:tr w:rsidR="0064773D" w:rsidRPr="00E22665" w:rsidTr="0064773D">
        <w:tc>
          <w:tcPr>
            <w:tcW w:w="26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rPr>
                <w:rFonts w:ascii="Arial" w:hAnsi="Arial" w:cs="Arial"/>
                <w:sz w:val="24"/>
                <w:szCs w:val="24"/>
              </w:rPr>
            </w:pPr>
            <w:r w:rsidRPr="00E22665">
              <w:rPr>
                <w:rFonts w:ascii="Arial" w:hAnsi="Arial" w:cs="Arial"/>
                <w:sz w:val="24"/>
                <w:szCs w:val="24"/>
              </w:rPr>
              <w:t xml:space="preserve">ОК 11. Планировать предпринимательскую деятельность в </w:t>
            </w:r>
            <w:r w:rsidRPr="00E22665">
              <w:rPr>
                <w:rFonts w:ascii="Arial" w:hAnsi="Arial" w:cs="Arial"/>
                <w:sz w:val="24"/>
                <w:szCs w:val="24"/>
              </w:rPr>
              <w:lastRenderedPageBreak/>
              <w:t>профессиональной сфере.</w:t>
            </w:r>
          </w:p>
        </w:tc>
        <w:tc>
          <w:tcPr>
            <w:tcW w:w="3544"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rPr>
                <w:rFonts w:ascii="Arial" w:hAnsi="Arial" w:cs="Arial"/>
                <w:bCs/>
                <w:sz w:val="24"/>
                <w:szCs w:val="24"/>
              </w:rPr>
            </w:pPr>
            <w:r w:rsidRPr="00E22665">
              <w:rPr>
                <w:rFonts w:ascii="Arial" w:hAnsi="Arial" w:cs="Arial"/>
                <w:bCs/>
                <w:sz w:val="24"/>
                <w:szCs w:val="24"/>
              </w:rPr>
              <w:lastRenderedPageBreak/>
              <w:t xml:space="preserve">Выявлять достоинства и недостатки коммерческой </w:t>
            </w:r>
            <w:r w:rsidRPr="00E22665">
              <w:rPr>
                <w:rFonts w:ascii="Arial" w:hAnsi="Arial" w:cs="Arial"/>
                <w:bCs/>
                <w:sz w:val="24"/>
                <w:szCs w:val="24"/>
              </w:rPr>
              <w:lastRenderedPageBreak/>
              <w:t>идеи;</w:t>
            </w:r>
          </w:p>
          <w:p w:rsidR="0064773D" w:rsidRPr="00E22665" w:rsidRDefault="0064773D" w:rsidP="005C094B">
            <w:pPr>
              <w:rPr>
                <w:rFonts w:ascii="Arial" w:hAnsi="Arial" w:cs="Arial"/>
                <w:bCs/>
                <w:sz w:val="24"/>
                <w:szCs w:val="24"/>
              </w:rPr>
            </w:pPr>
            <w:r w:rsidRPr="00E22665">
              <w:rPr>
                <w:rFonts w:ascii="Arial" w:hAnsi="Arial" w:cs="Arial"/>
                <w:bCs/>
                <w:sz w:val="24"/>
                <w:szCs w:val="24"/>
              </w:rPr>
              <w:t>презентовать  идеи открытия собственного дела в профессиональной деятельности;</w:t>
            </w:r>
          </w:p>
          <w:p w:rsidR="0064773D" w:rsidRPr="00E22665" w:rsidRDefault="0064773D" w:rsidP="005C094B">
            <w:pPr>
              <w:rPr>
                <w:rFonts w:ascii="Arial" w:hAnsi="Arial" w:cs="Arial"/>
                <w:bCs/>
                <w:sz w:val="24"/>
                <w:szCs w:val="24"/>
              </w:rPr>
            </w:pPr>
            <w:r w:rsidRPr="00E22665">
              <w:rPr>
                <w:rFonts w:ascii="Arial" w:hAnsi="Arial" w:cs="Arial"/>
                <w:bCs/>
                <w:sz w:val="24"/>
                <w:szCs w:val="24"/>
              </w:rPr>
              <w:t>оформлять бизнес-план;</w:t>
            </w:r>
          </w:p>
          <w:p w:rsidR="0064773D" w:rsidRPr="00E22665" w:rsidRDefault="0064773D" w:rsidP="005C094B">
            <w:pPr>
              <w:rPr>
                <w:rFonts w:ascii="Arial" w:hAnsi="Arial" w:cs="Arial"/>
                <w:bCs/>
                <w:sz w:val="24"/>
                <w:szCs w:val="24"/>
              </w:rPr>
            </w:pPr>
            <w:r w:rsidRPr="00E22665">
              <w:rPr>
                <w:rFonts w:ascii="Arial" w:hAnsi="Arial" w:cs="Arial"/>
                <w:bCs/>
                <w:sz w:val="24"/>
                <w:szCs w:val="24"/>
              </w:rPr>
              <w:t>рассчитывать размеры выплат по процентным ставкам кредитования.</w:t>
            </w:r>
          </w:p>
        </w:tc>
        <w:tc>
          <w:tcPr>
            <w:tcW w:w="3260" w:type="dxa"/>
            <w:tcBorders>
              <w:top w:val="single" w:sz="4" w:space="0" w:color="auto"/>
              <w:left w:val="single" w:sz="4" w:space="0" w:color="auto"/>
              <w:bottom w:val="single" w:sz="4" w:space="0" w:color="auto"/>
              <w:right w:val="single" w:sz="4" w:space="0" w:color="auto"/>
            </w:tcBorders>
            <w:hideMark/>
          </w:tcPr>
          <w:p w:rsidR="0064773D" w:rsidRPr="00E22665" w:rsidRDefault="0064773D" w:rsidP="005C094B">
            <w:pPr>
              <w:rPr>
                <w:rFonts w:ascii="Arial" w:hAnsi="Arial" w:cs="Arial"/>
                <w:bCs/>
                <w:sz w:val="24"/>
                <w:szCs w:val="24"/>
              </w:rPr>
            </w:pPr>
            <w:r w:rsidRPr="00E22665">
              <w:rPr>
                <w:rFonts w:ascii="Arial" w:hAnsi="Arial" w:cs="Arial"/>
                <w:bCs/>
                <w:sz w:val="24"/>
                <w:szCs w:val="24"/>
              </w:rPr>
              <w:lastRenderedPageBreak/>
              <w:t xml:space="preserve">Основы предпринимательской </w:t>
            </w:r>
            <w:r w:rsidRPr="00E22665">
              <w:rPr>
                <w:rFonts w:ascii="Arial" w:hAnsi="Arial" w:cs="Arial"/>
                <w:bCs/>
                <w:sz w:val="24"/>
                <w:szCs w:val="24"/>
              </w:rPr>
              <w:lastRenderedPageBreak/>
              <w:t>деятельности;</w:t>
            </w:r>
          </w:p>
          <w:p w:rsidR="0064773D" w:rsidRPr="00E22665" w:rsidRDefault="0064773D" w:rsidP="005C094B">
            <w:pPr>
              <w:rPr>
                <w:rFonts w:ascii="Arial" w:hAnsi="Arial" w:cs="Arial"/>
                <w:bCs/>
                <w:sz w:val="24"/>
                <w:szCs w:val="24"/>
              </w:rPr>
            </w:pPr>
            <w:r w:rsidRPr="00E22665">
              <w:rPr>
                <w:rFonts w:ascii="Arial" w:hAnsi="Arial" w:cs="Arial"/>
                <w:bCs/>
                <w:sz w:val="24"/>
                <w:szCs w:val="24"/>
              </w:rPr>
              <w:t>основы финансовой грамотности;</w:t>
            </w:r>
          </w:p>
          <w:p w:rsidR="0064773D" w:rsidRPr="00E22665" w:rsidRDefault="0064773D" w:rsidP="005C094B">
            <w:pPr>
              <w:rPr>
                <w:rFonts w:ascii="Arial" w:hAnsi="Arial" w:cs="Arial"/>
                <w:bCs/>
                <w:sz w:val="24"/>
                <w:szCs w:val="24"/>
              </w:rPr>
            </w:pPr>
            <w:r w:rsidRPr="00E22665">
              <w:rPr>
                <w:rFonts w:ascii="Arial" w:hAnsi="Arial" w:cs="Arial"/>
                <w:bCs/>
                <w:sz w:val="24"/>
                <w:szCs w:val="24"/>
              </w:rPr>
              <w:t>правила разработки бизнес-планов;</w:t>
            </w:r>
          </w:p>
          <w:p w:rsidR="0064773D" w:rsidRPr="00E22665" w:rsidRDefault="0064773D" w:rsidP="005C094B">
            <w:pPr>
              <w:rPr>
                <w:rFonts w:ascii="Arial" w:hAnsi="Arial" w:cs="Arial"/>
                <w:bCs/>
                <w:sz w:val="24"/>
                <w:szCs w:val="24"/>
              </w:rPr>
            </w:pPr>
            <w:r w:rsidRPr="00E22665">
              <w:rPr>
                <w:rFonts w:ascii="Arial" w:hAnsi="Arial" w:cs="Arial"/>
                <w:bCs/>
                <w:sz w:val="24"/>
                <w:szCs w:val="24"/>
              </w:rPr>
              <w:t>порядок выстраивания презентации;</w:t>
            </w:r>
          </w:p>
          <w:p w:rsidR="0064773D" w:rsidRPr="00E22665" w:rsidRDefault="0064773D" w:rsidP="005C094B">
            <w:pPr>
              <w:rPr>
                <w:rFonts w:ascii="Arial" w:hAnsi="Arial" w:cs="Arial"/>
                <w:bCs/>
                <w:sz w:val="24"/>
                <w:szCs w:val="24"/>
              </w:rPr>
            </w:pPr>
            <w:r w:rsidRPr="00E22665">
              <w:rPr>
                <w:rFonts w:ascii="Arial" w:hAnsi="Arial" w:cs="Arial"/>
                <w:bCs/>
                <w:sz w:val="24"/>
                <w:szCs w:val="24"/>
              </w:rPr>
              <w:t>кредитные банковские продукты.</w:t>
            </w:r>
          </w:p>
        </w:tc>
      </w:tr>
    </w:tbl>
    <w:p w:rsidR="005C094B" w:rsidRPr="00E22665" w:rsidRDefault="005C094B" w:rsidP="005C094B">
      <w:pPr>
        <w:rPr>
          <w:rFonts w:ascii="Arial" w:hAnsi="Arial" w:cs="Arial"/>
          <w:b/>
          <w:sz w:val="24"/>
          <w:szCs w:val="24"/>
        </w:rPr>
      </w:pPr>
    </w:p>
    <w:p w:rsidR="00305263" w:rsidRPr="00E22665" w:rsidRDefault="00305263" w:rsidP="005C094B">
      <w:pPr>
        <w:rPr>
          <w:rFonts w:ascii="Arial" w:hAnsi="Arial" w:cs="Arial"/>
          <w:b/>
          <w:sz w:val="24"/>
          <w:szCs w:val="24"/>
        </w:rPr>
      </w:pPr>
    </w:p>
    <w:p w:rsidR="002D3AD0" w:rsidRPr="00E22665" w:rsidRDefault="002D3AD0" w:rsidP="005C094B">
      <w:pPr>
        <w:rPr>
          <w:rFonts w:ascii="Arial" w:hAnsi="Arial" w:cs="Arial"/>
          <w:b/>
          <w:sz w:val="24"/>
          <w:szCs w:val="24"/>
        </w:rPr>
      </w:pPr>
    </w:p>
    <w:p w:rsidR="00305263" w:rsidRPr="00E22665" w:rsidRDefault="00305263" w:rsidP="005C094B">
      <w:pPr>
        <w:rPr>
          <w:rFonts w:ascii="Arial" w:hAnsi="Arial" w:cs="Arial"/>
          <w:b/>
          <w:sz w:val="24"/>
          <w:szCs w:val="24"/>
        </w:rPr>
      </w:pPr>
    </w:p>
    <w:p w:rsidR="005C094B" w:rsidRPr="00E22665" w:rsidRDefault="005C094B" w:rsidP="005C094B">
      <w:pPr>
        <w:ind w:left="720"/>
        <w:rPr>
          <w:rFonts w:ascii="Arial" w:hAnsi="Arial" w:cs="Arial"/>
          <w:b/>
          <w:sz w:val="24"/>
          <w:szCs w:val="24"/>
        </w:rPr>
      </w:pPr>
      <w:r w:rsidRPr="00E22665">
        <w:rPr>
          <w:rFonts w:ascii="Arial" w:hAnsi="Arial" w:cs="Arial"/>
          <w:b/>
          <w:sz w:val="24"/>
          <w:szCs w:val="24"/>
        </w:rPr>
        <w:t>СОДЕРЖАНИЕ УЧЕБНОЙ  ДИСЦИПЛИНЫ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5C094B" w:rsidRPr="00E22665" w:rsidTr="005C094B">
        <w:tc>
          <w:tcPr>
            <w:tcW w:w="4073" w:type="pct"/>
            <w:tcBorders>
              <w:top w:val="single" w:sz="6" w:space="0" w:color="000000"/>
              <w:left w:val="single" w:sz="6" w:space="0" w:color="000000"/>
              <w:bottom w:val="single" w:sz="6" w:space="0" w:color="000000"/>
              <w:right w:val="single" w:sz="6" w:space="0" w:color="000000"/>
            </w:tcBorders>
            <w:hideMark/>
          </w:tcPr>
          <w:p w:rsidR="005C094B" w:rsidRPr="00E22665" w:rsidRDefault="005C094B" w:rsidP="005C094B">
            <w:pPr>
              <w:rPr>
                <w:rFonts w:ascii="Arial" w:hAnsi="Arial" w:cs="Arial"/>
                <w:sz w:val="24"/>
                <w:szCs w:val="24"/>
              </w:rPr>
            </w:pPr>
            <w:r w:rsidRPr="00E22665">
              <w:rPr>
                <w:rFonts w:ascii="Arial" w:hAnsi="Arial" w:cs="Arial"/>
                <w:sz w:val="24"/>
                <w:szCs w:val="24"/>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hideMark/>
          </w:tcPr>
          <w:p w:rsidR="005C094B" w:rsidRPr="00E22665" w:rsidRDefault="005C094B" w:rsidP="005C094B">
            <w:pPr>
              <w:rPr>
                <w:rFonts w:ascii="Arial" w:hAnsi="Arial" w:cs="Arial"/>
                <w:iCs/>
                <w:sz w:val="24"/>
                <w:szCs w:val="24"/>
              </w:rPr>
            </w:pPr>
            <w:r w:rsidRPr="00E22665">
              <w:rPr>
                <w:rFonts w:ascii="Arial" w:hAnsi="Arial" w:cs="Arial"/>
                <w:iCs/>
                <w:sz w:val="24"/>
                <w:szCs w:val="24"/>
              </w:rPr>
              <w:t>Объем часов</w:t>
            </w:r>
          </w:p>
        </w:tc>
      </w:tr>
      <w:tr w:rsidR="005C094B" w:rsidRPr="00E22665" w:rsidTr="005C094B">
        <w:tc>
          <w:tcPr>
            <w:tcW w:w="4073" w:type="pct"/>
            <w:tcBorders>
              <w:top w:val="single" w:sz="6" w:space="0" w:color="000000"/>
              <w:left w:val="single" w:sz="6" w:space="0" w:color="000000"/>
              <w:bottom w:val="single" w:sz="6" w:space="0" w:color="000000"/>
              <w:right w:val="single" w:sz="6" w:space="0" w:color="000000"/>
            </w:tcBorders>
            <w:hideMark/>
          </w:tcPr>
          <w:p w:rsidR="005C094B" w:rsidRPr="00E22665" w:rsidRDefault="005C094B" w:rsidP="005C094B">
            <w:pPr>
              <w:rPr>
                <w:rFonts w:ascii="Arial" w:hAnsi="Arial" w:cs="Arial"/>
                <w:sz w:val="24"/>
                <w:szCs w:val="24"/>
              </w:rPr>
            </w:pPr>
            <w:r w:rsidRPr="00E22665">
              <w:rPr>
                <w:rFonts w:ascii="Arial" w:hAnsi="Arial" w:cs="Arial"/>
                <w:sz w:val="24"/>
                <w:szCs w:val="24"/>
              </w:rPr>
              <w:t>Максимальная учебная нагрузка (всего)</w:t>
            </w:r>
          </w:p>
        </w:tc>
        <w:tc>
          <w:tcPr>
            <w:tcW w:w="927" w:type="pct"/>
            <w:tcBorders>
              <w:top w:val="single" w:sz="6" w:space="0" w:color="000000"/>
              <w:left w:val="single" w:sz="6" w:space="0" w:color="000000"/>
              <w:bottom w:val="single" w:sz="6" w:space="0" w:color="000000"/>
              <w:right w:val="single" w:sz="6" w:space="0" w:color="000000"/>
            </w:tcBorders>
            <w:hideMark/>
          </w:tcPr>
          <w:p w:rsidR="005C094B" w:rsidRPr="00E22665" w:rsidRDefault="00B817EC" w:rsidP="005C094B">
            <w:pPr>
              <w:rPr>
                <w:rFonts w:ascii="Arial" w:hAnsi="Arial" w:cs="Arial"/>
                <w:iCs/>
                <w:sz w:val="24"/>
                <w:szCs w:val="24"/>
              </w:rPr>
            </w:pPr>
            <w:r>
              <w:rPr>
                <w:rFonts w:ascii="Arial" w:hAnsi="Arial" w:cs="Arial"/>
                <w:iCs/>
                <w:sz w:val="24"/>
                <w:szCs w:val="24"/>
              </w:rPr>
              <w:t>134</w:t>
            </w:r>
          </w:p>
        </w:tc>
      </w:tr>
      <w:tr w:rsidR="005C094B" w:rsidRPr="00E22665" w:rsidTr="005C094B">
        <w:tc>
          <w:tcPr>
            <w:tcW w:w="4073" w:type="pct"/>
            <w:tcBorders>
              <w:top w:val="single" w:sz="6" w:space="0" w:color="000000"/>
              <w:left w:val="single" w:sz="6" w:space="0" w:color="000000"/>
              <w:bottom w:val="single" w:sz="6" w:space="0" w:color="000000"/>
              <w:right w:val="single" w:sz="6" w:space="0" w:color="000000"/>
            </w:tcBorders>
            <w:hideMark/>
          </w:tcPr>
          <w:p w:rsidR="005C094B" w:rsidRPr="00E22665" w:rsidRDefault="005C094B" w:rsidP="005C094B">
            <w:pPr>
              <w:rPr>
                <w:rFonts w:ascii="Arial" w:hAnsi="Arial" w:cs="Arial"/>
                <w:sz w:val="24"/>
                <w:szCs w:val="24"/>
              </w:rPr>
            </w:pPr>
            <w:r w:rsidRPr="00E22665">
              <w:rPr>
                <w:rFonts w:ascii="Arial" w:hAnsi="Arial" w:cs="Arial"/>
                <w:sz w:val="24"/>
                <w:szCs w:val="24"/>
              </w:rPr>
              <w:t xml:space="preserve">Обязательные аудиторные учебные занятия (всего) </w:t>
            </w:r>
          </w:p>
        </w:tc>
        <w:tc>
          <w:tcPr>
            <w:tcW w:w="927" w:type="pct"/>
            <w:tcBorders>
              <w:top w:val="single" w:sz="6" w:space="0" w:color="000000"/>
              <w:left w:val="single" w:sz="6" w:space="0" w:color="000000"/>
              <w:bottom w:val="single" w:sz="6" w:space="0" w:color="000000"/>
              <w:right w:val="single" w:sz="6" w:space="0" w:color="000000"/>
            </w:tcBorders>
            <w:hideMark/>
          </w:tcPr>
          <w:p w:rsidR="005C094B" w:rsidRPr="00E22665" w:rsidRDefault="00D275E8" w:rsidP="005C094B">
            <w:pPr>
              <w:rPr>
                <w:rFonts w:ascii="Arial" w:hAnsi="Arial" w:cs="Arial"/>
                <w:iCs/>
                <w:sz w:val="24"/>
                <w:szCs w:val="24"/>
              </w:rPr>
            </w:pPr>
            <w:r w:rsidRPr="00E22665">
              <w:rPr>
                <w:rFonts w:ascii="Arial" w:hAnsi="Arial" w:cs="Arial"/>
                <w:iCs/>
                <w:sz w:val="24"/>
                <w:szCs w:val="24"/>
              </w:rPr>
              <w:t>1</w:t>
            </w:r>
            <w:r w:rsidR="00B817EC">
              <w:rPr>
                <w:rFonts w:ascii="Arial" w:hAnsi="Arial" w:cs="Arial"/>
                <w:iCs/>
                <w:sz w:val="24"/>
                <w:szCs w:val="24"/>
              </w:rPr>
              <w:t>34</w:t>
            </w:r>
          </w:p>
        </w:tc>
      </w:tr>
      <w:tr w:rsidR="005C094B" w:rsidRPr="00E22665" w:rsidTr="005C094B">
        <w:tc>
          <w:tcPr>
            <w:tcW w:w="4073" w:type="pct"/>
            <w:tcBorders>
              <w:top w:val="single" w:sz="6" w:space="0" w:color="000000"/>
              <w:left w:val="single" w:sz="6" w:space="0" w:color="000000"/>
              <w:bottom w:val="single" w:sz="6" w:space="0" w:color="000000"/>
              <w:right w:val="single" w:sz="6" w:space="0" w:color="000000"/>
            </w:tcBorders>
            <w:hideMark/>
          </w:tcPr>
          <w:p w:rsidR="005C094B" w:rsidRPr="00E22665" w:rsidRDefault="005C094B" w:rsidP="005C094B">
            <w:pPr>
              <w:rPr>
                <w:rFonts w:ascii="Arial" w:hAnsi="Arial" w:cs="Arial"/>
                <w:sz w:val="24"/>
                <w:szCs w:val="24"/>
              </w:rPr>
            </w:pPr>
            <w:r w:rsidRPr="00E22665">
              <w:rPr>
                <w:rFonts w:ascii="Arial" w:hAnsi="Arial" w:cs="Arial"/>
                <w:sz w:val="24"/>
                <w:szCs w:val="24"/>
              </w:rPr>
              <w:t>в том числе:</w:t>
            </w:r>
          </w:p>
        </w:tc>
        <w:tc>
          <w:tcPr>
            <w:tcW w:w="927" w:type="pct"/>
            <w:tcBorders>
              <w:top w:val="single" w:sz="6" w:space="0" w:color="000000"/>
              <w:left w:val="single" w:sz="6" w:space="0" w:color="000000"/>
              <w:bottom w:val="single" w:sz="6" w:space="0" w:color="000000"/>
              <w:right w:val="single" w:sz="6" w:space="0" w:color="000000"/>
            </w:tcBorders>
          </w:tcPr>
          <w:p w:rsidR="005C094B" w:rsidRPr="00E22665" w:rsidRDefault="005C094B" w:rsidP="005C094B">
            <w:pPr>
              <w:rPr>
                <w:rFonts w:ascii="Arial" w:hAnsi="Arial" w:cs="Arial"/>
                <w:iCs/>
                <w:sz w:val="24"/>
                <w:szCs w:val="24"/>
              </w:rPr>
            </w:pPr>
          </w:p>
        </w:tc>
      </w:tr>
      <w:tr w:rsidR="005C094B" w:rsidRPr="00E22665" w:rsidTr="005C094B">
        <w:tc>
          <w:tcPr>
            <w:tcW w:w="4073" w:type="pct"/>
            <w:tcBorders>
              <w:top w:val="single" w:sz="6" w:space="0" w:color="000000"/>
              <w:left w:val="single" w:sz="6" w:space="0" w:color="000000"/>
              <w:bottom w:val="single" w:sz="6" w:space="0" w:color="000000"/>
              <w:right w:val="single" w:sz="6" w:space="0" w:color="000000"/>
            </w:tcBorders>
            <w:hideMark/>
          </w:tcPr>
          <w:p w:rsidR="005C094B" w:rsidRPr="00E22665" w:rsidRDefault="005C094B" w:rsidP="005C094B">
            <w:pPr>
              <w:rPr>
                <w:rFonts w:ascii="Arial" w:hAnsi="Arial" w:cs="Arial"/>
                <w:sz w:val="24"/>
                <w:szCs w:val="24"/>
              </w:rPr>
            </w:pPr>
            <w:r w:rsidRPr="00E22665">
              <w:rPr>
                <w:rFonts w:ascii="Arial" w:hAnsi="Arial" w:cs="Arial"/>
                <w:sz w:val="24"/>
                <w:szCs w:val="24"/>
              </w:rPr>
              <w:t xml:space="preserve">     лабораторные занятия (если предусмотрено)</w:t>
            </w:r>
          </w:p>
        </w:tc>
        <w:tc>
          <w:tcPr>
            <w:tcW w:w="927" w:type="pct"/>
            <w:tcBorders>
              <w:top w:val="single" w:sz="6" w:space="0" w:color="000000"/>
              <w:left w:val="single" w:sz="6" w:space="0" w:color="000000"/>
              <w:bottom w:val="single" w:sz="6" w:space="0" w:color="000000"/>
              <w:right w:val="single" w:sz="6" w:space="0" w:color="000000"/>
            </w:tcBorders>
            <w:hideMark/>
          </w:tcPr>
          <w:p w:rsidR="005C094B" w:rsidRPr="00E22665" w:rsidRDefault="00B5535E" w:rsidP="005C094B">
            <w:pPr>
              <w:rPr>
                <w:rFonts w:ascii="Arial" w:hAnsi="Arial" w:cs="Arial"/>
                <w:iCs/>
                <w:sz w:val="24"/>
                <w:szCs w:val="24"/>
              </w:rPr>
            </w:pPr>
            <w:r w:rsidRPr="00E22665">
              <w:rPr>
                <w:rFonts w:ascii="Arial" w:hAnsi="Arial" w:cs="Arial"/>
                <w:iCs/>
                <w:sz w:val="24"/>
                <w:szCs w:val="24"/>
              </w:rPr>
              <w:t>0</w:t>
            </w:r>
          </w:p>
        </w:tc>
      </w:tr>
      <w:tr w:rsidR="005C094B" w:rsidRPr="00E22665" w:rsidTr="005C094B">
        <w:tc>
          <w:tcPr>
            <w:tcW w:w="4073" w:type="pct"/>
            <w:tcBorders>
              <w:top w:val="single" w:sz="6" w:space="0" w:color="000000"/>
              <w:left w:val="single" w:sz="6" w:space="0" w:color="000000"/>
              <w:bottom w:val="single" w:sz="6" w:space="0" w:color="000000"/>
              <w:right w:val="single" w:sz="6" w:space="0" w:color="000000"/>
            </w:tcBorders>
            <w:hideMark/>
          </w:tcPr>
          <w:p w:rsidR="005C094B" w:rsidRPr="00E22665" w:rsidRDefault="005C094B" w:rsidP="005C094B">
            <w:pPr>
              <w:rPr>
                <w:rFonts w:ascii="Arial" w:hAnsi="Arial" w:cs="Arial"/>
                <w:sz w:val="24"/>
                <w:szCs w:val="24"/>
              </w:rPr>
            </w:pPr>
            <w:r w:rsidRPr="00E22665">
              <w:rPr>
                <w:rFonts w:ascii="Arial" w:hAnsi="Arial" w:cs="Arial"/>
                <w:sz w:val="24"/>
                <w:szCs w:val="24"/>
              </w:rPr>
              <w:t xml:space="preserve">     практические занятия (если предусмотрено)</w:t>
            </w:r>
          </w:p>
        </w:tc>
        <w:tc>
          <w:tcPr>
            <w:tcW w:w="927" w:type="pct"/>
            <w:tcBorders>
              <w:top w:val="single" w:sz="6" w:space="0" w:color="000000"/>
              <w:left w:val="single" w:sz="6" w:space="0" w:color="000000"/>
              <w:bottom w:val="single" w:sz="6" w:space="0" w:color="000000"/>
              <w:right w:val="single" w:sz="6" w:space="0" w:color="000000"/>
            </w:tcBorders>
            <w:hideMark/>
          </w:tcPr>
          <w:p w:rsidR="005C094B" w:rsidRPr="00E22665" w:rsidRDefault="00D275E8" w:rsidP="005C094B">
            <w:pPr>
              <w:rPr>
                <w:rFonts w:ascii="Arial" w:hAnsi="Arial" w:cs="Arial"/>
                <w:iCs/>
                <w:sz w:val="24"/>
                <w:szCs w:val="24"/>
              </w:rPr>
            </w:pPr>
            <w:r w:rsidRPr="00E22665">
              <w:rPr>
                <w:rFonts w:ascii="Arial" w:hAnsi="Arial" w:cs="Arial"/>
                <w:iCs/>
                <w:sz w:val="24"/>
                <w:szCs w:val="24"/>
              </w:rPr>
              <w:t>1</w:t>
            </w:r>
            <w:r w:rsidR="00B817EC">
              <w:rPr>
                <w:rFonts w:ascii="Arial" w:hAnsi="Arial" w:cs="Arial"/>
                <w:iCs/>
                <w:sz w:val="24"/>
                <w:szCs w:val="24"/>
              </w:rPr>
              <w:t>26</w:t>
            </w:r>
          </w:p>
        </w:tc>
      </w:tr>
      <w:tr w:rsidR="005C094B" w:rsidRPr="00E22665" w:rsidTr="005C094B">
        <w:tc>
          <w:tcPr>
            <w:tcW w:w="4073" w:type="pct"/>
            <w:tcBorders>
              <w:top w:val="single" w:sz="6" w:space="0" w:color="000000"/>
              <w:left w:val="single" w:sz="6" w:space="0" w:color="000000"/>
              <w:bottom w:val="single" w:sz="6" w:space="0" w:color="000000"/>
              <w:right w:val="single" w:sz="6" w:space="0" w:color="000000"/>
            </w:tcBorders>
            <w:hideMark/>
          </w:tcPr>
          <w:p w:rsidR="005C094B" w:rsidRPr="00E22665" w:rsidRDefault="005C094B" w:rsidP="005C094B">
            <w:pPr>
              <w:rPr>
                <w:rFonts w:ascii="Arial" w:hAnsi="Arial" w:cs="Arial"/>
                <w:sz w:val="24"/>
                <w:szCs w:val="24"/>
              </w:rPr>
            </w:pPr>
            <w:r w:rsidRPr="00E22665">
              <w:rPr>
                <w:rFonts w:ascii="Arial" w:hAnsi="Arial" w:cs="Arial"/>
                <w:sz w:val="24"/>
                <w:szCs w:val="24"/>
              </w:rPr>
              <w:t xml:space="preserve">     контрольные работы (если предусмотрено)</w:t>
            </w:r>
          </w:p>
        </w:tc>
        <w:tc>
          <w:tcPr>
            <w:tcW w:w="927" w:type="pct"/>
            <w:tcBorders>
              <w:top w:val="single" w:sz="6" w:space="0" w:color="000000"/>
              <w:left w:val="single" w:sz="6" w:space="0" w:color="000000"/>
              <w:bottom w:val="single" w:sz="6" w:space="0" w:color="000000"/>
              <w:right w:val="single" w:sz="6" w:space="0" w:color="000000"/>
            </w:tcBorders>
            <w:hideMark/>
          </w:tcPr>
          <w:p w:rsidR="005C094B" w:rsidRPr="00E22665" w:rsidRDefault="005C094B" w:rsidP="005C094B">
            <w:pPr>
              <w:rPr>
                <w:rFonts w:ascii="Arial" w:hAnsi="Arial" w:cs="Arial"/>
                <w:iCs/>
                <w:sz w:val="24"/>
                <w:szCs w:val="24"/>
              </w:rPr>
            </w:pPr>
            <w:r w:rsidRPr="00E22665">
              <w:rPr>
                <w:rFonts w:ascii="Arial" w:hAnsi="Arial" w:cs="Arial"/>
                <w:iCs/>
                <w:sz w:val="24"/>
                <w:szCs w:val="24"/>
              </w:rPr>
              <w:t>-</w:t>
            </w:r>
          </w:p>
        </w:tc>
      </w:tr>
      <w:tr w:rsidR="005C094B" w:rsidRPr="00E22665" w:rsidTr="005C094B">
        <w:tc>
          <w:tcPr>
            <w:tcW w:w="4073" w:type="pct"/>
            <w:tcBorders>
              <w:top w:val="single" w:sz="6" w:space="0" w:color="000000"/>
              <w:left w:val="single" w:sz="6" w:space="0" w:color="000000"/>
              <w:bottom w:val="single" w:sz="6" w:space="0" w:color="000000"/>
              <w:right w:val="single" w:sz="6" w:space="0" w:color="000000"/>
            </w:tcBorders>
            <w:hideMark/>
          </w:tcPr>
          <w:p w:rsidR="005C094B" w:rsidRPr="00E22665" w:rsidRDefault="005C094B" w:rsidP="005C094B">
            <w:pPr>
              <w:rPr>
                <w:rFonts w:ascii="Arial" w:hAnsi="Arial" w:cs="Arial"/>
                <w:sz w:val="24"/>
                <w:szCs w:val="24"/>
              </w:rPr>
            </w:pPr>
            <w:r w:rsidRPr="00E22665">
              <w:rPr>
                <w:rFonts w:ascii="Arial" w:hAnsi="Arial" w:cs="Arial"/>
                <w:sz w:val="24"/>
                <w:szCs w:val="24"/>
              </w:rPr>
              <w:t xml:space="preserve">     </w:t>
            </w:r>
            <w:r w:rsidR="00B5535E" w:rsidRPr="00E22665">
              <w:rPr>
                <w:rFonts w:ascii="Arial" w:hAnsi="Arial" w:cs="Arial"/>
                <w:sz w:val="24"/>
                <w:szCs w:val="24"/>
              </w:rPr>
              <w:t>Теоретическое обучение</w:t>
            </w:r>
          </w:p>
        </w:tc>
        <w:tc>
          <w:tcPr>
            <w:tcW w:w="927" w:type="pct"/>
            <w:tcBorders>
              <w:top w:val="single" w:sz="6" w:space="0" w:color="000000"/>
              <w:left w:val="single" w:sz="6" w:space="0" w:color="000000"/>
              <w:bottom w:val="single" w:sz="6" w:space="0" w:color="000000"/>
              <w:right w:val="single" w:sz="6" w:space="0" w:color="000000"/>
            </w:tcBorders>
            <w:hideMark/>
          </w:tcPr>
          <w:p w:rsidR="005C094B" w:rsidRPr="00E22665" w:rsidRDefault="00B817EC" w:rsidP="005C094B">
            <w:pPr>
              <w:rPr>
                <w:rFonts w:ascii="Arial" w:hAnsi="Arial" w:cs="Arial"/>
                <w:iCs/>
                <w:sz w:val="24"/>
                <w:szCs w:val="24"/>
              </w:rPr>
            </w:pPr>
            <w:r>
              <w:rPr>
                <w:rFonts w:ascii="Arial" w:hAnsi="Arial" w:cs="Arial"/>
                <w:iCs/>
                <w:sz w:val="24"/>
                <w:szCs w:val="24"/>
              </w:rPr>
              <w:t>8</w:t>
            </w:r>
          </w:p>
        </w:tc>
      </w:tr>
      <w:tr w:rsidR="005C094B" w:rsidRPr="00E22665" w:rsidTr="005C094B">
        <w:tc>
          <w:tcPr>
            <w:tcW w:w="4073" w:type="pct"/>
            <w:tcBorders>
              <w:top w:val="single" w:sz="6" w:space="0" w:color="000000"/>
              <w:left w:val="single" w:sz="6" w:space="0" w:color="000000"/>
              <w:bottom w:val="single" w:sz="6" w:space="0" w:color="000000"/>
              <w:right w:val="single" w:sz="6" w:space="0" w:color="000000"/>
            </w:tcBorders>
            <w:hideMark/>
          </w:tcPr>
          <w:p w:rsidR="005C094B" w:rsidRPr="00E22665" w:rsidRDefault="005C094B" w:rsidP="005C094B">
            <w:pPr>
              <w:rPr>
                <w:rFonts w:ascii="Arial" w:hAnsi="Arial" w:cs="Arial"/>
                <w:sz w:val="24"/>
                <w:szCs w:val="24"/>
              </w:rPr>
            </w:pPr>
            <w:r w:rsidRPr="00E22665">
              <w:rPr>
                <w:rFonts w:ascii="Arial" w:hAnsi="Arial" w:cs="Arial"/>
                <w:sz w:val="24"/>
                <w:szCs w:val="24"/>
              </w:rPr>
              <w:t xml:space="preserve">самостоятельная работа </w:t>
            </w:r>
            <w:proofErr w:type="gramStart"/>
            <w:r w:rsidRPr="00E22665">
              <w:rPr>
                <w:rFonts w:ascii="Arial" w:hAnsi="Arial" w:cs="Arial"/>
                <w:sz w:val="24"/>
                <w:szCs w:val="24"/>
              </w:rPr>
              <w:t>обучающегося</w:t>
            </w:r>
            <w:proofErr w:type="gramEnd"/>
          </w:p>
        </w:tc>
        <w:tc>
          <w:tcPr>
            <w:tcW w:w="927" w:type="pct"/>
            <w:tcBorders>
              <w:top w:val="single" w:sz="6" w:space="0" w:color="000000"/>
              <w:left w:val="single" w:sz="6" w:space="0" w:color="000000"/>
              <w:bottom w:val="single" w:sz="6" w:space="0" w:color="000000"/>
              <w:right w:val="single" w:sz="6" w:space="0" w:color="000000"/>
            </w:tcBorders>
            <w:hideMark/>
          </w:tcPr>
          <w:p w:rsidR="005C094B" w:rsidRPr="00E22665" w:rsidRDefault="00C312EB" w:rsidP="005C094B">
            <w:pPr>
              <w:rPr>
                <w:rFonts w:ascii="Arial" w:hAnsi="Arial" w:cs="Arial"/>
                <w:iCs/>
                <w:sz w:val="24"/>
                <w:szCs w:val="24"/>
              </w:rPr>
            </w:pPr>
            <w:r w:rsidRPr="00E22665">
              <w:rPr>
                <w:rFonts w:ascii="Arial" w:hAnsi="Arial" w:cs="Arial"/>
                <w:iCs/>
                <w:sz w:val="24"/>
                <w:szCs w:val="24"/>
              </w:rPr>
              <w:t>-</w:t>
            </w:r>
          </w:p>
        </w:tc>
      </w:tr>
      <w:tr w:rsidR="005C094B" w:rsidRPr="00E22665" w:rsidTr="005C094B">
        <w:tc>
          <w:tcPr>
            <w:tcW w:w="5000" w:type="pct"/>
            <w:gridSpan w:val="2"/>
            <w:tcBorders>
              <w:top w:val="single" w:sz="6" w:space="0" w:color="000000"/>
              <w:left w:val="single" w:sz="6" w:space="0" w:color="000000"/>
              <w:bottom w:val="single" w:sz="6" w:space="0" w:color="000000"/>
              <w:right w:val="single" w:sz="6" w:space="0" w:color="000000"/>
            </w:tcBorders>
            <w:hideMark/>
          </w:tcPr>
          <w:p w:rsidR="005C094B" w:rsidRPr="00E22665" w:rsidRDefault="00DE21C8" w:rsidP="00DE21C8">
            <w:pPr>
              <w:rPr>
                <w:rFonts w:ascii="Arial" w:hAnsi="Arial" w:cs="Arial"/>
                <w:b/>
                <w:iCs/>
                <w:sz w:val="24"/>
                <w:szCs w:val="24"/>
              </w:rPr>
            </w:pPr>
            <w:r w:rsidRPr="00E22665">
              <w:rPr>
                <w:rFonts w:ascii="Arial" w:eastAsia="Calibri" w:hAnsi="Arial" w:cs="Arial"/>
                <w:b/>
                <w:iCs/>
                <w:sz w:val="24"/>
                <w:szCs w:val="24"/>
              </w:rPr>
              <w:t>Итоговая аттестация проводится в фор</w:t>
            </w:r>
            <w:r w:rsidR="00D275E8" w:rsidRPr="00E22665">
              <w:rPr>
                <w:rFonts w:ascii="Arial" w:eastAsia="Calibri" w:hAnsi="Arial" w:cs="Arial"/>
                <w:b/>
                <w:iCs/>
                <w:sz w:val="24"/>
                <w:szCs w:val="24"/>
              </w:rPr>
              <w:t>ме дифференцированного зачета (6</w:t>
            </w:r>
            <w:r w:rsidR="00C312EB" w:rsidRPr="00E22665">
              <w:rPr>
                <w:rFonts w:ascii="Arial" w:eastAsia="Calibri" w:hAnsi="Arial" w:cs="Arial"/>
                <w:b/>
                <w:iCs/>
                <w:sz w:val="24"/>
                <w:szCs w:val="24"/>
              </w:rPr>
              <w:t xml:space="preserve"> </w:t>
            </w:r>
            <w:r w:rsidRPr="00E22665">
              <w:rPr>
                <w:rFonts w:ascii="Arial" w:eastAsia="Calibri" w:hAnsi="Arial" w:cs="Arial"/>
                <w:b/>
                <w:iCs/>
                <w:sz w:val="24"/>
                <w:szCs w:val="24"/>
              </w:rPr>
              <w:t>семестр)</w:t>
            </w:r>
          </w:p>
        </w:tc>
      </w:tr>
    </w:tbl>
    <w:p w:rsidR="005C094B" w:rsidRPr="00E22665" w:rsidRDefault="005C094B" w:rsidP="005C094B">
      <w:pPr>
        <w:pStyle w:val="a9"/>
        <w:numPr>
          <w:ilvl w:val="0"/>
          <w:numId w:val="1"/>
        </w:numPr>
        <w:spacing w:after="0" w:line="360" w:lineRule="auto"/>
        <w:jc w:val="both"/>
        <w:rPr>
          <w:rFonts w:ascii="Arial" w:hAnsi="Arial" w:cs="Arial"/>
          <w:sz w:val="24"/>
          <w:szCs w:val="24"/>
        </w:rPr>
        <w:sectPr w:rsidR="005C094B" w:rsidRPr="00E22665">
          <w:pgSz w:w="11906" w:h="16838"/>
          <w:pgMar w:top="1134" w:right="850" w:bottom="1134" w:left="1701" w:header="708" w:footer="708" w:gutter="0"/>
          <w:cols w:space="708"/>
          <w:docGrid w:linePitch="360"/>
        </w:sectPr>
      </w:pPr>
      <w:r w:rsidRPr="00E22665">
        <w:rPr>
          <w:rFonts w:ascii="Arial" w:hAnsi="Arial" w:cs="Arial"/>
          <w:sz w:val="24"/>
          <w:szCs w:val="24"/>
        </w:rPr>
        <w:br w:type="page"/>
      </w:r>
    </w:p>
    <w:p w:rsidR="00DE21C8" w:rsidRPr="00E22665" w:rsidRDefault="00DE21C8" w:rsidP="00DE21C8">
      <w:pPr>
        <w:rPr>
          <w:rFonts w:ascii="Arial" w:eastAsia="Calibri" w:hAnsi="Arial" w:cs="Arial"/>
          <w:sz w:val="24"/>
          <w:szCs w:val="24"/>
        </w:rPr>
      </w:pPr>
    </w:p>
    <w:p w:rsidR="006B3A3F" w:rsidRPr="00E22665" w:rsidRDefault="006B3A3F" w:rsidP="006B3A3F">
      <w:pPr>
        <w:rPr>
          <w:rFonts w:ascii="Arial" w:eastAsia="Calibri" w:hAnsi="Arial" w:cs="Arial"/>
          <w:b/>
          <w:i/>
          <w:sz w:val="24"/>
          <w:szCs w:val="24"/>
        </w:rPr>
      </w:pPr>
      <w:r w:rsidRPr="00E22665">
        <w:rPr>
          <w:rFonts w:ascii="Arial" w:eastAsia="Calibri" w:hAnsi="Arial" w:cs="Arial"/>
          <w:b/>
          <w:sz w:val="24"/>
          <w:szCs w:val="24"/>
        </w:rPr>
        <w:t>Тематический план и содержание учебной дисциплины</w:t>
      </w:r>
      <w:r w:rsidRPr="00E22665">
        <w:rPr>
          <w:rFonts w:ascii="Arial" w:eastAsia="Calibri" w:hAnsi="Arial" w:cs="Arial"/>
          <w:b/>
          <w: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6"/>
        <w:gridCol w:w="7636"/>
        <w:gridCol w:w="1154"/>
        <w:gridCol w:w="1126"/>
        <w:gridCol w:w="1914"/>
      </w:tblGrid>
      <w:tr w:rsidR="006B3A3F" w:rsidRPr="00E22665" w:rsidTr="00A0149E">
        <w:tc>
          <w:tcPr>
            <w:tcW w:w="2956" w:type="dxa"/>
          </w:tcPr>
          <w:p w:rsidR="006B3A3F" w:rsidRPr="00E22665" w:rsidRDefault="006B3A3F" w:rsidP="00A0149E">
            <w:pPr>
              <w:rPr>
                <w:rFonts w:ascii="Arial" w:eastAsia="Calibri" w:hAnsi="Arial" w:cs="Arial"/>
                <w:b/>
                <w:bCs/>
                <w:sz w:val="24"/>
                <w:szCs w:val="24"/>
              </w:rPr>
            </w:pPr>
            <w:r w:rsidRPr="00E22665">
              <w:rPr>
                <w:rFonts w:ascii="Arial" w:eastAsia="Calibri" w:hAnsi="Arial" w:cs="Arial"/>
                <w:b/>
                <w:bCs/>
                <w:sz w:val="24"/>
                <w:szCs w:val="24"/>
              </w:rPr>
              <w:t>Наименование разделов и тем</w:t>
            </w:r>
          </w:p>
        </w:tc>
        <w:tc>
          <w:tcPr>
            <w:tcW w:w="7636" w:type="dxa"/>
          </w:tcPr>
          <w:p w:rsidR="006B3A3F" w:rsidRPr="00E22665" w:rsidRDefault="006B3A3F" w:rsidP="00A0149E">
            <w:pPr>
              <w:rPr>
                <w:rFonts w:ascii="Arial" w:eastAsia="Calibri" w:hAnsi="Arial" w:cs="Arial"/>
                <w:b/>
                <w:bCs/>
                <w:sz w:val="24"/>
                <w:szCs w:val="24"/>
              </w:rPr>
            </w:pPr>
            <w:r w:rsidRPr="00E22665">
              <w:rPr>
                <w:rFonts w:ascii="Arial" w:eastAsia="Calibri" w:hAnsi="Arial" w:cs="Arial"/>
                <w:b/>
                <w:bCs/>
                <w:sz w:val="24"/>
                <w:szCs w:val="24"/>
              </w:rPr>
              <w:t xml:space="preserve">Содержание учебного материала и формы организации деятельности </w:t>
            </w:r>
            <w:proofErr w:type="gramStart"/>
            <w:r w:rsidRPr="00E22665">
              <w:rPr>
                <w:rFonts w:ascii="Arial" w:eastAsia="Calibri" w:hAnsi="Arial" w:cs="Arial"/>
                <w:b/>
                <w:bCs/>
                <w:sz w:val="24"/>
                <w:szCs w:val="24"/>
              </w:rPr>
              <w:t>обучающихся</w:t>
            </w:r>
            <w:proofErr w:type="gramEnd"/>
          </w:p>
        </w:tc>
        <w:tc>
          <w:tcPr>
            <w:tcW w:w="2280" w:type="dxa"/>
            <w:gridSpan w:val="2"/>
          </w:tcPr>
          <w:p w:rsidR="006B3A3F" w:rsidRPr="00E22665" w:rsidRDefault="006B3A3F" w:rsidP="00A0149E">
            <w:pPr>
              <w:rPr>
                <w:rFonts w:ascii="Arial" w:eastAsia="Calibri" w:hAnsi="Arial" w:cs="Arial"/>
                <w:b/>
                <w:bCs/>
                <w:sz w:val="24"/>
                <w:szCs w:val="24"/>
              </w:rPr>
            </w:pPr>
            <w:r w:rsidRPr="00E22665">
              <w:rPr>
                <w:rFonts w:ascii="Arial" w:eastAsia="Calibri" w:hAnsi="Arial" w:cs="Arial"/>
                <w:b/>
                <w:bCs/>
                <w:sz w:val="24"/>
                <w:szCs w:val="24"/>
              </w:rPr>
              <w:t>Объем часов</w:t>
            </w:r>
          </w:p>
        </w:tc>
        <w:tc>
          <w:tcPr>
            <w:tcW w:w="1914" w:type="dxa"/>
          </w:tcPr>
          <w:p w:rsidR="006B3A3F" w:rsidRPr="00E22665" w:rsidRDefault="006B3A3F" w:rsidP="00A0149E">
            <w:pPr>
              <w:rPr>
                <w:rFonts w:ascii="Arial" w:eastAsia="Calibri" w:hAnsi="Arial" w:cs="Arial"/>
                <w:b/>
                <w:bCs/>
                <w:sz w:val="24"/>
                <w:szCs w:val="24"/>
              </w:rPr>
            </w:pPr>
            <w:r w:rsidRPr="00E22665">
              <w:rPr>
                <w:rFonts w:ascii="Arial" w:eastAsia="Calibri" w:hAnsi="Arial" w:cs="Arial"/>
                <w:b/>
                <w:bCs/>
                <w:sz w:val="24"/>
                <w:szCs w:val="24"/>
              </w:rPr>
              <w:t>Осваиваемые элементы компетенций</w:t>
            </w:r>
          </w:p>
        </w:tc>
      </w:tr>
      <w:tr w:rsidR="006B3A3F" w:rsidRPr="00E22665" w:rsidTr="00A0149E">
        <w:tc>
          <w:tcPr>
            <w:tcW w:w="2956" w:type="dxa"/>
          </w:tcPr>
          <w:p w:rsidR="006B3A3F" w:rsidRPr="00E22665" w:rsidRDefault="006B3A3F" w:rsidP="00A0149E">
            <w:pPr>
              <w:rPr>
                <w:rFonts w:ascii="Arial" w:hAnsi="Arial" w:cs="Arial"/>
                <w:b/>
                <w:bCs/>
                <w:sz w:val="24"/>
                <w:szCs w:val="24"/>
              </w:rPr>
            </w:pPr>
            <w:r w:rsidRPr="00E22665">
              <w:rPr>
                <w:rFonts w:ascii="Arial" w:hAnsi="Arial" w:cs="Arial"/>
                <w:b/>
                <w:bCs/>
                <w:sz w:val="24"/>
                <w:szCs w:val="24"/>
              </w:rPr>
              <w:t>1</w:t>
            </w:r>
          </w:p>
        </w:tc>
        <w:tc>
          <w:tcPr>
            <w:tcW w:w="7636" w:type="dxa"/>
          </w:tcPr>
          <w:p w:rsidR="006B3A3F" w:rsidRPr="00E22665" w:rsidRDefault="006B3A3F" w:rsidP="00A0149E">
            <w:pPr>
              <w:rPr>
                <w:rFonts w:ascii="Arial" w:hAnsi="Arial" w:cs="Arial"/>
                <w:b/>
                <w:bCs/>
                <w:sz w:val="24"/>
                <w:szCs w:val="24"/>
              </w:rPr>
            </w:pPr>
            <w:r w:rsidRPr="00E22665">
              <w:rPr>
                <w:rFonts w:ascii="Arial" w:hAnsi="Arial" w:cs="Arial"/>
                <w:b/>
                <w:bCs/>
                <w:sz w:val="24"/>
                <w:szCs w:val="24"/>
              </w:rPr>
              <w:t>2</w:t>
            </w:r>
          </w:p>
        </w:tc>
        <w:tc>
          <w:tcPr>
            <w:tcW w:w="2280" w:type="dxa"/>
            <w:gridSpan w:val="2"/>
          </w:tcPr>
          <w:p w:rsidR="006B3A3F" w:rsidRPr="00E22665" w:rsidRDefault="006B3A3F" w:rsidP="00A0149E">
            <w:pPr>
              <w:rPr>
                <w:rFonts w:ascii="Arial" w:hAnsi="Arial" w:cs="Arial"/>
                <w:b/>
                <w:bCs/>
                <w:sz w:val="24"/>
                <w:szCs w:val="24"/>
              </w:rPr>
            </w:pPr>
            <w:r w:rsidRPr="00E22665">
              <w:rPr>
                <w:rFonts w:ascii="Arial" w:hAnsi="Arial" w:cs="Arial"/>
                <w:b/>
                <w:bCs/>
                <w:sz w:val="24"/>
                <w:szCs w:val="24"/>
              </w:rPr>
              <w:t>3</w:t>
            </w:r>
          </w:p>
        </w:tc>
        <w:tc>
          <w:tcPr>
            <w:tcW w:w="1914" w:type="dxa"/>
          </w:tcPr>
          <w:p w:rsidR="006B3A3F" w:rsidRPr="00E22665" w:rsidRDefault="006B3A3F" w:rsidP="00A0149E">
            <w:pPr>
              <w:rPr>
                <w:rFonts w:ascii="Arial" w:hAnsi="Arial" w:cs="Arial"/>
                <w:b/>
                <w:bCs/>
                <w:sz w:val="24"/>
                <w:szCs w:val="24"/>
              </w:rPr>
            </w:pPr>
            <w:r w:rsidRPr="00E22665">
              <w:rPr>
                <w:rFonts w:ascii="Arial" w:hAnsi="Arial" w:cs="Arial"/>
                <w:b/>
                <w:bCs/>
                <w:sz w:val="24"/>
                <w:szCs w:val="24"/>
              </w:rPr>
              <w:t>4</w:t>
            </w:r>
          </w:p>
        </w:tc>
      </w:tr>
      <w:tr w:rsidR="006B3A3F" w:rsidRPr="00E22665" w:rsidTr="00A0149E">
        <w:tc>
          <w:tcPr>
            <w:tcW w:w="11746" w:type="dxa"/>
            <w:gridSpan w:val="3"/>
          </w:tcPr>
          <w:p w:rsidR="006B3A3F" w:rsidRPr="00E22665" w:rsidRDefault="006B3A3F" w:rsidP="00A0149E">
            <w:pPr>
              <w:rPr>
                <w:rFonts w:ascii="Arial" w:eastAsia="Calibri" w:hAnsi="Arial" w:cs="Arial"/>
                <w:b/>
                <w:bCs/>
                <w:sz w:val="24"/>
                <w:szCs w:val="24"/>
              </w:rPr>
            </w:pPr>
            <w:r w:rsidRPr="00E22665">
              <w:rPr>
                <w:rFonts w:ascii="Arial" w:eastAsia="Calibri" w:hAnsi="Arial" w:cs="Arial"/>
                <w:b/>
                <w:bCs/>
                <w:sz w:val="24"/>
                <w:szCs w:val="24"/>
              </w:rPr>
              <w:t>Раздел 1</w:t>
            </w:r>
            <w:r w:rsidR="00E12B9E" w:rsidRPr="00E22665">
              <w:rPr>
                <w:rFonts w:ascii="Arial" w:eastAsia="Calibri" w:hAnsi="Arial" w:cs="Arial"/>
                <w:b/>
                <w:bCs/>
                <w:sz w:val="24"/>
                <w:szCs w:val="24"/>
              </w:rPr>
              <w:t>.</w:t>
            </w:r>
          </w:p>
          <w:p w:rsidR="006B3A3F" w:rsidRPr="00E22665" w:rsidRDefault="006B3A3F" w:rsidP="00A0149E">
            <w:pPr>
              <w:rPr>
                <w:rFonts w:ascii="Arial" w:eastAsia="Calibri" w:hAnsi="Arial" w:cs="Arial"/>
                <w:bCs/>
                <w:sz w:val="24"/>
                <w:szCs w:val="24"/>
              </w:rPr>
            </w:pPr>
            <w:r w:rsidRPr="00E22665">
              <w:rPr>
                <w:rFonts w:ascii="Arial" w:eastAsia="Calibri" w:hAnsi="Arial" w:cs="Arial"/>
                <w:b/>
                <w:sz w:val="24"/>
                <w:szCs w:val="24"/>
              </w:rPr>
              <w:t>Атлетическая гимнастика, работа на тренажерах.</w:t>
            </w:r>
            <w:r w:rsidRPr="00E22665">
              <w:rPr>
                <w:rFonts w:ascii="Arial" w:eastAsia="Calibri" w:hAnsi="Arial" w:cs="Arial"/>
                <w:sz w:val="24"/>
                <w:szCs w:val="24"/>
              </w:rPr>
              <w:t xml:space="preserve"> </w:t>
            </w:r>
          </w:p>
        </w:tc>
        <w:tc>
          <w:tcPr>
            <w:tcW w:w="1126" w:type="dxa"/>
          </w:tcPr>
          <w:p w:rsidR="006B3A3F" w:rsidRPr="00E22665" w:rsidRDefault="00E22665" w:rsidP="00A0149E">
            <w:pPr>
              <w:jc w:val="center"/>
              <w:rPr>
                <w:rFonts w:ascii="Arial" w:eastAsia="Calibri" w:hAnsi="Arial" w:cs="Arial"/>
                <w:bCs/>
                <w:sz w:val="24"/>
                <w:szCs w:val="24"/>
              </w:rPr>
            </w:pPr>
            <w:r>
              <w:rPr>
                <w:rFonts w:ascii="Arial" w:eastAsia="Calibri" w:hAnsi="Arial" w:cs="Arial"/>
                <w:bCs/>
                <w:sz w:val="24"/>
                <w:szCs w:val="24"/>
              </w:rPr>
              <w:t>3</w:t>
            </w:r>
            <w:r w:rsidR="00073A8E">
              <w:rPr>
                <w:rFonts w:ascii="Arial" w:eastAsia="Calibri" w:hAnsi="Arial" w:cs="Arial"/>
                <w:bCs/>
                <w:sz w:val="24"/>
                <w:szCs w:val="24"/>
              </w:rPr>
              <w:t>6</w:t>
            </w:r>
          </w:p>
        </w:tc>
        <w:tc>
          <w:tcPr>
            <w:tcW w:w="1914" w:type="dxa"/>
          </w:tcPr>
          <w:p w:rsidR="006B3A3F" w:rsidRPr="00E22665" w:rsidRDefault="006B3A3F" w:rsidP="00A0149E">
            <w:pPr>
              <w:rPr>
                <w:rFonts w:ascii="Arial" w:eastAsia="Calibri" w:hAnsi="Arial" w:cs="Arial"/>
                <w:bCs/>
                <w:sz w:val="24"/>
                <w:szCs w:val="24"/>
              </w:rPr>
            </w:pPr>
          </w:p>
        </w:tc>
      </w:tr>
      <w:tr w:rsidR="003B5E4E" w:rsidRPr="00E22665" w:rsidTr="003B5E4E">
        <w:trPr>
          <w:trHeight w:val="769"/>
        </w:trPr>
        <w:tc>
          <w:tcPr>
            <w:tcW w:w="2956" w:type="dxa"/>
          </w:tcPr>
          <w:p w:rsidR="003B5E4E" w:rsidRPr="00E22665" w:rsidRDefault="003B5E4E" w:rsidP="003B5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r w:rsidRPr="00E22665">
              <w:rPr>
                <w:rFonts w:ascii="Arial" w:eastAsia="Calibri" w:hAnsi="Arial" w:cs="Arial"/>
                <w:bCs/>
                <w:sz w:val="24"/>
                <w:szCs w:val="24"/>
              </w:rPr>
              <w:t>Тема 1.1.</w:t>
            </w:r>
          </w:p>
          <w:p w:rsidR="003B5E4E" w:rsidRPr="00E22665" w:rsidRDefault="003B5E4E" w:rsidP="00A01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p>
        </w:tc>
        <w:tc>
          <w:tcPr>
            <w:tcW w:w="8790" w:type="dxa"/>
            <w:gridSpan w:val="2"/>
          </w:tcPr>
          <w:p w:rsidR="00E22665" w:rsidRDefault="003B5E4E" w:rsidP="003B5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r w:rsidRPr="00E22665">
              <w:rPr>
                <w:rFonts w:ascii="Arial" w:eastAsia="Calibri" w:hAnsi="Arial" w:cs="Arial"/>
                <w:bCs/>
                <w:sz w:val="24"/>
                <w:szCs w:val="24"/>
              </w:rPr>
              <w:t>Профессионально прикладная физическая подготовка</w:t>
            </w:r>
          </w:p>
          <w:p w:rsidR="003B5E4E" w:rsidRPr="00E22665" w:rsidRDefault="00003AEC" w:rsidP="003B5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r w:rsidRPr="00E22665">
              <w:rPr>
                <w:rFonts w:ascii="Arial" w:eastAsia="Calibri" w:hAnsi="Arial" w:cs="Arial"/>
                <w:bCs/>
                <w:sz w:val="24"/>
                <w:szCs w:val="24"/>
              </w:rPr>
              <w:t xml:space="preserve"> </w:t>
            </w:r>
            <w:r w:rsidRPr="00E22665">
              <w:rPr>
                <w:rFonts w:ascii="Arial" w:eastAsia="Times New Roman" w:hAnsi="Arial" w:cs="Arial"/>
                <w:color w:val="FF0000"/>
                <w:sz w:val="24"/>
                <w:szCs w:val="24"/>
              </w:rPr>
              <w:t>(</w:t>
            </w:r>
            <w:proofErr w:type="spellStart"/>
            <w:r w:rsidRPr="00E22665">
              <w:rPr>
                <w:rFonts w:ascii="Arial" w:eastAsia="Times New Roman" w:hAnsi="Arial" w:cs="Arial"/>
                <w:color w:val="FF0000"/>
                <w:sz w:val="24"/>
                <w:szCs w:val="24"/>
              </w:rPr>
              <w:t>Профилизация</w:t>
            </w:r>
            <w:proofErr w:type="spellEnd"/>
            <w:r w:rsidRPr="00E22665">
              <w:rPr>
                <w:rFonts w:ascii="Arial" w:eastAsia="Times New Roman" w:hAnsi="Arial" w:cs="Arial"/>
                <w:color w:val="FF0000"/>
                <w:sz w:val="24"/>
                <w:szCs w:val="24"/>
              </w:rPr>
              <w:t>) № 1</w:t>
            </w:r>
          </w:p>
          <w:p w:rsidR="003B5E4E" w:rsidRPr="00E22665" w:rsidRDefault="003B5E4E" w:rsidP="00A0149E">
            <w:pPr>
              <w:rPr>
                <w:rFonts w:ascii="Arial" w:eastAsia="Times New Roman" w:hAnsi="Arial" w:cs="Arial"/>
                <w:color w:val="FF0000"/>
                <w:sz w:val="24"/>
                <w:szCs w:val="24"/>
              </w:rPr>
            </w:pPr>
          </w:p>
        </w:tc>
        <w:tc>
          <w:tcPr>
            <w:tcW w:w="1126" w:type="dxa"/>
          </w:tcPr>
          <w:p w:rsidR="003B5E4E" w:rsidRPr="00E22665" w:rsidRDefault="004F012F" w:rsidP="00A0149E">
            <w:pPr>
              <w:jc w:val="center"/>
              <w:rPr>
                <w:rFonts w:ascii="Arial" w:eastAsia="Calibri" w:hAnsi="Arial" w:cs="Arial"/>
                <w:bCs/>
                <w:sz w:val="24"/>
                <w:szCs w:val="24"/>
              </w:rPr>
            </w:pPr>
            <w:r w:rsidRPr="00E22665">
              <w:rPr>
                <w:rFonts w:ascii="Arial" w:eastAsia="Calibri" w:hAnsi="Arial" w:cs="Arial"/>
                <w:bCs/>
                <w:sz w:val="24"/>
                <w:szCs w:val="24"/>
              </w:rPr>
              <w:t>2</w:t>
            </w:r>
          </w:p>
        </w:tc>
        <w:tc>
          <w:tcPr>
            <w:tcW w:w="1914" w:type="dxa"/>
          </w:tcPr>
          <w:p w:rsidR="003B5E4E" w:rsidRPr="00E22665" w:rsidRDefault="003B5E4E" w:rsidP="00A0149E">
            <w:pPr>
              <w:rPr>
                <w:rFonts w:ascii="Arial" w:hAnsi="Arial" w:cs="Arial"/>
                <w:bCs/>
                <w:sz w:val="24"/>
                <w:szCs w:val="24"/>
              </w:rPr>
            </w:pPr>
          </w:p>
        </w:tc>
      </w:tr>
      <w:tr w:rsidR="00840D06" w:rsidRPr="00E22665" w:rsidTr="00003AEC">
        <w:trPr>
          <w:trHeight w:val="702"/>
        </w:trPr>
        <w:tc>
          <w:tcPr>
            <w:tcW w:w="2956" w:type="dxa"/>
          </w:tcPr>
          <w:p w:rsidR="00840D06" w:rsidRPr="00E22665" w:rsidRDefault="00840D06" w:rsidP="00A01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r w:rsidRPr="00E22665">
              <w:rPr>
                <w:rFonts w:ascii="Arial" w:eastAsia="Calibri" w:hAnsi="Arial" w:cs="Arial"/>
                <w:bCs/>
                <w:sz w:val="24"/>
                <w:szCs w:val="24"/>
              </w:rPr>
              <w:t>Тема 1.2.</w:t>
            </w:r>
          </w:p>
          <w:p w:rsidR="00840D06" w:rsidRPr="00E22665" w:rsidRDefault="00840D06" w:rsidP="00A01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sz w:val="24"/>
                <w:szCs w:val="24"/>
              </w:rPr>
            </w:pPr>
            <w:r w:rsidRPr="00E22665">
              <w:rPr>
                <w:rFonts w:ascii="Arial" w:eastAsia="Calibri" w:hAnsi="Arial" w:cs="Arial"/>
                <w:bCs/>
                <w:sz w:val="24"/>
                <w:szCs w:val="24"/>
              </w:rPr>
              <w:t>Упражнения  на тренажерах</w:t>
            </w:r>
          </w:p>
          <w:p w:rsidR="00840D06" w:rsidRPr="00E22665" w:rsidRDefault="00840D06" w:rsidP="00A01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p>
        </w:tc>
        <w:tc>
          <w:tcPr>
            <w:tcW w:w="8790" w:type="dxa"/>
            <w:gridSpan w:val="2"/>
          </w:tcPr>
          <w:p w:rsidR="00840D06" w:rsidRPr="00E22665" w:rsidRDefault="00840D06" w:rsidP="00A0149E">
            <w:pPr>
              <w:rPr>
                <w:rFonts w:ascii="Arial" w:eastAsia="Times New Roman" w:hAnsi="Arial" w:cs="Arial"/>
                <w:color w:val="FF0000"/>
                <w:sz w:val="24"/>
                <w:szCs w:val="24"/>
              </w:rPr>
            </w:pPr>
            <w:r w:rsidRPr="00E22665">
              <w:rPr>
                <w:rFonts w:ascii="Arial" w:eastAsia="Times New Roman" w:hAnsi="Arial" w:cs="Arial"/>
                <w:color w:val="FF0000"/>
                <w:sz w:val="24"/>
                <w:szCs w:val="24"/>
              </w:rPr>
              <w:t>Практическое  занятие</w:t>
            </w:r>
            <w:r w:rsidR="00003AEC" w:rsidRPr="00E22665">
              <w:rPr>
                <w:rFonts w:ascii="Arial" w:eastAsia="Times New Roman" w:hAnsi="Arial" w:cs="Arial"/>
                <w:color w:val="FF0000"/>
                <w:sz w:val="24"/>
                <w:szCs w:val="24"/>
              </w:rPr>
              <w:t xml:space="preserve"> (</w:t>
            </w:r>
            <w:proofErr w:type="spellStart"/>
            <w:r w:rsidR="00003AEC" w:rsidRPr="00E22665">
              <w:rPr>
                <w:rFonts w:ascii="Arial" w:eastAsia="Times New Roman" w:hAnsi="Arial" w:cs="Arial"/>
                <w:color w:val="FF0000"/>
                <w:sz w:val="24"/>
                <w:szCs w:val="24"/>
              </w:rPr>
              <w:t>Профилизация</w:t>
            </w:r>
            <w:proofErr w:type="spellEnd"/>
            <w:r w:rsidR="00003AEC" w:rsidRPr="00E22665">
              <w:rPr>
                <w:rFonts w:ascii="Arial" w:eastAsia="Times New Roman" w:hAnsi="Arial" w:cs="Arial"/>
                <w:color w:val="FF0000"/>
                <w:sz w:val="24"/>
                <w:szCs w:val="24"/>
              </w:rPr>
              <w:t xml:space="preserve">) № </w:t>
            </w:r>
            <w:r w:rsidR="00073A8E">
              <w:rPr>
                <w:rFonts w:ascii="Arial" w:eastAsia="Times New Roman" w:hAnsi="Arial" w:cs="Arial"/>
                <w:color w:val="FF0000"/>
                <w:sz w:val="24"/>
                <w:szCs w:val="24"/>
              </w:rPr>
              <w:t>2-18</w:t>
            </w:r>
          </w:p>
          <w:p w:rsidR="00840D06" w:rsidRPr="00E22665" w:rsidRDefault="00840D06" w:rsidP="00A0149E">
            <w:pPr>
              <w:rPr>
                <w:rFonts w:ascii="Arial" w:eastAsia="Times New Roman" w:hAnsi="Arial" w:cs="Arial"/>
                <w:sz w:val="24"/>
                <w:szCs w:val="24"/>
              </w:rPr>
            </w:pPr>
            <w:r w:rsidRPr="00E22665">
              <w:rPr>
                <w:rFonts w:ascii="Arial" w:eastAsia="Times New Roman" w:hAnsi="Arial" w:cs="Arial"/>
                <w:sz w:val="24"/>
                <w:szCs w:val="24"/>
              </w:rPr>
              <w:t>Тема: Комплекс упражнений на тренажерах</w:t>
            </w:r>
          </w:p>
          <w:p w:rsidR="00840D06" w:rsidRPr="00E22665" w:rsidRDefault="00840D06" w:rsidP="00A0149E">
            <w:pPr>
              <w:rPr>
                <w:rFonts w:ascii="Arial" w:eastAsia="Calibri" w:hAnsi="Arial" w:cs="Arial"/>
                <w:sz w:val="24"/>
                <w:szCs w:val="24"/>
              </w:rPr>
            </w:pPr>
            <w:r w:rsidRPr="00E22665">
              <w:rPr>
                <w:rFonts w:ascii="Arial" w:eastAsia="Calibri" w:hAnsi="Arial" w:cs="Arial"/>
                <w:bCs/>
                <w:sz w:val="24"/>
                <w:szCs w:val="24"/>
              </w:rPr>
              <w:t>Комплексы упражнений на тренажерах</w:t>
            </w:r>
            <w:r w:rsidRPr="00E22665">
              <w:rPr>
                <w:rFonts w:ascii="Arial" w:eastAsia="Calibri" w:hAnsi="Arial" w:cs="Arial"/>
                <w:sz w:val="24"/>
                <w:szCs w:val="24"/>
              </w:rPr>
              <w:t xml:space="preserve"> на развитие профессионально важных физических качеств</w:t>
            </w:r>
          </w:p>
          <w:p w:rsidR="00C52F7F" w:rsidRPr="00E22665" w:rsidRDefault="00C52F7F" w:rsidP="00A0149E">
            <w:pPr>
              <w:rPr>
                <w:rFonts w:ascii="Arial" w:eastAsia="Times New Roman" w:hAnsi="Arial" w:cs="Arial"/>
                <w:sz w:val="24"/>
                <w:szCs w:val="24"/>
                <w:lang w:eastAsia="ru-RU"/>
              </w:rPr>
            </w:pPr>
            <w:r w:rsidRPr="00E22665">
              <w:rPr>
                <w:rFonts w:ascii="Arial" w:eastAsia="Times New Roman" w:hAnsi="Arial" w:cs="Arial"/>
                <w:sz w:val="24"/>
                <w:szCs w:val="24"/>
                <w:lang w:eastAsia="ru-RU"/>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w:t>
            </w:r>
          </w:p>
          <w:p w:rsidR="00C52F7F" w:rsidRPr="00E22665" w:rsidRDefault="00C52F7F" w:rsidP="00A0149E">
            <w:pPr>
              <w:rPr>
                <w:rFonts w:ascii="Arial" w:eastAsia="Times New Roman" w:hAnsi="Arial" w:cs="Arial"/>
                <w:sz w:val="24"/>
                <w:szCs w:val="24"/>
                <w:lang w:eastAsia="ru-RU"/>
              </w:rPr>
            </w:pPr>
            <w:r w:rsidRPr="00E22665">
              <w:rPr>
                <w:rFonts w:ascii="Arial" w:eastAsia="Times New Roman" w:hAnsi="Arial" w:cs="Arial"/>
                <w:sz w:val="24"/>
                <w:szCs w:val="24"/>
                <w:lang w:eastAsia="ru-RU"/>
              </w:rPr>
              <w:t>Выполнение упражнений и комплексов упражнений с использованием новых видов фитнесс оборудования.</w:t>
            </w:r>
          </w:p>
          <w:p w:rsidR="00BA63F6" w:rsidRPr="00E22665" w:rsidRDefault="00BA63F6" w:rsidP="00A0149E">
            <w:pPr>
              <w:rPr>
                <w:rFonts w:ascii="Arial" w:eastAsia="Calibri" w:hAnsi="Arial" w:cs="Arial"/>
                <w:bCs/>
                <w:sz w:val="24"/>
                <w:szCs w:val="24"/>
              </w:rPr>
            </w:pPr>
            <w:r w:rsidRPr="00E22665">
              <w:rPr>
                <w:rFonts w:ascii="Arial" w:eastAsia="Times New Roman" w:hAnsi="Arial" w:cs="Arial"/>
                <w:sz w:val="24"/>
                <w:szCs w:val="24"/>
                <w:lang w:eastAsia="ru-RU"/>
              </w:rPr>
              <w:lastRenderedPageBreak/>
              <w:t xml:space="preserve">Выполнение упражнений и комплексов упражнений на силовых тренажерах и </w:t>
            </w:r>
            <w:proofErr w:type="spellStart"/>
            <w:r w:rsidRPr="00E22665">
              <w:rPr>
                <w:rFonts w:ascii="Arial" w:eastAsia="Times New Roman" w:hAnsi="Arial" w:cs="Arial"/>
                <w:sz w:val="24"/>
                <w:szCs w:val="24"/>
                <w:lang w:eastAsia="ru-RU"/>
              </w:rPr>
              <w:t>кардиотренажерах</w:t>
            </w:r>
            <w:proofErr w:type="spellEnd"/>
            <w:r w:rsidRPr="00E22665">
              <w:rPr>
                <w:rFonts w:ascii="Arial" w:eastAsia="Times New Roman" w:hAnsi="Arial" w:cs="Arial"/>
                <w:sz w:val="24"/>
                <w:szCs w:val="24"/>
                <w:lang w:eastAsia="ru-RU"/>
              </w:rPr>
              <w:t>.</w:t>
            </w:r>
          </w:p>
        </w:tc>
        <w:tc>
          <w:tcPr>
            <w:tcW w:w="1126" w:type="dxa"/>
          </w:tcPr>
          <w:p w:rsidR="00840D06" w:rsidRPr="00E22665" w:rsidRDefault="00073A8E" w:rsidP="006964BF">
            <w:pPr>
              <w:jc w:val="center"/>
              <w:rPr>
                <w:rFonts w:ascii="Arial" w:eastAsia="Calibri" w:hAnsi="Arial" w:cs="Arial"/>
                <w:bCs/>
                <w:sz w:val="24"/>
                <w:szCs w:val="24"/>
              </w:rPr>
            </w:pPr>
            <w:r>
              <w:rPr>
                <w:rFonts w:ascii="Arial" w:eastAsia="Calibri" w:hAnsi="Arial" w:cs="Arial"/>
                <w:bCs/>
                <w:sz w:val="24"/>
                <w:szCs w:val="24"/>
              </w:rPr>
              <w:lastRenderedPageBreak/>
              <w:t>34</w:t>
            </w:r>
          </w:p>
        </w:tc>
        <w:tc>
          <w:tcPr>
            <w:tcW w:w="1914" w:type="dxa"/>
          </w:tcPr>
          <w:p w:rsidR="00840D06" w:rsidRPr="00E22665" w:rsidRDefault="00840D06" w:rsidP="00A0149E">
            <w:pPr>
              <w:rPr>
                <w:rFonts w:ascii="Arial" w:hAnsi="Arial" w:cs="Arial"/>
                <w:bCs/>
                <w:sz w:val="24"/>
                <w:szCs w:val="24"/>
              </w:rPr>
            </w:pPr>
            <w:r w:rsidRPr="00E22665">
              <w:rPr>
                <w:rFonts w:ascii="Arial" w:hAnsi="Arial" w:cs="Arial"/>
                <w:bCs/>
                <w:sz w:val="24"/>
                <w:szCs w:val="24"/>
              </w:rPr>
              <w:t>ОК01;</w:t>
            </w:r>
          </w:p>
          <w:p w:rsidR="00840D06" w:rsidRPr="00E22665" w:rsidRDefault="00840D06" w:rsidP="00A0149E">
            <w:pPr>
              <w:rPr>
                <w:rFonts w:ascii="Arial" w:hAnsi="Arial" w:cs="Arial"/>
                <w:bCs/>
                <w:sz w:val="24"/>
                <w:szCs w:val="24"/>
              </w:rPr>
            </w:pPr>
            <w:r w:rsidRPr="00E22665">
              <w:rPr>
                <w:rFonts w:ascii="Arial" w:hAnsi="Arial" w:cs="Arial"/>
                <w:bCs/>
                <w:sz w:val="24"/>
                <w:szCs w:val="24"/>
              </w:rPr>
              <w:t>ОК04;ОК-08</w:t>
            </w:r>
          </w:p>
        </w:tc>
      </w:tr>
      <w:tr w:rsidR="007F3254" w:rsidRPr="00E22665" w:rsidTr="003C6A98">
        <w:tc>
          <w:tcPr>
            <w:tcW w:w="14786" w:type="dxa"/>
            <w:gridSpan w:val="5"/>
          </w:tcPr>
          <w:p w:rsidR="007F3254" w:rsidRPr="00E22665" w:rsidRDefault="00840D06" w:rsidP="00A0149E">
            <w:pPr>
              <w:rPr>
                <w:rFonts w:ascii="Arial" w:hAnsi="Arial" w:cs="Arial"/>
                <w:bCs/>
                <w:sz w:val="24"/>
                <w:szCs w:val="24"/>
              </w:rPr>
            </w:pPr>
            <w:r w:rsidRPr="00E22665">
              <w:rPr>
                <w:rFonts w:ascii="Arial" w:eastAsia="Calibri" w:hAnsi="Arial" w:cs="Arial"/>
                <w:b/>
                <w:bCs/>
                <w:i/>
                <w:sz w:val="24"/>
                <w:szCs w:val="24"/>
              </w:rPr>
              <w:lastRenderedPageBreak/>
              <w:t>Итого по 3</w:t>
            </w:r>
            <w:r w:rsidR="007F3254" w:rsidRPr="00E22665">
              <w:rPr>
                <w:rFonts w:ascii="Arial" w:eastAsia="Calibri" w:hAnsi="Arial" w:cs="Arial"/>
                <w:b/>
                <w:bCs/>
                <w:i/>
                <w:sz w:val="24"/>
                <w:szCs w:val="24"/>
              </w:rPr>
              <w:t xml:space="preserve"> семестру</w:t>
            </w:r>
            <w:r w:rsidR="00486022" w:rsidRPr="00E22665">
              <w:rPr>
                <w:rFonts w:ascii="Arial" w:eastAsia="Calibri" w:hAnsi="Arial" w:cs="Arial"/>
                <w:b/>
                <w:bCs/>
                <w:i/>
                <w:sz w:val="24"/>
                <w:szCs w:val="24"/>
              </w:rPr>
              <w:t xml:space="preserve">                                                                                                                                      </w:t>
            </w:r>
            <w:r w:rsidR="002D5FF7">
              <w:rPr>
                <w:rFonts w:ascii="Arial" w:eastAsia="Calibri" w:hAnsi="Arial" w:cs="Arial"/>
                <w:b/>
                <w:bCs/>
                <w:i/>
                <w:sz w:val="24"/>
                <w:szCs w:val="24"/>
              </w:rPr>
              <w:t xml:space="preserve">       </w:t>
            </w:r>
            <w:r w:rsidR="006964BF" w:rsidRPr="00E22665">
              <w:rPr>
                <w:rFonts w:ascii="Arial" w:eastAsia="Calibri" w:hAnsi="Arial" w:cs="Arial"/>
                <w:b/>
                <w:bCs/>
                <w:i/>
                <w:sz w:val="24"/>
                <w:szCs w:val="24"/>
              </w:rPr>
              <w:t>3</w:t>
            </w:r>
            <w:r w:rsidR="008B2998">
              <w:rPr>
                <w:rFonts w:ascii="Arial" w:eastAsia="Calibri" w:hAnsi="Arial" w:cs="Arial"/>
                <w:b/>
                <w:bCs/>
                <w:i/>
                <w:sz w:val="24"/>
                <w:szCs w:val="24"/>
              </w:rPr>
              <w:t>6</w:t>
            </w:r>
          </w:p>
        </w:tc>
      </w:tr>
      <w:tr w:rsidR="006B3A3F" w:rsidRPr="00E22665" w:rsidTr="00A0149E">
        <w:tc>
          <w:tcPr>
            <w:tcW w:w="2956" w:type="dxa"/>
          </w:tcPr>
          <w:p w:rsidR="006B3A3F" w:rsidRPr="00E22665" w:rsidRDefault="006B3A3F" w:rsidP="00A01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r w:rsidRPr="00E22665">
              <w:rPr>
                <w:rFonts w:ascii="Arial" w:eastAsia="Calibri" w:hAnsi="Arial" w:cs="Arial"/>
                <w:b/>
                <w:bCs/>
                <w:sz w:val="24"/>
                <w:szCs w:val="24"/>
              </w:rPr>
              <w:t>Раздел 2. ППФП</w:t>
            </w:r>
          </w:p>
        </w:tc>
        <w:tc>
          <w:tcPr>
            <w:tcW w:w="8790" w:type="dxa"/>
            <w:gridSpan w:val="2"/>
          </w:tcPr>
          <w:p w:rsidR="006B3A3F" w:rsidRPr="00E22665" w:rsidRDefault="006B3A3F" w:rsidP="00A0149E">
            <w:pPr>
              <w:rPr>
                <w:rFonts w:ascii="Arial" w:eastAsia="Calibri" w:hAnsi="Arial" w:cs="Arial"/>
                <w:bCs/>
                <w:sz w:val="24"/>
                <w:szCs w:val="24"/>
              </w:rPr>
            </w:pPr>
          </w:p>
        </w:tc>
        <w:tc>
          <w:tcPr>
            <w:tcW w:w="1126" w:type="dxa"/>
          </w:tcPr>
          <w:p w:rsidR="006B3A3F" w:rsidRPr="00E22665" w:rsidRDefault="008B2998" w:rsidP="00A0149E">
            <w:pPr>
              <w:jc w:val="center"/>
              <w:rPr>
                <w:rFonts w:ascii="Arial" w:eastAsia="Calibri" w:hAnsi="Arial" w:cs="Arial"/>
                <w:bCs/>
                <w:sz w:val="24"/>
                <w:szCs w:val="24"/>
              </w:rPr>
            </w:pPr>
            <w:r>
              <w:rPr>
                <w:rFonts w:ascii="Arial" w:eastAsia="Calibri" w:hAnsi="Arial" w:cs="Arial"/>
                <w:bCs/>
                <w:sz w:val="24"/>
                <w:szCs w:val="24"/>
              </w:rPr>
              <w:t>60</w:t>
            </w:r>
          </w:p>
        </w:tc>
        <w:tc>
          <w:tcPr>
            <w:tcW w:w="1914" w:type="dxa"/>
          </w:tcPr>
          <w:p w:rsidR="006B3A3F" w:rsidRPr="00E22665" w:rsidRDefault="006B3A3F" w:rsidP="00A0149E">
            <w:pPr>
              <w:rPr>
                <w:rFonts w:ascii="Arial" w:hAnsi="Arial" w:cs="Arial"/>
                <w:bCs/>
                <w:sz w:val="24"/>
                <w:szCs w:val="24"/>
              </w:rPr>
            </w:pPr>
          </w:p>
        </w:tc>
      </w:tr>
      <w:tr w:rsidR="008B2998" w:rsidRPr="00E22665" w:rsidTr="00A0149E">
        <w:tc>
          <w:tcPr>
            <w:tcW w:w="2956" w:type="dxa"/>
          </w:tcPr>
          <w:p w:rsidR="008B2998" w:rsidRPr="00E22665" w:rsidRDefault="008B2998" w:rsidP="00A01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
                <w:bCs/>
                <w:sz w:val="24"/>
                <w:szCs w:val="24"/>
              </w:rPr>
            </w:pPr>
          </w:p>
        </w:tc>
        <w:tc>
          <w:tcPr>
            <w:tcW w:w="8790" w:type="dxa"/>
            <w:gridSpan w:val="2"/>
          </w:tcPr>
          <w:p w:rsidR="008B2998" w:rsidRPr="00E22665" w:rsidRDefault="008B2998" w:rsidP="008B2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r w:rsidRPr="00E22665">
              <w:rPr>
                <w:rFonts w:ascii="Arial" w:eastAsia="Calibri" w:hAnsi="Arial" w:cs="Arial"/>
                <w:bCs/>
                <w:sz w:val="24"/>
                <w:szCs w:val="24"/>
              </w:rPr>
              <w:t>Профессионально прикладная физическая подготовка</w:t>
            </w:r>
            <w:r>
              <w:rPr>
                <w:rFonts w:ascii="Arial" w:eastAsia="Calibri" w:hAnsi="Arial" w:cs="Arial"/>
                <w:bCs/>
                <w:sz w:val="24"/>
                <w:szCs w:val="24"/>
              </w:rPr>
              <w:t xml:space="preserve"> №19</w:t>
            </w:r>
          </w:p>
        </w:tc>
        <w:tc>
          <w:tcPr>
            <w:tcW w:w="1126" w:type="dxa"/>
          </w:tcPr>
          <w:p w:rsidR="008B2998" w:rsidRDefault="008B2998" w:rsidP="00A0149E">
            <w:pPr>
              <w:jc w:val="center"/>
              <w:rPr>
                <w:rFonts w:ascii="Arial" w:eastAsia="Calibri" w:hAnsi="Arial" w:cs="Arial"/>
                <w:bCs/>
                <w:sz w:val="24"/>
                <w:szCs w:val="24"/>
              </w:rPr>
            </w:pPr>
            <w:r>
              <w:rPr>
                <w:rFonts w:ascii="Arial" w:eastAsia="Calibri" w:hAnsi="Arial" w:cs="Arial"/>
                <w:bCs/>
                <w:sz w:val="24"/>
                <w:szCs w:val="24"/>
              </w:rPr>
              <w:t>2</w:t>
            </w:r>
          </w:p>
        </w:tc>
        <w:tc>
          <w:tcPr>
            <w:tcW w:w="1914" w:type="dxa"/>
          </w:tcPr>
          <w:p w:rsidR="008B2998" w:rsidRPr="00E22665" w:rsidRDefault="008B2998" w:rsidP="00A0149E">
            <w:pPr>
              <w:rPr>
                <w:rFonts w:ascii="Arial" w:hAnsi="Arial" w:cs="Arial"/>
                <w:bCs/>
                <w:sz w:val="24"/>
                <w:szCs w:val="24"/>
              </w:rPr>
            </w:pPr>
          </w:p>
        </w:tc>
      </w:tr>
      <w:tr w:rsidR="00D41FDD" w:rsidRPr="00E22665" w:rsidTr="00A0149E">
        <w:tc>
          <w:tcPr>
            <w:tcW w:w="2956" w:type="dxa"/>
          </w:tcPr>
          <w:p w:rsidR="00D41FDD" w:rsidRPr="00E22665" w:rsidRDefault="00D41FDD" w:rsidP="00D41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r w:rsidRPr="00E22665">
              <w:rPr>
                <w:rFonts w:ascii="Arial" w:eastAsia="Calibri" w:hAnsi="Arial" w:cs="Arial"/>
                <w:bCs/>
                <w:sz w:val="24"/>
                <w:szCs w:val="24"/>
              </w:rPr>
              <w:t>Тема 2.2.</w:t>
            </w:r>
          </w:p>
          <w:p w:rsidR="00D41FDD" w:rsidRPr="00E22665" w:rsidRDefault="00D41FDD" w:rsidP="00D41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r w:rsidRPr="00E22665">
              <w:rPr>
                <w:rFonts w:ascii="Arial" w:eastAsia="Calibri" w:hAnsi="Arial" w:cs="Arial"/>
                <w:bCs/>
                <w:sz w:val="24"/>
                <w:szCs w:val="24"/>
              </w:rPr>
              <w:t>Профессионально прикладная физическая подготовка</w:t>
            </w:r>
          </w:p>
          <w:p w:rsidR="00D41FDD" w:rsidRPr="00E22665" w:rsidRDefault="00D41FDD" w:rsidP="00A01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
                <w:bCs/>
                <w:sz w:val="24"/>
                <w:szCs w:val="24"/>
              </w:rPr>
            </w:pPr>
          </w:p>
        </w:tc>
        <w:tc>
          <w:tcPr>
            <w:tcW w:w="8790" w:type="dxa"/>
            <w:gridSpan w:val="2"/>
          </w:tcPr>
          <w:p w:rsidR="00D41FDD" w:rsidRPr="00E22665" w:rsidRDefault="00D41FDD" w:rsidP="00D41FDD">
            <w:pPr>
              <w:rPr>
                <w:rFonts w:ascii="Arial" w:eastAsia="Times New Roman" w:hAnsi="Arial" w:cs="Arial"/>
                <w:color w:val="FF0000"/>
                <w:sz w:val="24"/>
                <w:szCs w:val="24"/>
              </w:rPr>
            </w:pPr>
            <w:proofErr w:type="gramStart"/>
            <w:r w:rsidRPr="00E22665">
              <w:rPr>
                <w:rFonts w:ascii="Arial" w:eastAsia="Times New Roman" w:hAnsi="Arial" w:cs="Arial"/>
                <w:color w:val="FF0000"/>
                <w:sz w:val="24"/>
                <w:szCs w:val="24"/>
              </w:rPr>
              <w:t>Практи</w:t>
            </w:r>
            <w:r>
              <w:rPr>
                <w:rFonts w:ascii="Arial" w:eastAsia="Times New Roman" w:hAnsi="Arial" w:cs="Arial"/>
                <w:color w:val="FF0000"/>
                <w:sz w:val="24"/>
                <w:szCs w:val="24"/>
              </w:rPr>
              <w:t>ческие</w:t>
            </w:r>
            <w:proofErr w:type="gramEnd"/>
            <w:r>
              <w:rPr>
                <w:rFonts w:ascii="Arial" w:eastAsia="Times New Roman" w:hAnsi="Arial" w:cs="Arial"/>
                <w:color w:val="FF0000"/>
                <w:sz w:val="24"/>
                <w:szCs w:val="24"/>
              </w:rPr>
              <w:t xml:space="preserve">  занятие (</w:t>
            </w:r>
            <w:proofErr w:type="spellStart"/>
            <w:r>
              <w:rPr>
                <w:rFonts w:ascii="Arial" w:eastAsia="Times New Roman" w:hAnsi="Arial" w:cs="Arial"/>
                <w:color w:val="FF0000"/>
                <w:sz w:val="24"/>
                <w:szCs w:val="24"/>
              </w:rPr>
              <w:t>Профилизация</w:t>
            </w:r>
            <w:proofErr w:type="spellEnd"/>
            <w:r>
              <w:rPr>
                <w:rFonts w:ascii="Arial" w:eastAsia="Times New Roman" w:hAnsi="Arial" w:cs="Arial"/>
                <w:color w:val="FF0000"/>
                <w:sz w:val="24"/>
                <w:szCs w:val="24"/>
              </w:rPr>
              <w:t xml:space="preserve">) </w:t>
            </w:r>
          </w:p>
          <w:p w:rsidR="00D41FDD" w:rsidRPr="008A5D78" w:rsidRDefault="00D41FDD" w:rsidP="00D41FDD">
            <w:pPr>
              <w:rPr>
                <w:rFonts w:ascii="Arial" w:eastAsia="Times New Roman" w:hAnsi="Arial" w:cs="Arial"/>
                <w:sz w:val="24"/>
                <w:szCs w:val="24"/>
              </w:rPr>
            </w:pPr>
            <w:r w:rsidRPr="008A5D78">
              <w:rPr>
                <w:rFonts w:ascii="Arial" w:eastAsia="Times New Roman" w:hAnsi="Arial" w:cs="Arial"/>
                <w:sz w:val="24"/>
                <w:szCs w:val="24"/>
              </w:rPr>
              <w:t>Тема: ППФП</w:t>
            </w:r>
          </w:p>
          <w:p w:rsidR="00D41FDD" w:rsidRPr="008A5D78" w:rsidRDefault="008B2998" w:rsidP="00D41FDD">
            <w:pPr>
              <w:rPr>
                <w:rFonts w:ascii="Arial" w:eastAsia="Calibri" w:hAnsi="Arial" w:cs="Arial"/>
                <w:bCs/>
                <w:sz w:val="24"/>
                <w:szCs w:val="24"/>
              </w:rPr>
            </w:pPr>
            <w:r>
              <w:rPr>
                <w:rFonts w:ascii="Arial" w:eastAsia="Calibri" w:hAnsi="Arial" w:cs="Arial"/>
                <w:bCs/>
                <w:sz w:val="24"/>
                <w:szCs w:val="24"/>
              </w:rPr>
              <w:t>№ 20,21</w:t>
            </w:r>
            <w:r w:rsidR="00D41FDD" w:rsidRPr="008A5D78">
              <w:rPr>
                <w:rFonts w:ascii="Arial" w:eastAsia="Calibri" w:hAnsi="Arial" w:cs="Arial"/>
                <w:bCs/>
                <w:sz w:val="24"/>
                <w:szCs w:val="24"/>
              </w:rPr>
              <w:t xml:space="preserve"> Комплексы производственной гимнастики</w:t>
            </w:r>
          </w:p>
          <w:p w:rsidR="00D41FDD" w:rsidRPr="008A5D78" w:rsidRDefault="008B2998" w:rsidP="00D41FDD">
            <w:pPr>
              <w:rPr>
                <w:rFonts w:ascii="Arial" w:eastAsia="Calibri" w:hAnsi="Arial" w:cs="Arial"/>
                <w:sz w:val="24"/>
                <w:szCs w:val="24"/>
              </w:rPr>
            </w:pPr>
            <w:r>
              <w:rPr>
                <w:rFonts w:ascii="Arial" w:eastAsia="Calibri" w:hAnsi="Arial" w:cs="Arial"/>
                <w:bCs/>
                <w:sz w:val="24"/>
                <w:szCs w:val="24"/>
              </w:rPr>
              <w:t>№ 22,23,24</w:t>
            </w:r>
            <w:r w:rsidR="00D41FDD" w:rsidRPr="008A5D78">
              <w:rPr>
                <w:rFonts w:ascii="Arial" w:eastAsia="Calibri" w:hAnsi="Arial" w:cs="Arial"/>
                <w:bCs/>
                <w:sz w:val="24"/>
                <w:szCs w:val="24"/>
              </w:rPr>
              <w:t xml:space="preserve"> </w:t>
            </w:r>
            <w:r w:rsidR="00D41FDD" w:rsidRPr="008A5D78">
              <w:rPr>
                <w:rFonts w:ascii="Arial" w:eastAsia="Calibri" w:hAnsi="Arial" w:cs="Arial"/>
                <w:sz w:val="24"/>
                <w:szCs w:val="24"/>
              </w:rPr>
              <w:t>физические упражнения на развитие профессионально важных качеств</w:t>
            </w:r>
          </w:p>
          <w:p w:rsidR="00D41FDD" w:rsidRPr="008A5D78" w:rsidRDefault="008B2998" w:rsidP="00D41FDD">
            <w:pPr>
              <w:rPr>
                <w:rFonts w:ascii="Arial" w:eastAsia="Calibri" w:hAnsi="Arial" w:cs="Arial"/>
                <w:sz w:val="24"/>
                <w:szCs w:val="24"/>
              </w:rPr>
            </w:pPr>
            <w:r>
              <w:rPr>
                <w:rFonts w:ascii="Arial" w:eastAsia="Calibri" w:hAnsi="Arial" w:cs="Arial"/>
                <w:bCs/>
                <w:sz w:val="24"/>
                <w:szCs w:val="24"/>
              </w:rPr>
              <w:t>№ 25,26,27</w:t>
            </w:r>
            <w:r w:rsidR="00D41FDD" w:rsidRPr="008A5D78">
              <w:rPr>
                <w:rFonts w:ascii="Arial" w:eastAsia="Calibri" w:hAnsi="Arial" w:cs="Arial"/>
                <w:bCs/>
                <w:sz w:val="24"/>
                <w:szCs w:val="24"/>
              </w:rPr>
              <w:t xml:space="preserve"> </w:t>
            </w:r>
            <w:r w:rsidR="00D41FDD" w:rsidRPr="008A5D78">
              <w:rPr>
                <w:rFonts w:ascii="Arial" w:eastAsia="Calibri" w:hAnsi="Arial" w:cs="Arial"/>
                <w:sz w:val="24"/>
                <w:szCs w:val="24"/>
              </w:rPr>
              <w:t>физические упражнения профессиональной направленности</w:t>
            </w:r>
          </w:p>
          <w:p w:rsidR="00D41FDD" w:rsidRPr="008A5D78" w:rsidRDefault="008B2998" w:rsidP="00D41FDD">
            <w:pPr>
              <w:rPr>
                <w:rFonts w:ascii="Arial" w:eastAsia="Calibri" w:hAnsi="Arial" w:cs="Arial"/>
                <w:sz w:val="24"/>
                <w:szCs w:val="24"/>
              </w:rPr>
            </w:pPr>
            <w:r>
              <w:rPr>
                <w:rFonts w:ascii="Arial" w:eastAsia="Calibri" w:hAnsi="Arial" w:cs="Arial"/>
                <w:bCs/>
                <w:sz w:val="24"/>
                <w:szCs w:val="24"/>
              </w:rPr>
              <w:t>№ 28,29</w:t>
            </w:r>
            <w:r w:rsidR="00D41FDD" w:rsidRPr="008A5D78">
              <w:rPr>
                <w:rFonts w:ascii="Arial" w:eastAsia="Calibri" w:hAnsi="Arial" w:cs="Arial"/>
                <w:bCs/>
                <w:sz w:val="24"/>
                <w:szCs w:val="24"/>
              </w:rPr>
              <w:t xml:space="preserve"> </w:t>
            </w:r>
            <w:r w:rsidR="00D41FDD" w:rsidRPr="008A5D78">
              <w:rPr>
                <w:rFonts w:ascii="Arial" w:eastAsia="Calibri" w:hAnsi="Arial" w:cs="Arial"/>
                <w:sz w:val="24"/>
                <w:szCs w:val="24"/>
              </w:rPr>
              <w:t>Полоса препятствий</w:t>
            </w:r>
            <w:r w:rsidR="00543446">
              <w:rPr>
                <w:rFonts w:ascii="Arial" w:eastAsia="Calibri" w:hAnsi="Arial" w:cs="Arial"/>
                <w:sz w:val="24"/>
                <w:szCs w:val="24"/>
              </w:rPr>
              <w:t xml:space="preserve"> профессиональной направленности</w:t>
            </w:r>
          </w:p>
          <w:p w:rsidR="00D41FDD" w:rsidRPr="008A5D78" w:rsidRDefault="00543446" w:rsidP="00D41FDD">
            <w:pPr>
              <w:rPr>
                <w:rFonts w:ascii="Arial" w:eastAsia="Calibri" w:hAnsi="Arial" w:cs="Arial"/>
                <w:sz w:val="24"/>
                <w:szCs w:val="24"/>
              </w:rPr>
            </w:pPr>
            <w:r>
              <w:rPr>
                <w:rFonts w:ascii="Arial" w:eastAsia="Calibri" w:hAnsi="Arial" w:cs="Arial"/>
                <w:sz w:val="24"/>
                <w:szCs w:val="24"/>
              </w:rPr>
              <w:t>№30,32,33</w:t>
            </w:r>
            <w:r w:rsidR="00D41FDD" w:rsidRPr="008A5D78">
              <w:rPr>
                <w:rFonts w:ascii="Arial" w:eastAsia="Calibri" w:hAnsi="Arial" w:cs="Arial"/>
                <w:sz w:val="24"/>
                <w:szCs w:val="24"/>
              </w:rPr>
              <w:t xml:space="preserve"> Круговая тренировка</w:t>
            </w:r>
          </w:p>
          <w:p w:rsidR="00D41FDD" w:rsidRPr="008A5D78" w:rsidRDefault="00543446" w:rsidP="00D41FDD">
            <w:pPr>
              <w:rPr>
                <w:rFonts w:ascii="Arial" w:eastAsia="Calibri" w:hAnsi="Arial" w:cs="Arial"/>
                <w:sz w:val="24"/>
                <w:szCs w:val="24"/>
              </w:rPr>
            </w:pPr>
            <w:r>
              <w:rPr>
                <w:rFonts w:ascii="Arial" w:eastAsia="Calibri" w:hAnsi="Arial" w:cs="Arial"/>
                <w:bCs/>
                <w:sz w:val="24"/>
                <w:szCs w:val="24"/>
              </w:rPr>
              <w:t>№ 34</w:t>
            </w:r>
            <w:r w:rsidR="00D41FDD" w:rsidRPr="008A5D78">
              <w:rPr>
                <w:rFonts w:ascii="Arial" w:eastAsia="Calibri" w:hAnsi="Arial" w:cs="Arial"/>
                <w:bCs/>
                <w:sz w:val="24"/>
                <w:szCs w:val="24"/>
              </w:rPr>
              <w:t xml:space="preserve"> </w:t>
            </w:r>
            <w:r w:rsidR="00D41FDD" w:rsidRPr="008A5D78">
              <w:rPr>
                <w:rFonts w:ascii="Arial" w:eastAsia="Calibri" w:hAnsi="Arial" w:cs="Arial"/>
                <w:sz w:val="24"/>
                <w:szCs w:val="24"/>
              </w:rPr>
              <w:t>Пальчиковая гимнастика</w:t>
            </w:r>
          </w:p>
          <w:p w:rsidR="00D41FDD" w:rsidRPr="008A5D78" w:rsidRDefault="00543446" w:rsidP="00D41FDD">
            <w:pPr>
              <w:rPr>
                <w:rFonts w:ascii="Arial" w:eastAsia="Calibri" w:hAnsi="Arial" w:cs="Arial"/>
                <w:sz w:val="24"/>
                <w:szCs w:val="24"/>
              </w:rPr>
            </w:pPr>
            <w:r>
              <w:rPr>
                <w:rFonts w:ascii="Arial" w:eastAsia="Calibri" w:hAnsi="Arial" w:cs="Arial"/>
                <w:bCs/>
                <w:sz w:val="24"/>
                <w:szCs w:val="24"/>
              </w:rPr>
              <w:t>№ 35,36</w:t>
            </w:r>
            <w:r w:rsidR="00D41FDD" w:rsidRPr="008A5D78">
              <w:rPr>
                <w:rFonts w:ascii="Arial" w:eastAsia="Calibri" w:hAnsi="Arial" w:cs="Arial"/>
                <w:bCs/>
                <w:sz w:val="24"/>
                <w:szCs w:val="24"/>
              </w:rPr>
              <w:t xml:space="preserve"> </w:t>
            </w:r>
            <w:r w:rsidR="00D41FDD" w:rsidRPr="008A5D78">
              <w:rPr>
                <w:rFonts w:ascii="Arial" w:eastAsia="Calibri" w:hAnsi="Arial" w:cs="Arial"/>
                <w:sz w:val="24"/>
                <w:szCs w:val="24"/>
              </w:rPr>
              <w:t>Комплексы упражнений для мышц спины</w:t>
            </w:r>
          </w:p>
          <w:p w:rsidR="00D41FDD" w:rsidRPr="008A5D78" w:rsidRDefault="00543446" w:rsidP="00D41FDD">
            <w:pPr>
              <w:rPr>
                <w:rFonts w:ascii="Arial" w:eastAsia="Calibri" w:hAnsi="Arial" w:cs="Arial"/>
                <w:sz w:val="24"/>
                <w:szCs w:val="24"/>
              </w:rPr>
            </w:pPr>
            <w:r>
              <w:rPr>
                <w:rFonts w:ascii="Arial" w:eastAsia="Calibri" w:hAnsi="Arial" w:cs="Arial"/>
                <w:bCs/>
                <w:sz w:val="24"/>
                <w:szCs w:val="24"/>
              </w:rPr>
              <w:t>№ 37</w:t>
            </w:r>
            <w:r w:rsidR="00D41FDD" w:rsidRPr="008A5D78">
              <w:rPr>
                <w:rFonts w:ascii="Arial" w:eastAsia="Calibri" w:hAnsi="Arial" w:cs="Arial"/>
                <w:bCs/>
                <w:sz w:val="24"/>
                <w:szCs w:val="24"/>
              </w:rPr>
              <w:t xml:space="preserve"> </w:t>
            </w:r>
            <w:r w:rsidR="00D41FDD" w:rsidRPr="008A5D78">
              <w:rPr>
                <w:rFonts w:ascii="Arial" w:eastAsia="Calibri" w:hAnsi="Arial" w:cs="Arial"/>
                <w:sz w:val="24"/>
                <w:szCs w:val="24"/>
              </w:rPr>
              <w:t>Приемы самомассажа</w:t>
            </w:r>
          </w:p>
          <w:p w:rsidR="00D41FDD" w:rsidRPr="008A5D78" w:rsidRDefault="00543446" w:rsidP="00D41FDD">
            <w:pPr>
              <w:rPr>
                <w:rFonts w:ascii="Arial" w:eastAsia="Calibri" w:hAnsi="Arial" w:cs="Arial"/>
                <w:sz w:val="24"/>
                <w:szCs w:val="24"/>
              </w:rPr>
            </w:pPr>
            <w:r>
              <w:rPr>
                <w:rFonts w:ascii="Arial" w:eastAsia="Calibri" w:hAnsi="Arial" w:cs="Arial"/>
                <w:bCs/>
                <w:sz w:val="24"/>
                <w:szCs w:val="24"/>
              </w:rPr>
              <w:t>№ 38</w:t>
            </w:r>
            <w:r w:rsidR="00D41FDD" w:rsidRPr="008A5D78">
              <w:rPr>
                <w:rFonts w:ascii="Arial" w:eastAsia="Calibri" w:hAnsi="Arial" w:cs="Arial"/>
                <w:bCs/>
                <w:sz w:val="24"/>
                <w:szCs w:val="24"/>
              </w:rPr>
              <w:t xml:space="preserve">  </w:t>
            </w:r>
            <w:r w:rsidR="00D41FDD" w:rsidRPr="008A5D78">
              <w:rPr>
                <w:rFonts w:ascii="Arial" w:eastAsia="Calibri" w:hAnsi="Arial" w:cs="Arial"/>
                <w:sz w:val="24"/>
                <w:szCs w:val="24"/>
              </w:rPr>
              <w:t xml:space="preserve">Релаксация </w:t>
            </w:r>
          </w:p>
          <w:p w:rsidR="00D41FDD" w:rsidRPr="008A5D78" w:rsidRDefault="00543446" w:rsidP="00D41FDD">
            <w:pPr>
              <w:rPr>
                <w:rFonts w:ascii="Arial" w:eastAsia="Calibri" w:hAnsi="Arial" w:cs="Arial"/>
                <w:sz w:val="24"/>
                <w:szCs w:val="24"/>
              </w:rPr>
            </w:pPr>
            <w:r>
              <w:rPr>
                <w:rFonts w:ascii="Arial" w:eastAsia="Calibri" w:hAnsi="Arial" w:cs="Arial"/>
                <w:bCs/>
                <w:sz w:val="24"/>
                <w:szCs w:val="24"/>
              </w:rPr>
              <w:t>№ 39,40,41,42</w:t>
            </w:r>
            <w:r w:rsidR="00D41FDD" w:rsidRPr="008A5D78">
              <w:rPr>
                <w:rFonts w:ascii="Arial" w:eastAsia="Calibri" w:hAnsi="Arial" w:cs="Arial"/>
                <w:bCs/>
                <w:sz w:val="24"/>
                <w:szCs w:val="24"/>
              </w:rPr>
              <w:t xml:space="preserve">  </w:t>
            </w:r>
            <w:r w:rsidR="00D41FDD" w:rsidRPr="008A5D78">
              <w:rPr>
                <w:rFonts w:ascii="Arial" w:eastAsia="Calibri" w:hAnsi="Arial" w:cs="Arial"/>
                <w:sz w:val="24"/>
                <w:szCs w:val="24"/>
              </w:rPr>
              <w:t xml:space="preserve">Комплексы оздоровительной физической культуры, </w:t>
            </w:r>
            <w:r w:rsidR="00D41FDD" w:rsidRPr="008A5D78">
              <w:rPr>
                <w:rFonts w:ascii="Arial" w:eastAsia="Times New Roman" w:hAnsi="Arial" w:cs="Arial"/>
                <w:sz w:val="24"/>
                <w:szCs w:val="24"/>
                <w:lang w:eastAsia="ru-RU"/>
              </w:rPr>
              <w:t xml:space="preserve">освоение </w:t>
            </w:r>
            <w:r w:rsidR="00D41FDD" w:rsidRPr="008A5D78">
              <w:rPr>
                <w:rFonts w:ascii="Arial" w:eastAsia="Times New Roman" w:hAnsi="Arial" w:cs="Arial"/>
                <w:iCs/>
                <w:sz w:val="24"/>
                <w:szCs w:val="24"/>
                <w:lang w:eastAsia="ru-RU"/>
              </w:rPr>
              <w:t xml:space="preserve">упражнений современных оздоровительных систем физического </w:t>
            </w:r>
            <w:r w:rsidR="00D41FDD" w:rsidRPr="008A5D78">
              <w:rPr>
                <w:rFonts w:ascii="Arial" w:eastAsia="Times New Roman" w:hAnsi="Arial" w:cs="Arial"/>
                <w:iCs/>
                <w:sz w:val="24"/>
                <w:szCs w:val="24"/>
                <w:lang w:eastAsia="ru-RU"/>
              </w:rPr>
              <w:lastRenderedPageBreak/>
              <w:t xml:space="preserve">воспитания ориентированных на повышение функциональных возможностей организма, </w:t>
            </w:r>
            <w:r w:rsidR="00D41FDD" w:rsidRPr="008A5D78">
              <w:rPr>
                <w:rFonts w:ascii="Arial" w:eastAsia="Times New Roman" w:hAnsi="Arial" w:cs="Arial"/>
                <w:bCs/>
                <w:iCs/>
                <w:sz w:val="24"/>
                <w:szCs w:val="24"/>
                <w:lang w:eastAsia="ru-RU"/>
              </w:rPr>
              <w:t>поддержания работоспособности,</w:t>
            </w:r>
            <w:r w:rsidR="00D41FDD" w:rsidRPr="008A5D78">
              <w:rPr>
                <w:rFonts w:ascii="Arial" w:eastAsia="Times New Roman" w:hAnsi="Arial" w:cs="Arial"/>
                <w:bCs/>
                <w:i/>
                <w:iCs/>
                <w:sz w:val="24"/>
                <w:szCs w:val="24"/>
                <w:vertAlign w:val="superscript"/>
                <w:lang w:eastAsia="ru-RU"/>
              </w:rPr>
              <w:footnoteReference w:id="1"/>
            </w:r>
            <w:r w:rsidR="00D41FDD" w:rsidRPr="008A5D78">
              <w:rPr>
                <w:rFonts w:ascii="Arial" w:eastAsia="Times New Roman" w:hAnsi="Arial" w:cs="Arial"/>
                <w:iCs/>
                <w:sz w:val="24"/>
                <w:szCs w:val="24"/>
                <w:lang w:eastAsia="ru-RU"/>
              </w:rPr>
              <w:t>развитие основных физических качеств</w:t>
            </w:r>
          </w:p>
          <w:p w:rsidR="00D41FDD" w:rsidRPr="008A5D78" w:rsidRDefault="00543446" w:rsidP="00D41FDD">
            <w:pPr>
              <w:rPr>
                <w:rFonts w:ascii="Arial" w:eastAsia="Calibri" w:hAnsi="Arial" w:cs="Arial"/>
                <w:sz w:val="24"/>
                <w:szCs w:val="24"/>
              </w:rPr>
            </w:pPr>
            <w:r>
              <w:rPr>
                <w:rFonts w:ascii="Arial" w:eastAsia="Calibri" w:hAnsi="Arial" w:cs="Arial"/>
                <w:bCs/>
                <w:sz w:val="24"/>
                <w:szCs w:val="24"/>
              </w:rPr>
              <w:t>№ 43</w:t>
            </w:r>
            <w:r w:rsidR="00D41FDD" w:rsidRPr="008A5D78">
              <w:rPr>
                <w:rFonts w:ascii="Arial" w:eastAsia="Calibri" w:hAnsi="Arial" w:cs="Arial"/>
                <w:bCs/>
                <w:sz w:val="24"/>
                <w:szCs w:val="24"/>
              </w:rPr>
              <w:t xml:space="preserve"> </w:t>
            </w:r>
            <w:r w:rsidR="00D41FDD" w:rsidRPr="008A5D78">
              <w:rPr>
                <w:rFonts w:ascii="Arial" w:eastAsia="Calibri" w:hAnsi="Arial" w:cs="Arial"/>
                <w:sz w:val="24"/>
                <w:szCs w:val="24"/>
              </w:rPr>
              <w:t xml:space="preserve">Страховка и </w:t>
            </w:r>
            <w:proofErr w:type="spellStart"/>
            <w:r w:rsidR="00D41FDD" w:rsidRPr="008A5D78">
              <w:rPr>
                <w:rFonts w:ascii="Arial" w:eastAsia="Calibri" w:hAnsi="Arial" w:cs="Arial"/>
                <w:sz w:val="24"/>
                <w:szCs w:val="24"/>
              </w:rPr>
              <w:t>самостраховка</w:t>
            </w:r>
            <w:proofErr w:type="spellEnd"/>
          </w:p>
          <w:p w:rsidR="00D41FDD" w:rsidRDefault="00543446" w:rsidP="00A0149E">
            <w:pPr>
              <w:rPr>
                <w:rFonts w:ascii="Arial" w:eastAsia="Calibri" w:hAnsi="Arial" w:cs="Arial"/>
                <w:sz w:val="24"/>
                <w:szCs w:val="24"/>
              </w:rPr>
            </w:pPr>
            <w:r>
              <w:rPr>
                <w:rFonts w:ascii="Arial" w:eastAsia="Calibri" w:hAnsi="Arial" w:cs="Arial"/>
                <w:bCs/>
                <w:sz w:val="24"/>
                <w:szCs w:val="24"/>
              </w:rPr>
              <w:t>№ 44</w:t>
            </w:r>
            <w:r w:rsidR="00D41FDD" w:rsidRPr="008A5D78">
              <w:rPr>
                <w:rFonts w:ascii="Arial" w:eastAsia="Calibri" w:hAnsi="Arial" w:cs="Arial"/>
                <w:bCs/>
                <w:sz w:val="24"/>
                <w:szCs w:val="24"/>
              </w:rPr>
              <w:t>,</w:t>
            </w:r>
            <w:r>
              <w:rPr>
                <w:rFonts w:ascii="Arial" w:eastAsia="Calibri" w:hAnsi="Arial" w:cs="Arial"/>
                <w:bCs/>
                <w:sz w:val="24"/>
                <w:szCs w:val="24"/>
              </w:rPr>
              <w:t>45</w:t>
            </w:r>
            <w:r w:rsidR="00D41FDD" w:rsidRPr="008A5D78">
              <w:rPr>
                <w:rFonts w:ascii="Arial" w:eastAsia="Calibri" w:hAnsi="Arial" w:cs="Arial"/>
                <w:bCs/>
                <w:sz w:val="24"/>
                <w:szCs w:val="24"/>
              </w:rPr>
              <w:t xml:space="preserve"> </w:t>
            </w:r>
            <w:r w:rsidR="00D41FDD" w:rsidRPr="008A5D78">
              <w:rPr>
                <w:rFonts w:ascii="Arial" w:eastAsia="Calibri" w:hAnsi="Arial" w:cs="Arial"/>
                <w:sz w:val="24"/>
                <w:szCs w:val="24"/>
              </w:rPr>
              <w:t>Проведение индивидуального, семейного отдыха</w:t>
            </w:r>
          </w:p>
          <w:p w:rsidR="00543446" w:rsidRDefault="00543446" w:rsidP="00A0149E">
            <w:pPr>
              <w:rPr>
                <w:rFonts w:ascii="Arial" w:eastAsia="Calibri" w:hAnsi="Arial" w:cs="Arial"/>
                <w:bCs/>
                <w:sz w:val="24"/>
                <w:szCs w:val="24"/>
              </w:rPr>
            </w:pPr>
            <w:r>
              <w:rPr>
                <w:rFonts w:ascii="Arial" w:eastAsia="Calibri" w:hAnsi="Arial" w:cs="Arial"/>
                <w:bCs/>
                <w:sz w:val="24"/>
                <w:szCs w:val="24"/>
              </w:rPr>
              <w:t>№ 46</w:t>
            </w:r>
            <w:r w:rsidRPr="008A5D78">
              <w:rPr>
                <w:rFonts w:ascii="Arial" w:eastAsia="Calibri" w:hAnsi="Arial" w:cs="Arial"/>
                <w:bCs/>
                <w:sz w:val="24"/>
                <w:szCs w:val="24"/>
              </w:rPr>
              <w:t>,</w:t>
            </w:r>
            <w:r>
              <w:rPr>
                <w:rFonts w:ascii="Arial" w:eastAsia="Calibri" w:hAnsi="Arial" w:cs="Arial"/>
                <w:bCs/>
                <w:sz w:val="24"/>
                <w:szCs w:val="24"/>
              </w:rPr>
              <w:t>47</w:t>
            </w:r>
            <w:r w:rsidR="0039596D" w:rsidRPr="008A5D78">
              <w:rPr>
                <w:rFonts w:ascii="Arial" w:eastAsia="Calibri" w:hAnsi="Arial" w:cs="Arial"/>
                <w:bCs/>
                <w:sz w:val="24"/>
                <w:szCs w:val="24"/>
              </w:rPr>
              <w:t xml:space="preserve"> Профилактика профессиональных заболеваний средствами физического воспитания</w:t>
            </w:r>
          </w:p>
          <w:p w:rsidR="00543446" w:rsidRPr="00D41FDD" w:rsidRDefault="00543446" w:rsidP="00A0149E">
            <w:pPr>
              <w:rPr>
                <w:rFonts w:ascii="Arial" w:eastAsia="Calibri" w:hAnsi="Arial" w:cs="Arial"/>
                <w:sz w:val="24"/>
                <w:szCs w:val="24"/>
              </w:rPr>
            </w:pPr>
            <w:r>
              <w:rPr>
                <w:rFonts w:ascii="Arial" w:eastAsia="Calibri" w:hAnsi="Arial" w:cs="Arial"/>
                <w:bCs/>
                <w:sz w:val="24"/>
                <w:szCs w:val="24"/>
              </w:rPr>
              <w:t>№ 48</w:t>
            </w:r>
            <w:r w:rsidRPr="008A5D78">
              <w:rPr>
                <w:rFonts w:ascii="Arial" w:eastAsia="Calibri" w:hAnsi="Arial" w:cs="Arial"/>
                <w:bCs/>
                <w:sz w:val="24"/>
                <w:szCs w:val="24"/>
              </w:rPr>
              <w:t>,</w:t>
            </w:r>
            <w:r>
              <w:rPr>
                <w:rFonts w:ascii="Arial" w:eastAsia="Calibri" w:hAnsi="Arial" w:cs="Arial"/>
                <w:bCs/>
                <w:sz w:val="24"/>
                <w:szCs w:val="24"/>
              </w:rPr>
              <w:t>49</w:t>
            </w:r>
            <w:r w:rsidR="0039596D">
              <w:rPr>
                <w:rFonts w:ascii="Arial" w:eastAsia="Calibri" w:hAnsi="Arial" w:cs="Arial"/>
                <w:bCs/>
                <w:sz w:val="24"/>
                <w:szCs w:val="24"/>
              </w:rPr>
              <w:t xml:space="preserve"> </w:t>
            </w:r>
            <w:r w:rsidR="0039596D" w:rsidRPr="008A5D78">
              <w:rPr>
                <w:rFonts w:ascii="Arial" w:eastAsia="Calibri" w:hAnsi="Arial" w:cs="Arial"/>
                <w:sz w:val="24"/>
                <w:szCs w:val="24"/>
              </w:rPr>
              <w:t>Комплекс упражнений на стрессоустойчивость</w:t>
            </w:r>
          </w:p>
        </w:tc>
        <w:tc>
          <w:tcPr>
            <w:tcW w:w="1126" w:type="dxa"/>
          </w:tcPr>
          <w:p w:rsidR="00D41FDD" w:rsidRPr="00E22665" w:rsidRDefault="00D41FDD" w:rsidP="00A0149E">
            <w:pPr>
              <w:jc w:val="center"/>
              <w:rPr>
                <w:rFonts w:ascii="Arial" w:eastAsia="Calibri" w:hAnsi="Arial" w:cs="Arial"/>
                <w:bCs/>
                <w:sz w:val="24"/>
                <w:szCs w:val="24"/>
              </w:rPr>
            </w:pPr>
          </w:p>
        </w:tc>
        <w:tc>
          <w:tcPr>
            <w:tcW w:w="1914" w:type="dxa"/>
          </w:tcPr>
          <w:p w:rsidR="005F03AA" w:rsidRPr="00E22665" w:rsidRDefault="005F03AA" w:rsidP="005F03AA">
            <w:pPr>
              <w:rPr>
                <w:rFonts w:ascii="Arial" w:hAnsi="Arial" w:cs="Arial"/>
                <w:bCs/>
                <w:sz w:val="24"/>
                <w:szCs w:val="24"/>
              </w:rPr>
            </w:pPr>
            <w:r w:rsidRPr="00E22665">
              <w:rPr>
                <w:rFonts w:ascii="Arial" w:hAnsi="Arial" w:cs="Arial"/>
                <w:bCs/>
                <w:sz w:val="24"/>
                <w:szCs w:val="24"/>
              </w:rPr>
              <w:t>ОК01;</w:t>
            </w:r>
          </w:p>
          <w:p w:rsidR="00D41FDD" w:rsidRPr="00E22665" w:rsidRDefault="005F03AA" w:rsidP="005F03AA">
            <w:pPr>
              <w:rPr>
                <w:rFonts w:ascii="Arial" w:hAnsi="Arial" w:cs="Arial"/>
                <w:bCs/>
                <w:sz w:val="24"/>
                <w:szCs w:val="24"/>
              </w:rPr>
            </w:pPr>
            <w:r w:rsidRPr="00E22665">
              <w:rPr>
                <w:rFonts w:ascii="Arial" w:hAnsi="Arial" w:cs="Arial"/>
                <w:bCs/>
                <w:sz w:val="24"/>
                <w:szCs w:val="24"/>
              </w:rPr>
              <w:t>ОК04;ОК-08</w:t>
            </w:r>
          </w:p>
        </w:tc>
      </w:tr>
      <w:tr w:rsidR="00D41FDD" w:rsidRPr="00E22665" w:rsidTr="00A0149E">
        <w:tc>
          <w:tcPr>
            <w:tcW w:w="2956" w:type="dxa"/>
          </w:tcPr>
          <w:p w:rsidR="00D41FDD" w:rsidRPr="00E22665" w:rsidRDefault="00D41FDD" w:rsidP="00A01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
                <w:bCs/>
                <w:sz w:val="24"/>
                <w:szCs w:val="24"/>
              </w:rPr>
            </w:pPr>
          </w:p>
        </w:tc>
        <w:tc>
          <w:tcPr>
            <w:tcW w:w="8790" w:type="dxa"/>
            <w:gridSpan w:val="2"/>
          </w:tcPr>
          <w:p w:rsidR="00D41FDD" w:rsidRPr="00E22665" w:rsidRDefault="00D41FDD" w:rsidP="00A0149E">
            <w:pPr>
              <w:rPr>
                <w:rFonts w:ascii="Arial" w:eastAsia="Calibri" w:hAnsi="Arial" w:cs="Arial"/>
                <w:bCs/>
                <w:sz w:val="24"/>
                <w:szCs w:val="24"/>
              </w:rPr>
            </w:pPr>
            <w:r>
              <w:rPr>
                <w:rFonts w:ascii="Arial" w:eastAsia="Calibri" w:hAnsi="Arial" w:cs="Arial"/>
                <w:b/>
                <w:bCs/>
                <w:i/>
                <w:sz w:val="24"/>
                <w:szCs w:val="24"/>
              </w:rPr>
              <w:t>Итого по 4</w:t>
            </w:r>
            <w:r w:rsidRPr="00E22665">
              <w:rPr>
                <w:rFonts w:ascii="Arial" w:eastAsia="Calibri" w:hAnsi="Arial" w:cs="Arial"/>
                <w:b/>
                <w:bCs/>
                <w:i/>
                <w:sz w:val="24"/>
                <w:szCs w:val="24"/>
              </w:rPr>
              <w:t xml:space="preserve"> семестру                                                                                                                                      </w:t>
            </w:r>
            <w:r>
              <w:rPr>
                <w:rFonts w:ascii="Arial" w:eastAsia="Calibri" w:hAnsi="Arial" w:cs="Arial"/>
                <w:b/>
                <w:bCs/>
                <w:i/>
                <w:sz w:val="24"/>
                <w:szCs w:val="24"/>
              </w:rPr>
              <w:t xml:space="preserve">       </w:t>
            </w:r>
          </w:p>
        </w:tc>
        <w:tc>
          <w:tcPr>
            <w:tcW w:w="1126" w:type="dxa"/>
          </w:tcPr>
          <w:p w:rsidR="00D41FDD" w:rsidRPr="00E22665" w:rsidRDefault="00543446" w:rsidP="00A0149E">
            <w:pPr>
              <w:jc w:val="center"/>
              <w:rPr>
                <w:rFonts w:ascii="Arial" w:eastAsia="Calibri" w:hAnsi="Arial" w:cs="Arial"/>
                <w:bCs/>
                <w:sz w:val="24"/>
                <w:szCs w:val="24"/>
              </w:rPr>
            </w:pPr>
            <w:r>
              <w:rPr>
                <w:rFonts w:ascii="Arial" w:eastAsia="Calibri" w:hAnsi="Arial" w:cs="Arial"/>
                <w:bCs/>
                <w:sz w:val="24"/>
                <w:szCs w:val="24"/>
              </w:rPr>
              <w:t>60</w:t>
            </w:r>
          </w:p>
        </w:tc>
        <w:tc>
          <w:tcPr>
            <w:tcW w:w="1914" w:type="dxa"/>
          </w:tcPr>
          <w:p w:rsidR="00D41FDD" w:rsidRPr="00E22665" w:rsidRDefault="00D41FDD" w:rsidP="00A0149E">
            <w:pPr>
              <w:rPr>
                <w:rFonts w:ascii="Arial" w:hAnsi="Arial" w:cs="Arial"/>
                <w:bCs/>
                <w:sz w:val="24"/>
                <w:szCs w:val="24"/>
              </w:rPr>
            </w:pPr>
          </w:p>
        </w:tc>
      </w:tr>
      <w:tr w:rsidR="00D41FDD" w:rsidRPr="00E22665" w:rsidTr="00A0149E">
        <w:tc>
          <w:tcPr>
            <w:tcW w:w="2956" w:type="dxa"/>
          </w:tcPr>
          <w:p w:rsidR="00D41FDD" w:rsidRPr="00E22665" w:rsidRDefault="002631FC" w:rsidP="00A01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
                <w:bCs/>
                <w:sz w:val="24"/>
                <w:szCs w:val="24"/>
              </w:rPr>
            </w:pPr>
            <w:r>
              <w:rPr>
                <w:rFonts w:ascii="Arial" w:eastAsia="Calibri" w:hAnsi="Arial" w:cs="Arial"/>
                <w:b/>
                <w:bCs/>
                <w:sz w:val="24"/>
                <w:szCs w:val="24"/>
              </w:rPr>
              <w:t>Раздел 3</w:t>
            </w:r>
            <w:r w:rsidRPr="00E22665">
              <w:rPr>
                <w:rFonts w:ascii="Arial" w:eastAsia="Calibri" w:hAnsi="Arial" w:cs="Arial"/>
                <w:b/>
                <w:bCs/>
                <w:sz w:val="24"/>
                <w:szCs w:val="24"/>
              </w:rPr>
              <w:t>. ППФП</w:t>
            </w:r>
          </w:p>
        </w:tc>
        <w:tc>
          <w:tcPr>
            <w:tcW w:w="8790" w:type="dxa"/>
            <w:gridSpan w:val="2"/>
          </w:tcPr>
          <w:p w:rsidR="00D41FDD" w:rsidRPr="00E22665" w:rsidRDefault="00D41FDD" w:rsidP="00A0149E">
            <w:pPr>
              <w:rPr>
                <w:rFonts w:ascii="Arial" w:eastAsia="Calibri" w:hAnsi="Arial" w:cs="Arial"/>
                <w:bCs/>
                <w:sz w:val="24"/>
                <w:szCs w:val="24"/>
              </w:rPr>
            </w:pPr>
          </w:p>
        </w:tc>
        <w:tc>
          <w:tcPr>
            <w:tcW w:w="1126" w:type="dxa"/>
          </w:tcPr>
          <w:p w:rsidR="00D41FDD" w:rsidRPr="00E22665" w:rsidRDefault="005F03AA" w:rsidP="00A0149E">
            <w:pPr>
              <w:jc w:val="center"/>
              <w:rPr>
                <w:rFonts w:ascii="Arial" w:eastAsia="Calibri" w:hAnsi="Arial" w:cs="Arial"/>
                <w:bCs/>
                <w:sz w:val="24"/>
                <w:szCs w:val="24"/>
              </w:rPr>
            </w:pPr>
            <w:r>
              <w:rPr>
                <w:rFonts w:ascii="Arial" w:eastAsia="Calibri" w:hAnsi="Arial" w:cs="Arial"/>
                <w:bCs/>
                <w:sz w:val="24"/>
                <w:szCs w:val="24"/>
              </w:rPr>
              <w:t>1</w:t>
            </w:r>
            <w:r w:rsidR="00E04497">
              <w:rPr>
                <w:rFonts w:ascii="Arial" w:eastAsia="Calibri" w:hAnsi="Arial" w:cs="Arial"/>
                <w:bCs/>
                <w:sz w:val="24"/>
                <w:szCs w:val="24"/>
              </w:rPr>
              <w:t>6</w:t>
            </w:r>
          </w:p>
        </w:tc>
        <w:tc>
          <w:tcPr>
            <w:tcW w:w="1914" w:type="dxa"/>
          </w:tcPr>
          <w:p w:rsidR="00D41FDD" w:rsidRPr="00E22665" w:rsidRDefault="00D41FDD" w:rsidP="00A0149E">
            <w:pPr>
              <w:rPr>
                <w:rFonts w:ascii="Arial" w:hAnsi="Arial" w:cs="Arial"/>
                <w:bCs/>
                <w:sz w:val="24"/>
                <w:szCs w:val="24"/>
              </w:rPr>
            </w:pPr>
          </w:p>
        </w:tc>
      </w:tr>
      <w:tr w:rsidR="00D41FDD" w:rsidRPr="00E22665" w:rsidTr="00A0149E">
        <w:tc>
          <w:tcPr>
            <w:tcW w:w="2956" w:type="dxa"/>
          </w:tcPr>
          <w:p w:rsidR="005F03AA" w:rsidRPr="00E22665" w:rsidRDefault="005F03AA" w:rsidP="005F0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r>
              <w:rPr>
                <w:rFonts w:ascii="Arial" w:eastAsia="Calibri" w:hAnsi="Arial" w:cs="Arial"/>
                <w:bCs/>
                <w:sz w:val="24"/>
                <w:szCs w:val="24"/>
              </w:rPr>
              <w:t>Тема 3.1</w:t>
            </w:r>
            <w:r w:rsidRPr="00E22665">
              <w:rPr>
                <w:rFonts w:ascii="Arial" w:eastAsia="Calibri" w:hAnsi="Arial" w:cs="Arial"/>
                <w:bCs/>
                <w:sz w:val="24"/>
                <w:szCs w:val="24"/>
              </w:rPr>
              <w:t>.</w:t>
            </w:r>
          </w:p>
          <w:p w:rsidR="005F03AA" w:rsidRPr="00E22665" w:rsidRDefault="005F03AA" w:rsidP="005F0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r w:rsidRPr="00E22665">
              <w:rPr>
                <w:rFonts w:ascii="Arial" w:eastAsia="Calibri" w:hAnsi="Arial" w:cs="Arial"/>
                <w:bCs/>
                <w:sz w:val="24"/>
                <w:szCs w:val="24"/>
              </w:rPr>
              <w:t>Профессионально прикладная физическая подготовка</w:t>
            </w:r>
          </w:p>
          <w:p w:rsidR="00D41FDD" w:rsidRPr="00E22665" w:rsidRDefault="00D41FDD" w:rsidP="00A01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
                <w:bCs/>
                <w:sz w:val="24"/>
                <w:szCs w:val="24"/>
              </w:rPr>
            </w:pPr>
          </w:p>
        </w:tc>
        <w:tc>
          <w:tcPr>
            <w:tcW w:w="8790" w:type="dxa"/>
            <w:gridSpan w:val="2"/>
          </w:tcPr>
          <w:p w:rsidR="005F03AA" w:rsidRDefault="005F03AA" w:rsidP="005F03AA">
            <w:pPr>
              <w:rPr>
                <w:rFonts w:ascii="Arial" w:eastAsia="Calibri" w:hAnsi="Arial" w:cs="Arial"/>
                <w:bCs/>
                <w:sz w:val="24"/>
                <w:szCs w:val="24"/>
              </w:rPr>
            </w:pPr>
            <w:r>
              <w:rPr>
                <w:rFonts w:ascii="Arial" w:eastAsia="Calibri" w:hAnsi="Arial" w:cs="Arial"/>
                <w:bCs/>
                <w:sz w:val="24"/>
                <w:szCs w:val="24"/>
              </w:rPr>
              <w:t>Теоретическое занятие</w:t>
            </w:r>
          </w:p>
          <w:p w:rsidR="00D41FDD" w:rsidRPr="00E22665" w:rsidRDefault="00023567" w:rsidP="00A0149E">
            <w:pPr>
              <w:rPr>
                <w:rFonts w:ascii="Arial" w:eastAsia="Calibri" w:hAnsi="Arial" w:cs="Arial"/>
                <w:bCs/>
                <w:sz w:val="24"/>
                <w:szCs w:val="24"/>
              </w:rPr>
            </w:pPr>
            <w:r>
              <w:rPr>
                <w:rFonts w:ascii="Arial" w:eastAsia="Calibri" w:hAnsi="Arial" w:cs="Arial"/>
                <w:bCs/>
                <w:sz w:val="24"/>
                <w:szCs w:val="24"/>
              </w:rPr>
              <w:t>№50</w:t>
            </w:r>
            <w:r w:rsidR="005F03AA">
              <w:rPr>
                <w:rFonts w:ascii="Arial" w:eastAsia="Calibri" w:hAnsi="Arial" w:cs="Arial"/>
                <w:bCs/>
                <w:sz w:val="24"/>
                <w:szCs w:val="24"/>
              </w:rPr>
              <w:t xml:space="preserve"> </w:t>
            </w:r>
            <w:proofErr w:type="spellStart"/>
            <w:r w:rsidRPr="008A5D78">
              <w:rPr>
                <w:rFonts w:ascii="Arial" w:eastAsia="Calibri" w:hAnsi="Arial" w:cs="Arial"/>
                <w:sz w:val="24"/>
                <w:szCs w:val="24"/>
              </w:rPr>
              <w:t>Профессиограмма</w:t>
            </w:r>
            <w:proofErr w:type="spellEnd"/>
            <w:r w:rsidRPr="008A5D78">
              <w:rPr>
                <w:rFonts w:ascii="Arial" w:eastAsia="Calibri" w:hAnsi="Arial" w:cs="Arial"/>
                <w:sz w:val="24"/>
                <w:szCs w:val="24"/>
              </w:rPr>
              <w:t xml:space="preserve"> и </w:t>
            </w:r>
            <w:proofErr w:type="spellStart"/>
            <w:r w:rsidRPr="008A5D78">
              <w:rPr>
                <w:rFonts w:ascii="Arial" w:eastAsia="Calibri" w:hAnsi="Arial" w:cs="Arial"/>
                <w:sz w:val="24"/>
                <w:szCs w:val="24"/>
              </w:rPr>
              <w:t>спортограмма</w:t>
            </w:r>
            <w:proofErr w:type="spellEnd"/>
            <w:r w:rsidRPr="008A5D78">
              <w:rPr>
                <w:rFonts w:ascii="Arial" w:eastAsia="Calibri" w:hAnsi="Arial" w:cs="Arial"/>
                <w:sz w:val="24"/>
                <w:szCs w:val="24"/>
              </w:rPr>
              <w:t xml:space="preserve"> по специальности</w:t>
            </w:r>
          </w:p>
        </w:tc>
        <w:tc>
          <w:tcPr>
            <w:tcW w:w="1126" w:type="dxa"/>
          </w:tcPr>
          <w:p w:rsidR="00D41FDD" w:rsidRPr="00E22665" w:rsidRDefault="00023567" w:rsidP="00A0149E">
            <w:pPr>
              <w:jc w:val="center"/>
              <w:rPr>
                <w:rFonts w:ascii="Arial" w:eastAsia="Calibri" w:hAnsi="Arial" w:cs="Arial"/>
                <w:bCs/>
                <w:sz w:val="24"/>
                <w:szCs w:val="24"/>
              </w:rPr>
            </w:pPr>
            <w:r>
              <w:rPr>
                <w:rFonts w:ascii="Arial" w:eastAsia="Calibri" w:hAnsi="Arial" w:cs="Arial"/>
                <w:bCs/>
                <w:sz w:val="24"/>
                <w:szCs w:val="24"/>
              </w:rPr>
              <w:t>2</w:t>
            </w:r>
          </w:p>
        </w:tc>
        <w:tc>
          <w:tcPr>
            <w:tcW w:w="1914" w:type="dxa"/>
          </w:tcPr>
          <w:p w:rsidR="005F03AA" w:rsidRPr="00E22665" w:rsidRDefault="005F03AA" w:rsidP="005F03AA">
            <w:pPr>
              <w:rPr>
                <w:rFonts w:ascii="Arial" w:hAnsi="Arial" w:cs="Arial"/>
                <w:bCs/>
                <w:sz w:val="24"/>
                <w:szCs w:val="24"/>
              </w:rPr>
            </w:pPr>
            <w:r w:rsidRPr="00E22665">
              <w:rPr>
                <w:rFonts w:ascii="Arial" w:hAnsi="Arial" w:cs="Arial"/>
                <w:bCs/>
                <w:sz w:val="24"/>
                <w:szCs w:val="24"/>
              </w:rPr>
              <w:t>ОК01;</w:t>
            </w:r>
          </w:p>
          <w:p w:rsidR="00D41FDD" w:rsidRPr="00E22665" w:rsidRDefault="005F03AA" w:rsidP="005F03AA">
            <w:pPr>
              <w:rPr>
                <w:rFonts w:ascii="Arial" w:hAnsi="Arial" w:cs="Arial"/>
                <w:bCs/>
                <w:sz w:val="24"/>
                <w:szCs w:val="24"/>
              </w:rPr>
            </w:pPr>
            <w:r w:rsidRPr="00E22665">
              <w:rPr>
                <w:rFonts w:ascii="Arial" w:hAnsi="Arial" w:cs="Arial"/>
                <w:bCs/>
                <w:sz w:val="24"/>
                <w:szCs w:val="24"/>
              </w:rPr>
              <w:t>ОК04;ОК-08</w:t>
            </w:r>
          </w:p>
        </w:tc>
      </w:tr>
      <w:tr w:rsidR="005F03AA" w:rsidRPr="00E22665" w:rsidTr="00A0149E">
        <w:tc>
          <w:tcPr>
            <w:tcW w:w="2956" w:type="dxa"/>
          </w:tcPr>
          <w:p w:rsidR="005F03AA" w:rsidRPr="00E22665" w:rsidRDefault="005F03AA" w:rsidP="005F0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r>
              <w:rPr>
                <w:rFonts w:ascii="Arial" w:eastAsia="Calibri" w:hAnsi="Arial" w:cs="Arial"/>
                <w:bCs/>
                <w:sz w:val="24"/>
                <w:szCs w:val="24"/>
              </w:rPr>
              <w:t>Тема 3.2</w:t>
            </w:r>
            <w:r w:rsidRPr="00E22665">
              <w:rPr>
                <w:rFonts w:ascii="Arial" w:eastAsia="Calibri" w:hAnsi="Arial" w:cs="Arial"/>
                <w:bCs/>
                <w:sz w:val="24"/>
                <w:szCs w:val="24"/>
              </w:rPr>
              <w:t>.</w:t>
            </w:r>
          </w:p>
          <w:p w:rsidR="005F03AA" w:rsidRPr="00E22665" w:rsidRDefault="005F03AA" w:rsidP="005F0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r w:rsidRPr="00E22665">
              <w:rPr>
                <w:rFonts w:ascii="Arial" w:eastAsia="Calibri" w:hAnsi="Arial" w:cs="Arial"/>
                <w:bCs/>
                <w:sz w:val="24"/>
                <w:szCs w:val="24"/>
              </w:rPr>
              <w:t>Профессионально прикладная физическая подготовка</w:t>
            </w:r>
          </w:p>
          <w:p w:rsidR="005F03AA" w:rsidRPr="00E22665" w:rsidRDefault="005F03AA" w:rsidP="00A01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
                <w:bCs/>
                <w:sz w:val="24"/>
                <w:szCs w:val="24"/>
              </w:rPr>
            </w:pPr>
          </w:p>
        </w:tc>
        <w:tc>
          <w:tcPr>
            <w:tcW w:w="8790" w:type="dxa"/>
            <w:gridSpan w:val="2"/>
          </w:tcPr>
          <w:p w:rsidR="005F03AA" w:rsidRPr="008A5D78" w:rsidRDefault="00023567" w:rsidP="005F03AA">
            <w:pPr>
              <w:spacing w:after="0"/>
              <w:rPr>
                <w:rFonts w:ascii="Arial" w:eastAsia="Calibri" w:hAnsi="Arial" w:cs="Arial"/>
                <w:sz w:val="24"/>
                <w:szCs w:val="24"/>
              </w:rPr>
            </w:pPr>
            <w:r>
              <w:rPr>
                <w:rFonts w:ascii="Arial" w:eastAsia="Calibri" w:hAnsi="Arial" w:cs="Arial"/>
                <w:bCs/>
                <w:sz w:val="24"/>
                <w:szCs w:val="24"/>
              </w:rPr>
              <w:lastRenderedPageBreak/>
              <w:t>№ 51,52</w:t>
            </w:r>
            <w:r w:rsidR="005F03AA" w:rsidRPr="008A5D78">
              <w:rPr>
                <w:rFonts w:ascii="Arial" w:eastAsia="Calibri" w:hAnsi="Arial" w:cs="Arial"/>
                <w:bCs/>
                <w:sz w:val="24"/>
                <w:szCs w:val="24"/>
              </w:rPr>
              <w:t xml:space="preserve"> </w:t>
            </w:r>
            <w:r w:rsidR="005F03AA" w:rsidRPr="008A5D78">
              <w:rPr>
                <w:rFonts w:ascii="Arial" w:eastAsia="Calibri" w:hAnsi="Arial" w:cs="Arial"/>
                <w:sz w:val="24"/>
                <w:szCs w:val="24"/>
              </w:rPr>
              <w:t xml:space="preserve">Простейшие методики самооценки работоспособности, усталости, утомления и применение средств ФК для коррекции их направленности в специальности </w:t>
            </w:r>
          </w:p>
          <w:p w:rsidR="005F03AA" w:rsidRDefault="00023567" w:rsidP="005F03AA">
            <w:pPr>
              <w:spacing w:after="0"/>
              <w:rPr>
                <w:rFonts w:ascii="Arial" w:eastAsia="Calibri" w:hAnsi="Arial" w:cs="Arial"/>
                <w:sz w:val="24"/>
                <w:szCs w:val="24"/>
              </w:rPr>
            </w:pPr>
            <w:r>
              <w:rPr>
                <w:rFonts w:ascii="Arial" w:eastAsia="Calibri" w:hAnsi="Arial" w:cs="Arial"/>
                <w:bCs/>
                <w:sz w:val="24"/>
                <w:szCs w:val="24"/>
              </w:rPr>
              <w:t>№ 53, 54,55,56</w:t>
            </w:r>
            <w:r w:rsidR="005F03AA" w:rsidRPr="008A5D78">
              <w:rPr>
                <w:rFonts w:ascii="Arial" w:eastAsia="Calibri" w:hAnsi="Arial" w:cs="Arial"/>
                <w:bCs/>
                <w:sz w:val="24"/>
                <w:szCs w:val="24"/>
              </w:rPr>
              <w:t xml:space="preserve"> </w:t>
            </w:r>
            <w:proofErr w:type="spellStart"/>
            <w:r w:rsidR="005F03AA" w:rsidRPr="008A5D78">
              <w:rPr>
                <w:rFonts w:ascii="Arial" w:eastAsia="Calibri" w:hAnsi="Arial" w:cs="Arial"/>
                <w:sz w:val="24"/>
                <w:szCs w:val="24"/>
              </w:rPr>
              <w:t>Профессиограмма</w:t>
            </w:r>
            <w:proofErr w:type="spellEnd"/>
            <w:r w:rsidR="005F03AA" w:rsidRPr="008A5D78">
              <w:rPr>
                <w:rFonts w:ascii="Arial" w:eastAsia="Calibri" w:hAnsi="Arial" w:cs="Arial"/>
                <w:sz w:val="24"/>
                <w:szCs w:val="24"/>
              </w:rPr>
              <w:t xml:space="preserve"> и </w:t>
            </w:r>
            <w:proofErr w:type="spellStart"/>
            <w:r w:rsidR="005F03AA" w:rsidRPr="008A5D78">
              <w:rPr>
                <w:rFonts w:ascii="Arial" w:eastAsia="Calibri" w:hAnsi="Arial" w:cs="Arial"/>
                <w:sz w:val="24"/>
                <w:szCs w:val="24"/>
              </w:rPr>
              <w:t>спортограмма</w:t>
            </w:r>
            <w:proofErr w:type="spellEnd"/>
            <w:r w:rsidR="005F03AA" w:rsidRPr="008A5D78">
              <w:rPr>
                <w:rFonts w:ascii="Arial" w:eastAsia="Calibri" w:hAnsi="Arial" w:cs="Arial"/>
                <w:sz w:val="24"/>
                <w:szCs w:val="24"/>
              </w:rPr>
              <w:t xml:space="preserve"> по специальности</w:t>
            </w:r>
          </w:p>
          <w:p w:rsidR="00023567" w:rsidRPr="008A5D78" w:rsidRDefault="00023567" w:rsidP="00023567">
            <w:pPr>
              <w:spacing w:after="0"/>
              <w:rPr>
                <w:rFonts w:ascii="Arial" w:eastAsia="Calibri" w:hAnsi="Arial" w:cs="Arial"/>
                <w:sz w:val="24"/>
                <w:szCs w:val="24"/>
              </w:rPr>
            </w:pPr>
            <w:r>
              <w:rPr>
                <w:rFonts w:ascii="Arial" w:eastAsia="Calibri" w:hAnsi="Arial" w:cs="Arial"/>
                <w:bCs/>
                <w:sz w:val="24"/>
                <w:szCs w:val="24"/>
              </w:rPr>
              <w:t>№ 57</w:t>
            </w:r>
            <w:r w:rsidRPr="008A5D78">
              <w:rPr>
                <w:rFonts w:ascii="Arial" w:eastAsia="Calibri" w:hAnsi="Arial" w:cs="Arial"/>
                <w:bCs/>
                <w:sz w:val="24"/>
                <w:szCs w:val="24"/>
              </w:rPr>
              <w:t xml:space="preserve"> </w:t>
            </w:r>
            <w:r w:rsidRPr="008A5D78">
              <w:rPr>
                <w:rFonts w:ascii="Arial" w:eastAsia="Calibri" w:hAnsi="Arial" w:cs="Arial"/>
                <w:sz w:val="24"/>
                <w:szCs w:val="24"/>
              </w:rPr>
              <w:t xml:space="preserve">Методика самоконтроля за уровнем развития профессионально значимых качеств и свойств личности </w:t>
            </w:r>
          </w:p>
          <w:p w:rsidR="005F03AA" w:rsidRPr="00E22665" w:rsidRDefault="005F03AA" w:rsidP="00A0149E">
            <w:pPr>
              <w:rPr>
                <w:rFonts w:ascii="Arial" w:eastAsia="Calibri" w:hAnsi="Arial" w:cs="Arial"/>
                <w:bCs/>
                <w:sz w:val="24"/>
                <w:szCs w:val="24"/>
              </w:rPr>
            </w:pPr>
          </w:p>
        </w:tc>
        <w:tc>
          <w:tcPr>
            <w:tcW w:w="1126" w:type="dxa"/>
          </w:tcPr>
          <w:p w:rsidR="005F03AA" w:rsidRPr="00E22665" w:rsidRDefault="00023567" w:rsidP="00A0149E">
            <w:pPr>
              <w:jc w:val="center"/>
              <w:rPr>
                <w:rFonts w:ascii="Arial" w:eastAsia="Calibri" w:hAnsi="Arial" w:cs="Arial"/>
                <w:bCs/>
                <w:sz w:val="24"/>
                <w:szCs w:val="24"/>
              </w:rPr>
            </w:pPr>
            <w:r>
              <w:rPr>
                <w:rFonts w:ascii="Arial" w:eastAsia="Calibri" w:hAnsi="Arial" w:cs="Arial"/>
                <w:bCs/>
                <w:sz w:val="24"/>
                <w:szCs w:val="24"/>
              </w:rPr>
              <w:lastRenderedPageBreak/>
              <w:t>14</w:t>
            </w:r>
          </w:p>
        </w:tc>
        <w:tc>
          <w:tcPr>
            <w:tcW w:w="1914" w:type="dxa"/>
          </w:tcPr>
          <w:p w:rsidR="005F03AA" w:rsidRPr="00E22665" w:rsidRDefault="005F03AA" w:rsidP="005F03AA">
            <w:pPr>
              <w:rPr>
                <w:rFonts w:ascii="Arial" w:hAnsi="Arial" w:cs="Arial"/>
                <w:bCs/>
                <w:sz w:val="24"/>
                <w:szCs w:val="24"/>
              </w:rPr>
            </w:pPr>
            <w:r w:rsidRPr="00E22665">
              <w:rPr>
                <w:rFonts w:ascii="Arial" w:hAnsi="Arial" w:cs="Arial"/>
                <w:bCs/>
                <w:sz w:val="24"/>
                <w:szCs w:val="24"/>
              </w:rPr>
              <w:t>ОК01;</w:t>
            </w:r>
          </w:p>
          <w:p w:rsidR="005F03AA" w:rsidRPr="00E22665" w:rsidRDefault="005F03AA" w:rsidP="005F03AA">
            <w:pPr>
              <w:rPr>
                <w:rFonts w:ascii="Arial" w:hAnsi="Arial" w:cs="Arial"/>
                <w:bCs/>
                <w:sz w:val="24"/>
                <w:szCs w:val="24"/>
              </w:rPr>
            </w:pPr>
            <w:r w:rsidRPr="00E22665">
              <w:rPr>
                <w:rFonts w:ascii="Arial" w:hAnsi="Arial" w:cs="Arial"/>
                <w:bCs/>
                <w:sz w:val="24"/>
                <w:szCs w:val="24"/>
              </w:rPr>
              <w:t>ОК04;ОК-08</w:t>
            </w:r>
          </w:p>
        </w:tc>
      </w:tr>
      <w:tr w:rsidR="005F03AA" w:rsidRPr="00E22665" w:rsidTr="00A0149E">
        <w:tc>
          <w:tcPr>
            <w:tcW w:w="2956" w:type="dxa"/>
          </w:tcPr>
          <w:p w:rsidR="005F03AA" w:rsidRPr="00E22665" w:rsidRDefault="005F03AA" w:rsidP="00A01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
                <w:bCs/>
                <w:sz w:val="24"/>
                <w:szCs w:val="24"/>
              </w:rPr>
            </w:pPr>
          </w:p>
        </w:tc>
        <w:tc>
          <w:tcPr>
            <w:tcW w:w="8790" w:type="dxa"/>
            <w:gridSpan w:val="2"/>
          </w:tcPr>
          <w:p w:rsidR="005F03AA" w:rsidRPr="00E22665" w:rsidRDefault="005F03AA" w:rsidP="00A0149E">
            <w:pPr>
              <w:rPr>
                <w:rFonts w:ascii="Arial" w:eastAsia="Calibri" w:hAnsi="Arial" w:cs="Arial"/>
                <w:bCs/>
                <w:sz w:val="24"/>
                <w:szCs w:val="24"/>
              </w:rPr>
            </w:pPr>
            <w:r>
              <w:rPr>
                <w:rFonts w:ascii="Arial" w:eastAsia="Calibri" w:hAnsi="Arial" w:cs="Arial"/>
                <w:b/>
                <w:bCs/>
                <w:i/>
                <w:sz w:val="24"/>
                <w:szCs w:val="24"/>
              </w:rPr>
              <w:t xml:space="preserve">Итого по  5 </w:t>
            </w:r>
            <w:r w:rsidRPr="00E22665">
              <w:rPr>
                <w:rFonts w:ascii="Arial" w:eastAsia="Calibri" w:hAnsi="Arial" w:cs="Arial"/>
                <w:b/>
                <w:bCs/>
                <w:i/>
                <w:sz w:val="24"/>
                <w:szCs w:val="24"/>
              </w:rPr>
              <w:t xml:space="preserve">семестру                                                                                                                                      </w:t>
            </w:r>
            <w:r>
              <w:rPr>
                <w:rFonts w:ascii="Arial" w:eastAsia="Calibri" w:hAnsi="Arial" w:cs="Arial"/>
                <w:b/>
                <w:bCs/>
                <w:i/>
                <w:sz w:val="24"/>
                <w:szCs w:val="24"/>
              </w:rPr>
              <w:t xml:space="preserve">       </w:t>
            </w:r>
          </w:p>
        </w:tc>
        <w:tc>
          <w:tcPr>
            <w:tcW w:w="1126" w:type="dxa"/>
          </w:tcPr>
          <w:p w:rsidR="005F03AA" w:rsidRPr="00E22665" w:rsidRDefault="005F03AA" w:rsidP="00A0149E">
            <w:pPr>
              <w:jc w:val="center"/>
              <w:rPr>
                <w:rFonts w:ascii="Arial" w:eastAsia="Calibri" w:hAnsi="Arial" w:cs="Arial"/>
                <w:bCs/>
                <w:sz w:val="24"/>
                <w:szCs w:val="24"/>
              </w:rPr>
            </w:pPr>
            <w:r>
              <w:rPr>
                <w:rFonts w:ascii="Arial" w:eastAsia="Calibri" w:hAnsi="Arial" w:cs="Arial"/>
                <w:bCs/>
                <w:sz w:val="24"/>
                <w:szCs w:val="24"/>
              </w:rPr>
              <w:t>1</w:t>
            </w:r>
            <w:r w:rsidR="00023567">
              <w:rPr>
                <w:rFonts w:ascii="Arial" w:eastAsia="Calibri" w:hAnsi="Arial" w:cs="Arial"/>
                <w:bCs/>
                <w:sz w:val="24"/>
                <w:szCs w:val="24"/>
              </w:rPr>
              <w:t>6</w:t>
            </w:r>
          </w:p>
        </w:tc>
        <w:tc>
          <w:tcPr>
            <w:tcW w:w="1914" w:type="dxa"/>
          </w:tcPr>
          <w:p w:rsidR="005F03AA" w:rsidRPr="00E22665" w:rsidRDefault="005F03AA" w:rsidP="00A0149E">
            <w:pPr>
              <w:rPr>
                <w:rFonts w:ascii="Arial" w:hAnsi="Arial" w:cs="Arial"/>
                <w:bCs/>
                <w:sz w:val="24"/>
                <w:szCs w:val="24"/>
              </w:rPr>
            </w:pPr>
          </w:p>
        </w:tc>
      </w:tr>
      <w:tr w:rsidR="00023567" w:rsidRPr="00E22665" w:rsidTr="00A0149E">
        <w:tc>
          <w:tcPr>
            <w:tcW w:w="2956" w:type="dxa"/>
          </w:tcPr>
          <w:p w:rsidR="00023567" w:rsidRDefault="00023567" w:rsidP="005F0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p>
        </w:tc>
        <w:tc>
          <w:tcPr>
            <w:tcW w:w="8790" w:type="dxa"/>
            <w:gridSpan w:val="2"/>
          </w:tcPr>
          <w:p w:rsidR="00023567" w:rsidRDefault="00023567" w:rsidP="005F03AA">
            <w:pPr>
              <w:spacing w:after="0"/>
              <w:rPr>
                <w:rFonts w:ascii="Arial" w:eastAsia="Calibri" w:hAnsi="Arial" w:cs="Arial"/>
                <w:bCs/>
                <w:sz w:val="24"/>
                <w:szCs w:val="24"/>
              </w:rPr>
            </w:pPr>
            <w:r>
              <w:rPr>
                <w:rFonts w:ascii="Arial" w:eastAsia="Calibri" w:hAnsi="Arial" w:cs="Arial"/>
                <w:bCs/>
                <w:sz w:val="24"/>
                <w:szCs w:val="24"/>
              </w:rPr>
              <w:t xml:space="preserve">№58 </w:t>
            </w:r>
            <w:r w:rsidRPr="008A5D78">
              <w:rPr>
                <w:rFonts w:ascii="Arial" w:eastAsia="Calibri" w:hAnsi="Arial" w:cs="Arial"/>
                <w:sz w:val="24"/>
                <w:szCs w:val="24"/>
              </w:rPr>
              <w:t>Методика самоконтроля за уровнем развития профессионально значимых качеств и свойств личности</w:t>
            </w:r>
          </w:p>
        </w:tc>
        <w:tc>
          <w:tcPr>
            <w:tcW w:w="1126" w:type="dxa"/>
          </w:tcPr>
          <w:p w:rsidR="00023567" w:rsidRDefault="00023567" w:rsidP="00A0149E">
            <w:pPr>
              <w:jc w:val="center"/>
              <w:rPr>
                <w:rFonts w:ascii="Arial" w:eastAsia="Calibri" w:hAnsi="Arial" w:cs="Arial"/>
                <w:bCs/>
                <w:sz w:val="24"/>
                <w:szCs w:val="24"/>
              </w:rPr>
            </w:pPr>
            <w:r>
              <w:rPr>
                <w:rFonts w:ascii="Arial" w:eastAsia="Calibri" w:hAnsi="Arial" w:cs="Arial"/>
                <w:bCs/>
                <w:sz w:val="24"/>
                <w:szCs w:val="24"/>
              </w:rPr>
              <w:t>2</w:t>
            </w:r>
          </w:p>
        </w:tc>
        <w:tc>
          <w:tcPr>
            <w:tcW w:w="1914" w:type="dxa"/>
          </w:tcPr>
          <w:p w:rsidR="00023567" w:rsidRPr="00E22665" w:rsidRDefault="00023567" w:rsidP="005F03AA">
            <w:pPr>
              <w:rPr>
                <w:rFonts w:ascii="Arial" w:hAnsi="Arial" w:cs="Arial"/>
                <w:bCs/>
                <w:sz w:val="24"/>
                <w:szCs w:val="24"/>
              </w:rPr>
            </w:pPr>
          </w:p>
        </w:tc>
      </w:tr>
      <w:tr w:rsidR="005F03AA" w:rsidRPr="00E22665" w:rsidTr="00A0149E">
        <w:tc>
          <w:tcPr>
            <w:tcW w:w="2956" w:type="dxa"/>
          </w:tcPr>
          <w:p w:rsidR="005F03AA" w:rsidRPr="00E22665" w:rsidRDefault="005F03AA" w:rsidP="005F0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r>
              <w:rPr>
                <w:rFonts w:ascii="Arial" w:eastAsia="Calibri" w:hAnsi="Arial" w:cs="Arial"/>
                <w:bCs/>
                <w:sz w:val="24"/>
                <w:szCs w:val="24"/>
              </w:rPr>
              <w:t>Тема 3.3</w:t>
            </w:r>
            <w:r w:rsidRPr="00E22665">
              <w:rPr>
                <w:rFonts w:ascii="Arial" w:eastAsia="Calibri" w:hAnsi="Arial" w:cs="Arial"/>
                <w:bCs/>
                <w:sz w:val="24"/>
                <w:szCs w:val="24"/>
              </w:rPr>
              <w:t>.</w:t>
            </w:r>
          </w:p>
          <w:p w:rsidR="005F03AA" w:rsidRPr="00E22665" w:rsidRDefault="005F03AA" w:rsidP="005F0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Cs/>
                <w:sz w:val="24"/>
                <w:szCs w:val="24"/>
              </w:rPr>
            </w:pPr>
            <w:r w:rsidRPr="00E22665">
              <w:rPr>
                <w:rFonts w:ascii="Arial" w:eastAsia="Calibri" w:hAnsi="Arial" w:cs="Arial"/>
                <w:bCs/>
                <w:sz w:val="24"/>
                <w:szCs w:val="24"/>
              </w:rPr>
              <w:t>Профессионально прикладная физическая подготовка</w:t>
            </w:r>
          </w:p>
          <w:p w:rsidR="005F03AA" w:rsidRPr="00E22665" w:rsidRDefault="005F03AA" w:rsidP="00A01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b/>
                <w:bCs/>
                <w:sz w:val="24"/>
                <w:szCs w:val="24"/>
              </w:rPr>
            </w:pPr>
          </w:p>
        </w:tc>
        <w:tc>
          <w:tcPr>
            <w:tcW w:w="8790" w:type="dxa"/>
            <w:gridSpan w:val="2"/>
          </w:tcPr>
          <w:p w:rsidR="005F03AA" w:rsidRPr="008A5D78" w:rsidRDefault="00023567" w:rsidP="005F03AA">
            <w:pPr>
              <w:spacing w:after="0"/>
              <w:rPr>
                <w:rFonts w:ascii="Arial" w:eastAsia="Calibri" w:hAnsi="Arial" w:cs="Arial"/>
                <w:sz w:val="24"/>
                <w:szCs w:val="24"/>
              </w:rPr>
            </w:pPr>
            <w:r>
              <w:rPr>
                <w:rFonts w:ascii="Arial" w:eastAsia="Calibri" w:hAnsi="Arial" w:cs="Arial"/>
                <w:bCs/>
                <w:sz w:val="24"/>
                <w:szCs w:val="24"/>
              </w:rPr>
              <w:t>№ 59,60</w:t>
            </w:r>
            <w:r w:rsidR="005F03AA" w:rsidRPr="008A5D78">
              <w:rPr>
                <w:rFonts w:ascii="Arial" w:eastAsia="Calibri" w:hAnsi="Arial" w:cs="Arial"/>
                <w:bCs/>
                <w:sz w:val="24"/>
                <w:szCs w:val="24"/>
              </w:rPr>
              <w:t xml:space="preserve"> </w:t>
            </w:r>
            <w:r w:rsidR="005F03AA" w:rsidRPr="008A5D78">
              <w:rPr>
                <w:rFonts w:ascii="Arial" w:eastAsia="Calibri" w:hAnsi="Arial" w:cs="Arial"/>
                <w:sz w:val="24"/>
                <w:szCs w:val="24"/>
              </w:rPr>
              <w:t xml:space="preserve">Методика самоконтроля за уровнем развития профессионально значимых качеств и свойств личности </w:t>
            </w:r>
          </w:p>
          <w:p w:rsidR="005F03AA" w:rsidRPr="005F03AA" w:rsidRDefault="00023567" w:rsidP="005F03AA">
            <w:pPr>
              <w:rPr>
                <w:rFonts w:ascii="Arial" w:eastAsia="Calibri" w:hAnsi="Arial" w:cs="Arial"/>
                <w:sz w:val="24"/>
                <w:szCs w:val="24"/>
              </w:rPr>
            </w:pPr>
            <w:r>
              <w:rPr>
                <w:rFonts w:ascii="Arial" w:eastAsia="Calibri" w:hAnsi="Arial" w:cs="Arial"/>
                <w:bCs/>
                <w:sz w:val="24"/>
                <w:szCs w:val="24"/>
              </w:rPr>
              <w:t>№ 61, 62</w:t>
            </w:r>
            <w:r w:rsidR="005F03AA" w:rsidRPr="008A5D78">
              <w:rPr>
                <w:rFonts w:ascii="Arial" w:eastAsia="Calibri" w:hAnsi="Arial" w:cs="Arial"/>
                <w:bCs/>
                <w:sz w:val="24"/>
                <w:szCs w:val="24"/>
              </w:rPr>
              <w:t xml:space="preserve"> </w:t>
            </w:r>
            <w:r w:rsidR="005F03AA" w:rsidRPr="008A5D78">
              <w:rPr>
                <w:rFonts w:ascii="Arial" w:eastAsia="Calibri" w:hAnsi="Arial" w:cs="Arial"/>
                <w:sz w:val="24"/>
                <w:szCs w:val="24"/>
              </w:rPr>
              <w:t xml:space="preserve">Индивидуальная оздоровительная программа двигательной активности с профессиональной направленности по специальности </w:t>
            </w:r>
            <w:r>
              <w:rPr>
                <w:rFonts w:ascii="Arial" w:eastAsia="Calibri" w:hAnsi="Arial" w:cs="Arial"/>
                <w:sz w:val="24"/>
                <w:szCs w:val="24"/>
              </w:rPr>
              <w:t xml:space="preserve">№63,64,65,66,67 </w:t>
            </w:r>
            <w:r w:rsidR="005F03AA">
              <w:rPr>
                <w:rFonts w:ascii="Arial" w:eastAsia="Calibri" w:hAnsi="Arial" w:cs="Arial"/>
                <w:sz w:val="24"/>
                <w:szCs w:val="24"/>
              </w:rPr>
              <w:t>Физические упражнения с использованием профессионального инструментария</w:t>
            </w:r>
          </w:p>
        </w:tc>
        <w:tc>
          <w:tcPr>
            <w:tcW w:w="1126" w:type="dxa"/>
          </w:tcPr>
          <w:p w:rsidR="005F03AA" w:rsidRPr="00E22665" w:rsidRDefault="005F03AA" w:rsidP="00A0149E">
            <w:pPr>
              <w:jc w:val="center"/>
              <w:rPr>
                <w:rFonts w:ascii="Arial" w:eastAsia="Calibri" w:hAnsi="Arial" w:cs="Arial"/>
                <w:bCs/>
                <w:sz w:val="24"/>
                <w:szCs w:val="24"/>
              </w:rPr>
            </w:pPr>
            <w:r>
              <w:rPr>
                <w:rFonts w:ascii="Arial" w:eastAsia="Calibri" w:hAnsi="Arial" w:cs="Arial"/>
                <w:bCs/>
                <w:sz w:val="24"/>
                <w:szCs w:val="24"/>
              </w:rPr>
              <w:t>1</w:t>
            </w:r>
            <w:r w:rsidR="00023567">
              <w:rPr>
                <w:rFonts w:ascii="Arial" w:eastAsia="Calibri" w:hAnsi="Arial" w:cs="Arial"/>
                <w:bCs/>
                <w:sz w:val="24"/>
                <w:szCs w:val="24"/>
              </w:rPr>
              <w:t>8</w:t>
            </w:r>
          </w:p>
        </w:tc>
        <w:tc>
          <w:tcPr>
            <w:tcW w:w="1914" w:type="dxa"/>
          </w:tcPr>
          <w:p w:rsidR="005F03AA" w:rsidRPr="00E22665" w:rsidRDefault="005F03AA" w:rsidP="005F03AA">
            <w:pPr>
              <w:rPr>
                <w:rFonts w:ascii="Arial" w:hAnsi="Arial" w:cs="Arial"/>
                <w:bCs/>
                <w:sz w:val="24"/>
                <w:szCs w:val="24"/>
              </w:rPr>
            </w:pPr>
            <w:r w:rsidRPr="00E22665">
              <w:rPr>
                <w:rFonts w:ascii="Arial" w:hAnsi="Arial" w:cs="Arial"/>
                <w:bCs/>
                <w:sz w:val="24"/>
                <w:szCs w:val="24"/>
              </w:rPr>
              <w:t>ОК01;</w:t>
            </w:r>
          </w:p>
          <w:p w:rsidR="005F03AA" w:rsidRPr="00E22665" w:rsidRDefault="005F03AA" w:rsidP="005F03AA">
            <w:pPr>
              <w:rPr>
                <w:rFonts w:ascii="Arial" w:hAnsi="Arial" w:cs="Arial"/>
                <w:bCs/>
                <w:sz w:val="24"/>
                <w:szCs w:val="24"/>
              </w:rPr>
            </w:pPr>
            <w:r w:rsidRPr="00E22665">
              <w:rPr>
                <w:rFonts w:ascii="Arial" w:hAnsi="Arial" w:cs="Arial"/>
                <w:bCs/>
                <w:sz w:val="24"/>
                <w:szCs w:val="24"/>
              </w:rPr>
              <w:t>ОК04;ОК-08</w:t>
            </w:r>
          </w:p>
        </w:tc>
      </w:tr>
      <w:tr w:rsidR="006B3A3F" w:rsidRPr="00E22665" w:rsidTr="00A0149E">
        <w:tc>
          <w:tcPr>
            <w:tcW w:w="11746" w:type="dxa"/>
            <w:gridSpan w:val="3"/>
          </w:tcPr>
          <w:p w:rsidR="006B3A3F" w:rsidRPr="00E22665" w:rsidRDefault="005F03AA" w:rsidP="00A0149E">
            <w:pPr>
              <w:rPr>
                <w:rFonts w:ascii="Arial" w:eastAsia="Calibri" w:hAnsi="Arial" w:cs="Arial"/>
                <w:b/>
                <w:bCs/>
                <w:i/>
                <w:sz w:val="24"/>
                <w:szCs w:val="24"/>
              </w:rPr>
            </w:pPr>
            <w:r>
              <w:rPr>
                <w:rFonts w:ascii="Arial" w:eastAsia="Calibri" w:hAnsi="Arial" w:cs="Arial"/>
                <w:b/>
                <w:bCs/>
                <w:i/>
                <w:sz w:val="24"/>
                <w:szCs w:val="24"/>
              </w:rPr>
              <w:t xml:space="preserve">Итого по 6 </w:t>
            </w:r>
            <w:r w:rsidR="006B3A3F" w:rsidRPr="00E22665">
              <w:rPr>
                <w:rFonts w:ascii="Arial" w:eastAsia="Calibri" w:hAnsi="Arial" w:cs="Arial"/>
                <w:b/>
                <w:bCs/>
                <w:i/>
                <w:sz w:val="24"/>
                <w:szCs w:val="24"/>
              </w:rPr>
              <w:t>семестру</w:t>
            </w:r>
          </w:p>
        </w:tc>
        <w:tc>
          <w:tcPr>
            <w:tcW w:w="1126" w:type="dxa"/>
          </w:tcPr>
          <w:p w:rsidR="006B3A3F" w:rsidRPr="00E22665" w:rsidRDefault="00023567" w:rsidP="00A0149E">
            <w:pPr>
              <w:jc w:val="center"/>
              <w:rPr>
                <w:rFonts w:ascii="Arial" w:eastAsia="Calibri" w:hAnsi="Arial" w:cs="Arial"/>
                <w:b/>
                <w:bCs/>
                <w:i/>
                <w:sz w:val="24"/>
                <w:szCs w:val="24"/>
              </w:rPr>
            </w:pPr>
            <w:r>
              <w:rPr>
                <w:rFonts w:ascii="Arial" w:eastAsia="Calibri" w:hAnsi="Arial" w:cs="Arial"/>
                <w:b/>
                <w:bCs/>
                <w:i/>
                <w:sz w:val="24"/>
                <w:szCs w:val="24"/>
              </w:rPr>
              <w:t>20</w:t>
            </w:r>
          </w:p>
        </w:tc>
        <w:tc>
          <w:tcPr>
            <w:tcW w:w="1914" w:type="dxa"/>
          </w:tcPr>
          <w:p w:rsidR="006B3A3F" w:rsidRPr="00E22665" w:rsidRDefault="006B3A3F" w:rsidP="00A0149E">
            <w:pPr>
              <w:rPr>
                <w:rFonts w:ascii="Arial" w:eastAsia="Calibri" w:hAnsi="Arial" w:cs="Arial"/>
                <w:b/>
                <w:bCs/>
                <w:i/>
                <w:sz w:val="24"/>
                <w:szCs w:val="24"/>
              </w:rPr>
            </w:pPr>
          </w:p>
        </w:tc>
      </w:tr>
      <w:tr w:rsidR="006B3A3F" w:rsidRPr="00E22665" w:rsidTr="00A0149E">
        <w:tc>
          <w:tcPr>
            <w:tcW w:w="11746" w:type="dxa"/>
            <w:gridSpan w:val="3"/>
          </w:tcPr>
          <w:p w:rsidR="006B3A3F" w:rsidRPr="00E22665" w:rsidRDefault="006B3A3F" w:rsidP="00A0149E">
            <w:pPr>
              <w:rPr>
                <w:rFonts w:ascii="Arial" w:eastAsia="Calibri" w:hAnsi="Arial" w:cs="Arial"/>
                <w:b/>
                <w:bCs/>
                <w:i/>
                <w:sz w:val="24"/>
                <w:szCs w:val="24"/>
              </w:rPr>
            </w:pPr>
            <w:r w:rsidRPr="00E22665">
              <w:rPr>
                <w:rFonts w:ascii="Arial" w:eastAsia="Calibri" w:hAnsi="Arial" w:cs="Arial"/>
                <w:b/>
                <w:bCs/>
                <w:i/>
                <w:sz w:val="24"/>
                <w:szCs w:val="24"/>
              </w:rPr>
              <w:t>Итоговая аттестация в форме дифференцированного зачета</w:t>
            </w:r>
          </w:p>
        </w:tc>
        <w:tc>
          <w:tcPr>
            <w:tcW w:w="1126" w:type="dxa"/>
          </w:tcPr>
          <w:p w:rsidR="006B3A3F" w:rsidRPr="00E22665" w:rsidRDefault="006B3A3F" w:rsidP="00A0149E">
            <w:pPr>
              <w:jc w:val="center"/>
              <w:rPr>
                <w:rFonts w:ascii="Arial" w:eastAsia="Calibri" w:hAnsi="Arial" w:cs="Arial"/>
                <w:b/>
                <w:bCs/>
                <w:i/>
                <w:sz w:val="24"/>
                <w:szCs w:val="24"/>
              </w:rPr>
            </w:pPr>
            <w:r w:rsidRPr="00E22665">
              <w:rPr>
                <w:rFonts w:ascii="Arial" w:eastAsia="Calibri" w:hAnsi="Arial" w:cs="Arial"/>
                <w:b/>
                <w:bCs/>
                <w:i/>
                <w:sz w:val="24"/>
                <w:szCs w:val="24"/>
              </w:rPr>
              <w:t>2</w:t>
            </w:r>
          </w:p>
        </w:tc>
        <w:tc>
          <w:tcPr>
            <w:tcW w:w="1914" w:type="dxa"/>
          </w:tcPr>
          <w:p w:rsidR="006B3A3F" w:rsidRPr="00E22665" w:rsidRDefault="006B3A3F" w:rsidP="00A0149E">
            <w:pPr>
              <w:rPr>
                <w:rFonts w:ascii="Arial" w:eastAsia="Calibri" w:hAnsi="Arial" w:cs="Arial"/>
                <w:b/>
                <w:bCs/>
                <w:i/>
                <w:sz w:val="24"/>
                <w:szCs w:val="24"/>
              </w:rPr>
            </w:pPr>
          </w:p>
        </w:tc>
      </w:tr>
      <w:tr w:rsidR="006B3A3F" w:rsidRPr="00E22665" w:rsidTr="00A0149E">
        <w:tc>
          <w:tcPr>
            <w:tcW w:w="11746" w:type="dxa"/>
            <w:gridSpan w:val="3"/>
          </w:tcPr>
          <w:p w:rsidR="006B3A3F" w:rsidRPr="00E22665" w:rsidRDefault="006B3A3F" w:rsidP="00A0149E">
            <w:pPr>
              <w:rPr>
                <w:rFonts w:ascii="Arial" w:eastAsia="Calibri" w:hAnsi="Arial" w:cs="Arial"/>
                <w:b/>
                <w:bCs/>
                <w:i/>
                <w:sz w:val="24"/>
                <w:szCs w:val="24"/>
              </w:rPr>
            </w:pPr>
            <w:r w:rsidRPr="00E22665">
              <w:rPr>
                <w:rFonts w:ascii="Arial" w:eastAsia="Calibri" w:hAnsi="Arial" w:cs="Arial"/>
                <w:b/>
                <w:bCs/>
                <w:i/>
                <w:sz w:val="24"/>
                <w:szCs w:val="24"/>
              </w:rPr>
              <w:t>Всего:</w:t>
            </w:r>
          </w:p>
        </w:tc>
        <w:tc>
          <w:tcPr>
            <w:tcW w:w="1126" w:type="dxa"/>
          </w:tcPr>
          <w:p w:rsidR="006B3A3F" w:rsidRPr="00E22665" w:rsidRDefault="006964BF" w:rsidP="00A0149E">
            <w:pPr>
              <w:jc w:val="center"/>
              <w:rPr>
                <w:rFonts w:ascii="Arial" w:eastAsia="Calibri" w:hAnsi="Arial" w:cs="Arial"/>
                <w:b/>
                <w:bCs/>
                <w:i/>
                <w:sz w:val="24"/>
                <w:szCs w:val="24"/>
              </w:rPr>
            </w:pPr>
            <w:r w:rsidRPr="00E22665">
              <w:rPr>
                <w:rFonts w:ascii="Arial" w:eastAsia="Calibri" w:hAnsi="Arial" w:cs="Arial"/>
                <w:b/>
                <w:bCs/>
                <w:i/>
                <w:sz w:val="24"/>
                <w:szCs w:val="24"/>
              </w:rPr>
              <w:t>1</w:t>
            </w:r>
            <w:r w:rsidR="00023567">
              <w:rPr>
                <w:rFonts w:ascii="Arial" w:eastAsia="Calibri" w:hAnsi="Arial" w:cs="Arial"/>
                <w:b/>
                <w:bCs/>
                <w:i/>
                <w:sz w:val="24"/>
                <w:szCs w:val="24"/>
              </w:rPr>
              <w:t>34</w:t>
            </w:r>
          </w:p>
        </w:tc>
        <w:tc>
          <w:tcPr>
            <w:tcW w:w="1914" w:type="dxa"/>
          </w:tcPr>
          <w:p w:rsidR="006B3A3F" w:rsidRPr="00E22665" w:rsidRDefault="006B3A3F" w:rsidP="00A0149E">
            <w:pPr>
              <w:rPr>
                <w:rFonts w:ascii="Arial" w:eastAsia="Calibri" w:hAnsi="Arial" w:cs="Arial"/>
                <w:b/>
                <w:bCs/>
                <w:i/>
                <w:sz w:val="24"/>
                <w:szCs w:val="24"/>
              </w:rPr>
            </w:pPr>
          </w:p>
        </w:tc>
      </w:tr>
    </w:tbl>
    <w:p w:rsidR="006B3A3F" w:rsidRPr="00E22665" w:rsidRDefault="006B3A3F" w:rsidP="006B3A3F">
      <w:pPr>
        <w:rPr>
          <w:rFonts w:ascii="Arial" w:eastAsia="Calibri" w:hAnsi="Arial" w:cs="Arial"/>
          <w:b/>
          <w:bCs/>
          <w:i/>
          <w:sz w:val="24"/>
          <w:szCs w:val="24"/>
        </w:rPr>
      </w:pPr>
    </w:p>
    <w:p w:rsidR="00DE21C8" w:rsidRPr="00E22665" w:rsidRDefault="00DE21C8" w:rsidP="00DE21C8">
      <w:pPr>
        <w:rPr>
          <w:rFonts w:ascii="Arial" w:eastAsia="Calibri" w:hAnsi="Arial" w:cs="Arial"/>
          <w:b/>
          <w:bCs/>
          <w:i/>
          <w:sz w:val="24"/>
          <w:szCs w:val="24"/>
        </w:rPr>
      </w:pPr>
    </w:p>
    <w:p w:rsidR="00B76259" w:rsidRPr="00E22665" w:rsidRDefault="005C094B" w:rsidP="00945CFD">
      <w:pPr>
        <w:rPr>
          <w:rFonts w:ascii="Arial" w:hAnsi="Arial" w:cs="Arial"/>
          <w:sz w:val="24"/>
          <w:szCs w:val="24"/>
        </w:rPr>
        <w:sectPr w:rsidR="00B76259" w:rsidRPr="00E22665" w:rsidSect="005C094B">
          <w:pgSz w:w="16838" w:h="11906" w:orient="landscape"/>
          <w:pgMar w:top="850" w:right="1134" w:bottom="1701" w:left="1134" w:header="708" w:footer="708" w:gutter="0"/>
          <w:cols w:space="708"/>
          <w:docGrid w:linePitch="360"/>
        </w:sectPr>
      </w:pPr>
      <w:r w:rsidRPr="00E22665">
        <w:rPr>
          <w:rFonts w:ascii="Arial" w:hAnsi="Arial" w:cs="Arial"/>
          <w:sz w:val="24"/>
          <w:szCs w:val="24"/>
        </w:rPr>
        <w:br w:type="page"/>
      </w:r>
    </w:p>
    <w:p w:rsidR="00B76259" w:rsidRPr="00E22665" w:rsidRDefault="00B76259" w:rsidP="00B76259">
      <w:pPr>
        <w:widowControl w:val="0"/>
        <w:suppressAutoHyphens/>
        <w:spacing w:after="0" w:line="240" w:lineRule="auto"/>
        <w:jc w:val="center"/>
        <w:rPr>
          <w:rFonts w:ascii="Arial" w:eastAsia="Times New Roman" w:hAnsi="Arial" w:cs="Arial"/>
          <w:b/>
          <w:sz w:val="24"/>
          <w:szCs w:val="24"/>
          <w:lang w:eastAsia="ru-RU"/>
        </w:rPr>
      </w:pPr>
      <w:r w:rsidRPr="00E22665">
        <w:rPr>
          <w:rFonts w:ascii="Arial" w:eastAsia="Times New Roman" w:hAnsi="Arial" w:cs="Arial"/>
          <w:b/>
          <w:sz w:val="24"/>
          <w:szCs w:val="24"/>
          <w:lang w:eastAsia="ru-RU"/>
        </w:rPr>
        <w:lastRenderedPageBreak/>
        <w:t>ХАРАКТЕРИСТИКА ОСНОВНЫХ ВИДОВ УЧЕБНОЙ ДЕЯТЕЛЬНОСТИ СТУДЕНТОВ</w:t>
      </w:r>
    </w:p>
    <w:p w:rsidR="00945CFD" w:rsidRPr="00E22665" w:rsidRDefault="00945CFD" w:rsidP="00B76259">
      <w:pPr>
        <w:widowControl w:val="0"/>
        <w:suppressAutoHyphens/>
        <w:spacing w:after="0" w:line="240" w:lineRule="auto"/>
        <w:jc w:val="center"/>
        <w:rPr>
          <w:rFonts w:ascii="Arial" w:eastAsia="Times New Roman" w:hAnsi="Arial" w:cs="Arial"/>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628"/>
      </w:tblGrid>
      <w:tr w:rsidR="00B76259" w:rsidRPr="00E22665" w:rsidTr="008E144A">
        <w:tc>
          <w:tcPr>
            <w:tcW w:w="2943" w:type="dxa"/>
            <w:shd w:val="clear" w:color="auto" w:fill="auto"/>
          </w:tcPr>
          <w:p w:rsidR="00B76259" w:rsidRPr="00E22665" w:rsidRDefault="00B76259" w:rsidP="008E144A">
            <w:pPr>
              <w:widowControl w:val="0"/>
              <w:suppressAutoHyphens/>
              <w:spacing w:after="0" w:line="240" w:lineRule="auto"/>
              <w:jc w:val="center"/>
              <w:rPr>
                <w:rFonts w:ascii="Arial" w:eastAsia="Times New Roman" w:hAnsi="Arial" w:cs="Arial"/>
                <w:b/>
                <w:caps/>
                <w:sz w:val="24"/>
                <w:szCs w:val="24"/>
                <w:lang w:eastAsia="ru-RU"/>
              </w:rPr>
            </w:pPr>
            <w:r w:rsidRPr="00E22665">
              <w:rPr>
                <w:rFonts w:ascii="Arial" w:eastAsia="Times New Roman" w:hAnsi="Arial" w:cs="Arial"/>
                <w:b/>
                <w:sz w:val="24"/>
                <w:szCs w:val="24"/>
                <w:lang w:eastAsia="ru-RU"/>
              </w:rPr>
              <w:t>Содержание обучения</w:t>
            </w:r>
          </w:p>
        </w:tc>
        <w:tc>
          <w:tcPr>
            <w:tcW w:w="6628" w:type="dxa"/>
            <w:shd w:val="clear" w:color="auto" w:fill="auto"/>
          </w:tcPr>
          <w:p w:rsidR="00B76259" w:rsidRPr="00E22665" w:rsidRDefault="00B76259" w:rsidP="008E144A">
            <w:pPr>
              <w:widowControl w:val="0"/>
              <w:suppressAutoHyphens/>
              <w:spacing w:after="0" w:line="240" w:lineRule="auto"/>
              <w:jc w:val="center"/>
              <w:rPr>
                <w:rFonts w:ascii="Arial" w:eastAsia="Times New Roman" w:hAnsi="Arial" w:cs="Arial"/>
                <w:b/>
                <w:caps/>
                <w:sz w:val="24"/>
                <w:szCs w:val="24"/>
                <w:lang w:eastAsia="ru-RU"/>
              </w:rPr>
            </w:pPr>
            <w:r w:rsidRPr="00E22665">
              <w:rPr>
                <w:rFonts w:ascii="Arial" w:eastAsia="Times New Roman" w:hAnsi="Arial" w:cs="Arial"/>
                <w:b/>
                <w:sz w:val="24"/>
                <w:szCs w:val="24"/>
                <w:lang w:eastAsia="ru-RU"/>
              </w:rPr>
              <w:t>Характеристика основных видов учебной деятельности студентов (на уровне учебных действий)</w:t>
            </w:r>
          </w:p>
        </w:tc>
      </w:tr>
      <w:tr w:rsidR="00B76259" w:rsidRPr="00E22665" w:rsidTr="008E144A">
        <w:tc>
          <w:tcPr>
            <w:tcW w:w="9571" w:type="dxa"/>
            <w:gridSpan w:val="2"/>
            <w:shd w:val="clear" w:color="auto" w:fill="auto"/>
          </w:tcPr>
          <w:p w:rsidR="00B76259" w:rsidRPr="00E22665" w:rsidRDefault="00B76259" w:rsidP="008E144A">
            <w:pPr>
              <w:widowControl w:val="0"/>
              <w:suppressAutoHyphens/>
              <w:spacing w:after="0" w:line="240" w:lineRule="auto"/>
              <w:jc w:val="center"/>
              <w:rPr>
                <w:rFonts w:ascii="Arial" w:eastAsia="Times New Roman" w:hAnsi="Arial" w:cs="Arial"/>
                <w:sz w:val="24"/>
                <w:szCs w:val="24"/>
                <w:lang w:eastAsia="ru-RU"/>
              </w:rPr>
            </w:pPr>
            <w:r w:rsidRPr="00E22665">
              <w:rPr>
                <w:rFonts w:ascii="Arial" w:eastAsia="Times New Roman" w:hAnsi="Arial" w:cs="Arial"/>
                <w:sz w:val="24"/>
                <w:szCs w:val="24"/>
                <w:lang w:eastAsia="ru-RU"/>
              </w:rPr>
              <w:t>Теоретическая часть</w:t>
            </w:r>
          </w:p>
        </w:tc>
      </w:tr>
      <w:tr w:rsidR="00B76259" w:rsidRPr="00E22665" w:rsidTr="008E144A">
        <w:tc>
          <w:tcPr>
            <w:tcW w:w="2943" w:type="dxa"/>
            <w:shd w:val="clear" w:color="auto" w:fill="auto"/>
          </w:tcPr>
          <w:p w:rsidR="00B76259" w:rsidRPr="00E22665" w:rsidRDefault="00B76259" w:rsidP="008E144A">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Ведение. Физическая культура в общекультурной и профессиональной подготовке студентов СПО</w:t>
            </w:r>
          </w:p>
        </w:tc>
        <w:tc>
          <w:tcPr>
            <w:tcW w:w="6628" w:type="dxa"/>
            <w:shd w:val="clear" w:color="auto" w:fill="auto"/>
          </w:tcPr>
          <w:p w:rsidR="00B76259" w:rsidRPr="00E22665" w:rsidRDefault="00B76259" w:rsidP="008E144A">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 xml:space="preserve">Знание современного состояния физической культуры и спорта. Умение обосновывать значение физической культуры для формирования личности профессионала, профилактики профзаболеваний. Знание оздоровительных систем физического воспитания. Владение информацией о Всероссийском </w:t>
            </w:r>
            <w:proofErr w:type="spellStart"/>
            <w:r w:rsidRPr="00E22665">
              <w:rPr>
                <w:rFonts w:ascii="Arial" w:eastAsia="Times New Roman" w:hAnsi="Arial" w:cs="Arial"/>
                <w:sz w:val="24"/>
                <w:szCs w:val="24"/>
                <w:lang w:eastAsia="ru-RU"/>
              </w:rPr>
              <w:t>физкультурноспортивном</w:t>
            </w:r>
            <w:proofErr w:type="spellEnd"/>
            <w:r w:rsidRPr="00E22665">
              <w:rPr>
                <w:rFonts w:ascii="Arial" w:eastAsia="Times New Roman" w:hAnsi="Arial" w:cs="Arial"/>
                <w:sz w:val="24"/>
                <w:szCs w:val="24"/>
                <w:lang w:eastAsia="ru-RU"/>
              </w:rPr>
              <w:t xml:space="preserve"> комплексе «Готов к труду и обороне» (ГТО)</w:t>
            </w:r>
          </w:p>
        </w:tc>
      </w:tr>
      <w:tr w:rsidR="00B76259" w:rsidRPr="00E22665" w:rsidTr="008E144A">
        <w:tc>
          <w:tcPr>
            <w:tcW w:w="2943" w:type="dxa"/>
            <w:shd w:val="clear" w:color="auto" w:fill="auto"/>
          </w:tcPr>
          <w:p w:rsidR="00B76259" w:rsidRPr="00E22665" w:rsidRDefault="00B76259" w:rsidP="008E144A">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1. Основы методики самостоятельных занятий физическими упражнениями</w:t>
            </w:r>
          </w:p>
        </w:tc>
        <w:tc>
          <w:tcPr>
            <w:tcW w:w="6628" w:type="dxa"/>
            <w:shd w:val="clear" w:color="auto" w:fill="auto"/>
          </w:tcPr>
          <w:p w:rsidR="00B76259" w:rsidRPr="00E22665" w:rsidRDefault="00B76259" w:rsidP="008E144A">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Демонстрация мотивации и стремления к самостоятельным занятиям. Знание форм и содержания физических упражнений. Умение организовывать занятия физическими упражнениями различной направленности с использованием знаний особенностей самостоятельных занятий для юношей и девушек. Знание основных принципов построения самостоятельных занятий и их гигиены</w:t>
            </w:r>
          </w:p>
        </w:tc>
      </w:tr>
      <w:tr w:rsidR="00B76259" w:rsidRPr="00E22665" w:rsidTr="008E144A">
        <w:tc>
          <w:tcPr>
            <w:tcW w:w="2943" w:type="dxa"/>
            <w:shd w:val="clear" w:color="auto" w:fill="auto"/>
          </w:tcPr>
          <w:p w:rsidR="00B76259" w:rsidRPr="00E22665" w:rsidRDefault="00B76259" w:rsidP="008E144A">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2. Самоконтроль, его основные методы, показатели и критерии оценки</w:t>
            </w:r>
          </w:p>
        </w:tc>
        <w:tc>
          <w:tcPr>
            <w:tcW w:w="6628" w:type="dxa"/>
            <w:shd w:val="clear" w:color="auto" w:fill="auto"/>
          </w:tcPr>
          <w:p w:rsidR="00B76259" w:rsidRPr="00E22665" w:rsidRDefault="00B76259" w:rsidP="008E144A">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Самостоятельное использование и оценка показателей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Внесение коррекций в содержание занятий физическими упражнениями и спортом по результатам показателей контроля</w:t>
            </w:r>
          </w:p>
        </w:tc>
      </w:tr>
      <w:tr w:rsidR="00B76259" w:rsidRPr="00E22665" w:rsidTr="008E144A">
        <w:tc>
          <w:tcPr>
            <w:tcW w:w="2943" w:type="dxa"/>
            <w:shd w:val="clear" w:color="auto" w:fill="auto"/>
          </w:tcPr>
          <w:p w:rsidR="00B76259" w:rsidRPr="00E22665" w:rsidRDefault="00B76259" w:rsidP="008E144A">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3. Психофизиологические основы учебного и производственного труда. Средства физической культуры в регулировании работоспособности</w:t>
            </w:r>
          </w:p>
        </w:tc>
        <w:tc>
          <w:tcPr>
            <w:tcW w:w="6628" w:type="dxa"/>
            <w:shd w:val="clear" w:color="auto" w:fill="auto"/>
          </w:tcPr>
          <w:p w:rsidR="00B76259" w:rsidRPr="00E22665" w:rsidRDefault="00B76259" w:rsidP="008E144A">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Знание требований, которые предъявляет профессиональная деятельность к личности, ее психофизиологическим возможностям, здоровью и физической подготовленности. Использование знаний динамики работоспособности в учебном году и в период экзаменационной сессии. Умение определять основные критерии нервно-эмоционального, психического и психофизического утомления. Овладение методами повышения эффективности производственного и учебного труда; освоение применения аутотренинга для повышения работоспособности</w:t>
            </w:r>
          </w:p>
        </w:tc>
      </w:tr>
      <w:tr w:rsidR="00B76259" w:rsidRPr="00E22665" w:rsidTr="008E144A">
        <w:tc>
          <w:tcPr>
            <w:tcW w:w="9571" w:type="dxa"/>
            <w:gridSpan w:val="2"/>
            <w:shd w:val="clear" w:color="auto" w:fill="auto"/>
          </w:tcPr>
          <w:p w:rsidR="00B76259" w:rsidRPr="00E22665" w:rsidRDefault="00B76259" w:rsidP="008E144A">
            <w:pPr>
              <w:widowControl w:val="0"/>
              <w:suppressAutoHyphens/>
              <w:spacing w:after="0" w:line="240" w:lineRule="auto"/>
              <w:jc w:val="center"/>
              <w:rPr>
                <w:rFonts w:ascii="Arial" w:eastAsia="Times New Roman" w:hAnsi="Arial" w:cs="Arial"/>
                <w:sz w:val="24"/>
                <w:szCs w:val="24"/>
                <w:lang w:eastAsia="ru-RU"/>
              </w:rPr>
            </w:pPr>
            <w:r w:rsidRPr="00E22665">
              <w:rPr>
                <w:rFonts w:ascii="Arial" w:eastAsia="Times New Roman" w:hAnsi="Arial" w:cs="Arial"/>
                <w:sz w:val="24"/>
                <w:szCs w:val="24"/>
                <w:lang w:eastAsia="ru-RU"/>
              </w:rPr>
              <w:t>Практическая часть</w:t>
            </w:r>
          </w:p>
        </w:tc>
      </w:tr>
      <w:tr w:rsidR="00B76259" w:rsidRPr="00E22665" w:rsidTr="008E144A">
        <w:tc>
          <w:tcPr>
            <w:tcW w:w="2943" w:type="dxa"/>
            <w:shd w:val="clear" w:color="auto" w:fill="auto"/>
          </w:tcPr>
          <w:p w:rsidR="00B76259" w:rsidRPr="00E22665" w:rsidRDefault="00B76259" w:rsidP="008E144A">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Учебно-методические занятия</w:t>
            </w:r>
          </w:p>
          <w:p w:rsidR="00B76259" w:rsidRPr="00E22665" w:rsidRDefault="00B76259" w:rsidP="008E144A">
            <w:pPr>
              <w:widowControl w:val="0"/>
              <w:suppressAutoHyphens/>
              <w:spacing w:after="0" w:line="240" w:lineRule="auto"/>
              <w:jc w:val="both"/>
              <w:rPr>
                <w:rFonts w:ascii="Arial" w:eastAsia="Times New Roman" w:hAnsi="Arial" w:cs="Arial"/>
                <w:sz w:val="24"/>
                <w:szCs w:val="24"/>
                <w:lang w:eastAsia="ru-RU"/>
              </w:rPr>
            </w:pPr>
          </w:p>
        </w:tc>
        <w:tc>
          <w:tcPr>
            <w:tcW w:w="6628" w:type="dxa"/>
            <w:shd w:val="clear" w:color="auto" w:fill="auto"/>
          </w:tcPr>
          <w:p w:rsidR="00B76259" w:rsidRPr="00E22665" w:rsidRDefault="00B76259" w:rsidP="008E144A">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 xml:space="preserve">Демонстрация установки на психическое и физическое здоровье. Освоение методов профилактики профессиональных заболеваний. Овладение приемами массажа и самомассажа, психорегулирующими упражнениями. Использование тестов, позволяющих самостоятельно определять и анализировать состояние здоровья; овладение основными приемами неотложной доврачебной помощи. Знание и применение методики активного отдыха, массажа и самомассажа при физическом и умственном утомлении. Освоение </w:t>
            </w:r>
            <w:r w:rsidRPr="00E22665">
              <w:rPr>
                <w:rFonts w:ascii="Arial" w:eastAsia="Times New Roman" w:hAnsi="Arial" w:cs="Arial"/>
                <w:sz w:val="24"/>
                <w:szCs w:val="24"/>
                <w:lang w:eastAsia="ru-RU"/>
              </w:rPr>
              <w:lastRenderedPageBreak/>
              <w:t xml:space="preserve">методики занятий физическими упражнениями для профилактики и коррекции нарушения опорно-двигательного аппарата, зрения и основных функциональных систем. Знание методов </w:t>
            </w:r>
            <w:proofErr w:type="spellStart"/>
            <w:r w:rsidRPr="00E22665">
              <w:rPr>
                <w:rFonts w:ascii="Arial" w:eastAsia="Times New Roman" w:hAnsi="Arial" w:cs="Arial"/>
                <w:sz w:val="24"/>
                <w:szCs w:val="24"/>
                <w:lang w:eastAsia="ru-RU"/>
              </w:rPr>
              <w:t>здоровьесберегающих</w:t>
            </w:r>
            <w:proofErr w:type="spellEnd"/>
            <w:r w:rsidRPr="00E22665">
              <w:rPr>
                <w:rFonts w:ascii="Arial" w:eastAsia="Times New Roman" w:hAnsi="Arial" w:cs="Arial"/>
                <w:sz w:val="24"/>
                <w:szCs w:val="24"/>
                <w:lang w:eastAsia="ru-RU"/>
              </w:rPr>
              <w:t xml:space="preserve"> технологий при работе за компьютером. Умение составлять и проводить комплексы утренней, вводной и производственной гимнастики с учетом направления будущей профессиональной деятельности</w:t>
            </w:r>
          </w:p>
        </w:tc>
      </w:tr>
      <w:tr w:rsidR="00B76259" w:rsidRPr="00E22665" w:rsidTr="008E144A">
        <w:tc>
          <w:tcPr>
            <w:tcW w:w="9571" w:type="dxa"/>
            <w:gridSpan w:val="2"/>
            <w:shd w:val="clear" w:color="auto" w:fill="auto"/>
          </w:tcPr>
          <w:p w:rsidR="00B76259" w:rsidRPr="00E22665" w:rsidRDefault="00B76259" w:rsidP="008E144A">
            <w:pPr>
              <w:widowControl w:val="0"/>
              <w:suppressAutoHyphens/>
              <w:spacing w:after="0" w:line="240" w:lineRule="auto"/>
              <w:jc w:val="center"/>
              <w:rPr>
                <w:rFonts w:ascii="Arial" w:eastAsia="Times New Roman" w:hAnsi="Arial" w:cs="Arial"/>
                <w:sz w:val="24"/>
                <w:szCs w:val="24"/>
                <w:lang w:eastAsia="ru-RU"/>
              </w:rPr>
            </w:pPr>
            <w:r w:rsidRPr="00E22665">
              <w:rPr>
                <w:rFonts w:ascii="Arial" w:eastAsia="Times New Roman" w:hAnsi="Arial" w:cs="Arial"/>
                <w:sz w:val="24"/>
                <w:szCs w:val="24"/>
                <w:lang w:eastAsia="ru-RU"/>
              </w:rPr>
              <w:lastRenderedPageBreak/>
              <w:t>Учебно-тренировочные занятия</w:t>
            </w:r>
          </w:p>
        </w:tc>
      </w:tr>
      <w:tr w:rsidR="00B76259" w:rsidRPr="00E22665" w:rsidTr="008E144A">
        <w:tc>
          <w:tcPr>
            <w:tcW w:w="2943" w:type="dxa"/>
            <w:shd w:val="clear" w:color="auto" w:fill="auto"/>
          </w:tcPr>
          <w:p w:rsidR="00B76259" w:rsidRPr="00E22665" w:rsidRDefault="00B76259" w:rsidP="008E144A">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Атлетическая гимнастика, работа на тренажерах</w:t>
            </w:r>
          </w:p>
        </w:tc>
        <w:tc>
          <w:tcPr>
            <w:tcW w:w="6628" w:type="dxa"/>
            <w:shd w:val="clear" w:color="auto" w:fill="auto"/>
          </w:tcPr>
          <w:p w:rsidR="00B76259" w:rsidRPr="00E22665" w:rsidRDefault="00B76259" w:rsidP="008E144A">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Знание и умение грамотно использовать современные методики дыхательной гимнастики. Осуществление контроля и самоконтроля за состоянием здоровья. Знание средств и методов при занятиях дыхательной гимнастикой. Заполнение дневника самоконтроля</w:t>
            </w:r>
          </w:p>
        </w:tc>
      </w:tr>
      <w:tr w:rsidR="00C23D14" w:rsidRPr="00E22665" w:rsidTr="008E144A">
        <w:tc>
          <w:tcPr>
            <w:tcW w:w="2943" w:type="dxa"/>
            <w:shd w:val="clear" w:color="auto" w:fill="auto"/>
          </w:tcPr>
          <w:p w:rsidR="00C23D14" w:rsidRPr="00E22665" w:rsidRDefault="00C23D14" w:rsidP="003C6A98">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Физическая культура в профессиональной деятельности специалиста</w:t>
            </w:r>
          </w:p>
        </w:tc>
        <w:tc>
          <w:tcPr>
            <w:tcW w:w="6628" w:type="dxa"/>
            <w:shd w:val="clear" w:color="auto" w:fill="auto"/>
          </w:tcPr>
          <w:p w:rsidR="00C23D14" w:rsidRPr="00E22665" w:rsidRDefault="00C23D14" w:rsidP="003C6A98">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Обоснование социально-экономической необходимости специальной адаптивной и психофизической подготовки к труду. Умение использовать оздоровительные и профилированные методы физического воспитания при занятиях различными видами двигательной активности. Применение средств и методов физического воспитания для профилактики профессиональных заболеваний. Умение использовать на практике результаты компьютерного тестирования состояния здоровья, двигательных качеств, психофизиологических функций, к которым профессия (специальность) предъявляет повышенные требования</w:t>
            </w:r>
          </w:p>
        </w:tc>
      </w:tr>
      <w:tr w:rsidR="00C23D14" w:rsidRPr="00E22665" w:rsidTr="008E144A">
        <w:tc>
          <w:tcPr>
            <w:tcW w:w="2943" w:type="dxa"/>
            <w:tcBorders>
              <w:bottom w:val="single" w:sz="4" w:space="0" w:color="auto"/>
            </w:tcBorders>
            <w:shd w:val="clear" w:color="auto" w:fill="auto"/>
          </w:tcPr>
          <w:p w:rsidR="00C23D14" w:rsidRPr="00E22665" w:rsidRDefault="00C23D14" w:rsidP="008E144A">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Внеаудиторная самостоятельная работа</w:t>
            </w:r>
          </w:p>
        </w:tc>
        <w:tc>
          <w:tcPr>
            <w:tcW w:w="6628" w:type="dxa"/>
            <w:tcBorders>
              <w:bottom w:val="single" w:sz="4" w:space="0" w:color="auto"/>
            </w:tcBorders>
            <w:shd w:val="clear" w:color="auto" w:fill="auto"/>
          </w:tcPr>
          <w:p w:rsidR="00C23D14" w:rsidRPr="00E22665" w:rsidRDefault="00C23D14" w:rsidP="008E144A">
            <w:pPr>
              <w:widowControl w:val="0"/>
              <w:suppressAutoHyphens/>
              <w:spacing w:after="0" w:line="240" w:lineRule="auto"/>
              <w:jc w:val="both"/>
              <w:rPr>
                <w:rFonts w:ascii="Arial" w:eastAsia="Times New Roman" w:hAnsi="Arial" w:cs="Arial"/>
                <w:sz w:val="24"/>
                <w:szCs w:val="24"/>
                <w:lang w:eastAsia="ru-RU"/>
              </w:rPr>
            </w:pPr>
            <w:r w:rsidRPr="00E22665">
              <w:rPr>
                <w:rFonts w:ascii="Arial" w:eastAsia="Times New Roman" w:hAnsi="Arial" w:cs="Arial"/>
                <w:sz w:val="24"/>
                <w:szCs w:val="24"/>
                <w:lang w:eastAsia="ru-RU"/>
              </w:rPr>
              <w:t xml:space="preserve">Овладение спортивным мастерством в избранном виде спорта. Участие в соревнованиях. Умение осуществлять </w:t>
            </w:r>
            <w:proofErr w:type="gramStart"/>
            <w:r w:rsidRPr="00E22665">
              <w:rPr>
                <w:rFonts w:ascii="Arial" w:eastAsia="Times New Roman" w:hAnsi="Arial" w:cs="Arial"/>
                <w:sz w:val="24"/>
                <w:szCs w:val="24"/>
                <w:lang w:eastAsia="ru-RU"/>
              </w:rPr>
              <w:t>контроль за</w:t>
            </w:r>
            <w:proofErr w:type="gramEnd"/>
            <w:r w:rsidRPr="00E22665">
              <w:rPr>
                <w:rFonts w:ascii="Arial" w:eastAsia="Times New Roman" w:hAnsi="Arial" w:cs="Arial"/>
                <w:sz w:val="24"/>
                <w:szCs w:val="24"/>
                <w:lang w:eastAsia="ru-RU"/>
              </w:rPr>
              <w:t xml:space="preserve"> состоянием здоровья (в динамике); умение оказывать первую медицинскую помощь при травмах. Соблюдение техники безопасности</w:t>
            </w:r>
          </w:p>
        </w:tc>
      </w:tr>
    </w:tbl>
    <w:p w:rsidR="005C094B" w:rsidRPr="00E22665" w:rsidRDefault="005C094B" w:rsidP="005C094B">
      <w:pPr>
        <w:spacing w:after="0" w:line="360" w:lineRule="auto"/>
        <w:jc w:val="both"/>
        <w:rPr>
          <w:rFonts w:ascii="Arial" w:hAnsi="Arial" w:cs="Arial"/>
          <w:sz w:val="24"/>
          <w:szCs w:val="24"/>
        </w:rPr>
      </w:pPr>
    </w:p>
    <w:p w:rsidR="00B76259" w:rsidRPr="00E22665" w:rsidRDefault="00B76259" w:rsidP="00B76259">
      <w:pPr>
        <w:spacing w:after="0" w:line="240" w:lineRule="auto"/>
        <w:jc w:val="center"/>
        <w:rPr>
          <w:rFonts w:ascii="Arial" w:hAnsi="Arial" w:cs="Arial"/>
          <w:b/>
          <w:sz w:val="24"/>
          <w:szCs w:val="24"/>
        </w:rPr>
      </w:pPr>
      <w:r w:rsidRPr="00E22665">
        <w:rPr>
          <w:rFonts w:ascii="Arial" w:hAnsi="Arial" w:cs="Arial"/>
          <w:b/>
          <w:sz w:val="24"/>
          <w:szCs w:val="24"/>
        </w:rPr>
        <w:t>УСЛОВИЯ РЕАЛИЗАЦИИ ПРОГРАММЫ УЧЕБНОЙ ДИСЦИПЛИНЫ</w:t>
      </w:r>
    </w:p>
    <w:p w:rsidR="00945CFD" w:rsidRPr="00E22665" w:rsidRDefault="00945CFD"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p>
    <w:p w:rsidR="00B76259" w:rsidRPr="00E22665"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E22665">
        <w:rPr>
          <w:rFonts w:ascii="Arial" w:hAnsi="Arial" w:cs="Arial"/>
          <w:bCs/>
          <w:sz w:val="24"/>
          <w:szCs w:val="24"/>
        </w:rPr>
        <w:t>Реализация программы предполагает</w:t>
      </w:r>
      <w:r w:rsidR="002B16F4" w:rsidRPr="00E22665">
        <w:rPr>
          <w:rFonts w:ascii="Arial" w:hAnsi="Arial" w:cs="Arial"/>
          <w:bCs/>
          <w:sz w:val="24"/>
          <w:szCs w:val="24"/>
        </w:rPr>
        <w:t xml:space="preserve"> наличие спортивного зала, тренажерного зала</w:t>
      </w:r>
      <w:r w:rsidRPr="00E22665">
        <w:rPr>
          <w:rFonts w:ascii="Arial" w:hAnsi="Arial" w:cs="Arial"/>
          <w:bCs/>
          <w:sz w:val="24"/>
          <w:szCs w:val="24"/>
        </w:rPr>
        <w:t xml:space="preserve">, открытый стадион широкого профиля с элементами полосы препятствий. </w:t>
      </w:r>
    </w:p>
    <w:p w:rsidR="00B76259" w:rsidRPr="00E22665" w:rsidRDefault="002B16F4" w:rsidP="00B76259">
      <w:pPr>
        <w:jc w:val="both"/>
        <w:rPr>
          <w:rFonts w:ascii="Arial" w:hAnsi="Arial" w:cs="Arial"/>
          <w:sz w:val="24"/>
          <w:szCs w:val="24"/>
        </w:rPr>
      </w:pPr>
      <w:r w:rsidRPr="00E22665">
        <w:rPr>
          <w:rFonts w:ascii="Arial" w:hAnsi="Arial" w:cs="Arial"/>
          <w:sz w:val="24"/>
          <w:szCs w:val="24"/>
        </w:rPr>
        <w:tab/>
      </w:r>
      <w:proofErr w:type="gramStart"/>
      <w:r w:rsidRPr="00E22665">
        <w:rPr>
          <w:rFonts w:ascii="Arial" w:hAnsi="Arial" w:cs="Arial"/>
          <w:sz w:val="24"/>
          <w:szCs w:val="24"/>
        </w:rPr>
        <w:t>Помещение Спортивного зала</w:t>
      </w:r>
      <w:r w:rsidR="00B76259" w:rsidRPr="00E22665">
        <w:rPr>
          <w:rFonts w:ascii="Arial" w:hAnsi="Arial" w:cs="Arial"/>
          <w:sz w:val="24"/>
          <w:szCs w:val="24"/>
        </w:rPr>
        <w:t xml:space="preserve"> удовлетворяет требованиям Санитарно-эпидемиологических правил и нормативов (СанПиН 2.4.2 №178-02) и оснащено типовым оборудованием, указанных в настоящих требованиях, в том числе специализированной учебным оборудованием и средствами обучения, достаточными для выполнения требований к уровню подготовки обучающихся (письмо Министерства образования и науки РФ от 24 ноября 2011 года№ МД-1552/03 «Об оснащении общеобразовательных учреждении учебным и учебно-лабораторным оборудованием»).</w:t>
      </w:r>
      <w:proofErr w:type="gramEnd"/>
    </w:p>
    <w:p w:rsidR="00B76259" w:rsidRPr="00E22665" w:rsidRDefault="00B76259" w:rsidP="00B76259">
      <w:pPr>
        <w:jc w:val="both"/>
        <w:rPr>
          <w:rFonts w:ascii="Arial" w:hAnsi="Arial" w:cs="Arial"/>
          <w:sz w:val="24"/>
          <w:szCs w:val="24"/>
        </w:rPr>
      </w:pPr>
      <w:r w:rsidRPr="00E22665">
        <w:rPr>
          <w:rFonts w:ascii="Arial" w:hAnsi="Arial" w:cs="Arial"/>
          <w:sz w:val="24"/>
          <w:szCs w:val="24"/>
        </w:rPr>
        <w:tab/>
        <w:t xml:space="preserve">В состав учебно-методического и материально-технического обеспечения программы учебной дисциплины «Физическая культура » входит: </w:t>
      </w:r>
    </w:p>
    <w:p w:rsidR="00B76259" w:rsidRPr="00E22665" w:rsidRDefault="00B76259" w:rsidP="00B76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E22665">
        <w:rPr>
          <w:rFonts w:ascii="Arial" w:hAnsi="Arial" w:cs="Arial"/>
          <w:bCs/>
          <w:sz w:val="24"/>
          <w:szCs w:val="24"/>
        </w:rPr>
        <w:lastRenderedPageBreak/>
        <w:t xml:space="preserve">- посадочные места по количеству </w:t>
      </w:r>
      <w:proofErr w:type="gramStart"/>
      <w:r w:rsidRPr="00E22665">
        <w:rPr>
          <w:rFonts w:ascii="Arial" w:hAnsi="Arial" w:cs="Arial"/>
          <w:bCs/>
          <w:sz w:val="24"/>
          <w:szCs w:val="24"/>
        </w:rPr>
        <w:t>обучающихся</w:t>
      </w:r>
      <w:proofErr w:type="gramEnd"/>
      <w:r w:rsidRPr="00E22665">
        <w:rPr>
          <w:rFonts w:ascii="Arial" w:hAnsi="Arial" w:cs="Arial"/>
          <w:bCs/>
          <w:sz w:val="24"/>
          <w:szCs w:val="24"/>
        </w:rPr>
        <w:t>;</w:t>
      </w:r>
    </w:p>
    <w:p w:rsidR="00B76259" w:rsidRPr="00E22665" w:rsidRDefault="00B76259" w:rsidP="00B76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E22665">
        <w:rPr>
          <w:rFonts w:ascii="Arial" w:hAnsi="Arial" w:cs="Arial"/>
          <w:bCs/>
          <w:sz w:val="24"/>
          <w:szCs w:val="24"/>
        </w:rPr>
        <w:t>- рабочее место преподавателя;</w:t>
      </w:r>
    </w:p>
    <w:p w:rsidR="00B76259" w:rsidRPr="00E22665" w:rsidRDefault="00B76259" w:rsidP="00B76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E22665">
        <w:rPr>
          <w:rFonts w:ascii="Arial" w:hAnsi="Arial" w:cs="Arial"/>
          <w:bCs/>
          <w:sz w:val="24"/>
          <w:szCs w:val="24"/>
        </w:rPr>
        <w:t>- учебно-методический комплект по дисциплине;</w:t>
      </w:r>
    </w:p>
    <w:p w:rsidR="00B76259" w:rsidRPr="00E22665" w:rsidRDefault="002B16F4"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E22665">
        <w:rPr>
          <w:rFonts w:ascii="Arial" w:hAnsi="Arial" w:cs="Arial"/>
          <w:bCs/>
          <w:sz w:val="24"/>
          <w:szCs w:val="24"/>
        </w:rPr>
        <w:t>- беговая дорожка Т-307- 1</w:t>
      </w:r>
      <w:r w:rsidR="00B76259" w:rsidRPr="00E22665">
        <w:rPr>
          <w:rFonts w:ascii="Arial" w:hAnsi="Arial" w:cs="Arial"/>
          <w:bCs/>
          <w:sz w:val="24"/>
          <w:szCs w:val="24"/>
        </w:rPr>
        <w:t>шт.;</w:t>
      </w:r>
    </w:p>
    <w:p w:rsidR="00B76259" w:rsidRPr="00E22665"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E22665">
        <w:rPr>
          <w:rFonts w:ascii="Arial" w:hAnsi="Arial" w:cs="Arial"/>
          <w:bCs/>
          <w:sz w:val="24"/>
          <w:szCs w:val="24"/>
        </w:rPr>
        <w:t>- велоэргометр - 2шт.;</w:t>
      </w:r>
    </w:p>
    <w:p w:rsidR="00B76259" w:rsidRPr="00E22665" w:rsidRDefault="002B16F4"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E22665">
        <w:rPr>
          <w:rFonts w:ascii="Arial" w:hAnsi="Arial" w:cs="Arial"/>
          <w:bCs/>
          <w:sz w:val="24"/>
          <w:szCs w:val="24"/>
        </w:rPr>
        <w:t xml:space="preserve">- </w:t>
      </w:r>
      <w:proofErr w:type="spellStart"/>
      <w:r w:rsidR="009E4A69" w:rsidRPr="00E22665">
        <w:rPr>
          <w:rFonts w:ascii="Arial" w:hAnsi="Arial" w:cs="Arial"/>
          <w:bCs/>
          <w:sz w:val="24"/>
          <w:szCs w:val="24"/>
        </w:rPr>
        <w:t>вибро</w:t>
      </w:r>
      <w:r w:rsidRPr="00E22665">
        <w:rPr>
          <w:rFonts w:ascii="Arial" w:hAnsi="Arial" w:cs="Arial"/>
          <w:bCs/>
          <w:sz w:val="24"/>
          <w:szCs w:val="24"/>
        </w:rPr>
        <w:t>массажёр</w:t>
      </w:r>
      <w:proofErr w:type="spellEnd"/>
      <w:r w:rsidRPr="00E22665">
        <w:rPr>
          <w:rFonts w:ascii="Arial" w:hAnsi="Arial" w:cs="Arial"/>
          <w:bCs/>
          <w:sz w:val="24"/>
          <w:szCs w:val="24"/>
        </w:rPr>
        <w:t xml:space="preserve"> - 1</w:t>
      </w:r>
      <w:r w:rsidR="00B76259" w:rsidRPr="00E22665">
        <w:rPr>
          <w:rFonts w:ascii="Arial" w:hAnsi="Arial" w:cs="Arial"/>
          <w:bCs/>
          <w:sz w:val="24"/>
          <w:szCs w:val="24"/>
        </w:rPr>
        <w:t>шт.;</w:t>
      </w:r>
    </w:p>
    <w:p w:rsidR="00B76259" w:rsidRPr="00E22665"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E22665">
        <w:rPr>
          <w:rFonts w:ascii="Arial" w:hAnsi="Arial" w:cs="Arial"/>
          <w:bCs/>
          <w:sz w:val="24"/>
          <w:szCs w:val="24"/>
        </w:rPr>
        <w:t>- скамья для жима;</w:t>
      </w:r>
    </w:p>
    <w:p w:rsidR="00B76259" w:rsidRPr="00E22665" w:rsidRDefault="009E4A6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E22665">
        <w:rPr>
          <w:rFonts w:ascii="Arial" w:hAnsi="Arial" w:cs="Arial"/>
          <w:bCs/>
          <w:sz w:val="24"/>
          <w:szCs w:val="24"/>
        </w:rPr>
        <w:t>- десятипозиционная станция</w:t>
      </w:r>
      <w:r w:rsidR="00B76259" w:rsidRPr="00E22665">
        <w:rPr>
          <w:rFonts w:ascii="Arial" w:hAnsi="Arial" w:cs="Arial"/>
          <w:bCs/>
          <w:sz w:val="24"/>
          <w:szCs w:val="24"/>
        </w:rPr>
        <w:t>;</w:t>
      </w:r>
    </w:p>
    <w:p w:rsidR="00B76259" w:rsidRPr="00E22665"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E22665">
        <w:rPr>
          <w:rFonts w:ascii="Arial" w:hAnsi="Arial" w:cs="Arial"/>
          <w:bCs/>
          <w:sz w:val="24"/>
          <w:szCs w:val="24"/>
        </w:rPr>
        <w:t>- гири;</w:t>
      </w:r>
    </w:p>
    <w:p w:rsidR="00B76259" w:rsidRPr="00E22665"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Cs/>
          <w:sz w:val="24"/>
          <w:szCs w:val="24"/>
        </w:rPr>
      </w:pPr>
      <w:r w:rsidRPr="00E22665">
        <w:rPr>
          <w:rFonts w:ascii="Arial" w:hAnsi="Arial" w:cs="Arial"/>
          <w:bCs/>
          <w:sz w:val="24"/>
          <w:szCs w:val="24"/>
        </w:rPr>
        <w:t>- мячи волейбольные;</w:t>
      </w:r>
    </w:p>
    <w:p w:rsidR="00B76259" w:rsidRPr="00E22665"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Cs/>
          <w:sz w:val="24"/>
          <w:szCs w:val="24"/>
        </w:rPr>
      </w:pPr>
      <w:r w:rsidRPr="00E22665">
        <w:rPr>
          <w:rFonts w:ascii="Arial" w:hAnsi="Arial" w:cs="Arial"/>
          <w:bCs/>
          <w:sz w:val="24"/>
          <w:szCs w:val="24"/>
        </w:rPr>
        <w:t>- мячи баскетбольные;</w:t>
      </w:r>
    </w:p>
    <w:p w:rsidR="00B76259" w:rsidRPr="00E22665"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Cs/>
          <w:sz w:val="24"/>
          <w:szCs w:val="24"/>
        </w:rPr>
      </w:pPr>
      <w:r w:rsidRPr="00E22665">
        <w:rPr>
          <w:rFonts w:ascii="Arial" w:hAnsi="Arial" w:cs="Arial"/>
          <w:bCs/>
          <w:sz w:val="24"/>
          <w:szCs w:val="24"/>
        </w:rPr>
        <w:t>- мячи футбольные;</w:t>
      </w:r>
    </w:p>
    <w:p w:rsidR="00B76259" w:rsidRPr="00E22665"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Cs/>
          <w:sz w:val="24"/>
          <w:szCs w:val="24"/>
        </w:rPr>
      </w:pPr>
      <w:r w:rsidRPr="00E22665">
        <w:rPr>
          <w:rFonts w:ascii="Arial" w:hAnsi="Arial" w:cs="Arial"/>
          <w:bCs/>
          <w:sz w:val="24"/>
          <w:szCs w:val="24"/>
        </w:rPr>
        <w:t>- ворота футбольные;</w:t>
      </w:r>
    </w:p>
    <w:p w:rsidR="00B76259" w:rsidRPr="00E22665"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Cs/>
          <w:sz w:val="24"/>
          <w:szCs w:val="24"/>
        </w:rPr>
      </w:pPr>
      <w:r w:rsidRPr="00E22665">
        <w:rPr>
          <w:rFonts w:ascii="Arial" w:hAnsi="Arial" w:cs="Arial"/>
          <w:bCs/>
          <w:sz w:val="24"/>
          <w:szCs w:val="24"/>
        </w:rPr>
        <w:t>- щиты баскетбольные;</w:t>
      </w:r>
    </w:p>
    <w:p w:rsidR="00B76259" w:rsidRPr="00E22665"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Cs/>
          <w:sz w:val="24"/>
          <w:szCs w:val="24"/>
        </w:rPr>
      </w:pPr>
      <w:r w:rsidRPr="00E22665">
        <w:rPr>
          <w:rFonts w:ascii="Arial" w:hAnsi="Arial" w:cs="Arial"/>
          <w:bCs/>
          <w:sz w:val="24"/>
          <w:szCs w:val="24"/>
        </w:rPr>
        <w:t>- сетка волейбольная;</w:t>
      </w:r>
    </w:p>
    <w:p w:rsidR="00B76259" w:rsidRPr="00E22665"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Cs/>
          <w:sz w:val="24"/>
          <w:szCs w:val="24"/>
        </w:rPr>
      </w:pPr>
      <w:r w:rsidRPr="00E22665">
        <w:rPr>
          <w:rFonts w:ascii="Arial" w:hAnsi="Arial" w:cs="Arial"/>
          <w:bCs/>
          <w:sz w:val="24"/>
          <w:szCs w:val="24"/>
        </w:rPr>
        <w:t>- информационные стенды.</w:t>
      </w:r>
    </w:p>
    <w:p w:rsidR="00B76259" w:rsidRPr="00E22665" w:rsidRDefault="00B76259" w:rsidP="00B76259">
      <w:pPr>
        <w:jc w:val="both"/>
        <w:rPr>
          <w:rFonts w:ascii="Arial" w:hAnsi="Arial" w:cs="Arial"/>
          <w:sz w:val="24"/>
          <w:szCs w:val="24"/>
        </w:rPr>
      </w:pPr>
      <w:r w:rsidRPr="00E22665">
        <w:rPr>
          <w:rFonts w:ascii="Arial" w:hAnsi="Arial" w:cs="Arial"/>
          <w:sz w:val="24"/>
          <w:szCs w:val="24"/>
        </w:rPr>
        <w:tab/>
        <w:t xml:space="preserve">В процессе освоения программы учебной дисциплины «Физическая культура» обучающиеся имеют возможность доступа к спортивному оборудованию, так же к </w:t>
      </w:r>
      <w:proofErr w:type="gramStart"/>
      <w:r w:rsidRPr="00E22665">
        <w:rPr>
          <w:rFonts w:ascii="Arial" w:hAnsi="Arial" w:cs="Arial"/>
          <w:sz w:val="24"/>
          <w:szCs w:val="24"/>
        </w:rPr>
        <w:t>компьютерам</w:t>
      </w:r>
      <w:proofErr w:type="gramEnd"/>
      <w:r w:rsidRPr="00E22665">
        <w:rPr>
          <w:rFonts w:ascii="Arial" w:hAnsi="Arial" w:cs="Arial"/>
          <w:sz w:val="24"/>
          <w:szCs w:val="24"/>
        </w:rPr>
        <w:t xml:space="preserve"> в которых можно найти  электронный учебный материал.</w:t>
      </w:r>
    </w:p>
    <w:p w:rsidR="00945CFD" w:rsidRPr="00E22665" w:rsidRDefault="00B76259" w:rsidP="00945CFD">
      <w:pPr>
        <w:rPr>
          <w:rFonts w:ascii="Arial" w:hAnsi="Arial" w:cs="Arial"/>
          <w:i/>
          <w:sz w:val="24"/>
          <w:szCs w:val="24"/>
        </w:rPr>
      </w:pPr>
      <w:r w:rsidRPr="00E22665">
        <w:rPr>
          <w:rFonts w:ascii="Arial" w:hAnsi="Arial" w:cs="Arial"/>
          <w:i/>
          <w:sz w:val="24"/>
          <w:szCs w:val="24"/>
        </w:rPr>
        <w:tab/>
        <w:t xml:space="preserve"> </w:t>
      </w:r>
    </w:p>
    <w:p w:rsidR="00945CFD" w:rsidRPr="00E22665" w:rsidRDefault="00945CFD">
      <w:pPr>
        <w:rPr>
          <w:rFonts w:ascii="Arial" w:hAnsi="Arial" w:cs="Arial"/>
          <w:i/>
          <w:sz w:val="24"/>
          <w:szCs w:val="24"/>
        </w:rPr>
      </w:pPr>
      <w:r w:rsidRPr="00E22665">
        <w:rPr>
          <w:rFonts w:ascii="Arial" w:hAnsi="Arial" w:cs="Arial"/>
          <w:i/>
          <w:sz w:val="24"/>
          <w:szCs w:val="24"/>
        </w:rPr>
        <w:br w:type="page"/>
      </w:r>
    </w:p>
    <w:p w:rsidR="00B76259" w:rsidRPr="00E22665" w:rsidRDefault="00B76259" w:rsidP="00945CFD">
      <w:pPr>
        <w:jc w:val="center"/>
        <w:rPr>
          <w:rFonts w:ascii="Arial" w:hAnsi="Arial" w:cs="Arial"/>
          <w:b/>
          <w:sz w:val="24"/>
          <w:szCs w:val="24"/>
        </w:rPr>
      </w:pPr>
      <w:r w:rsidRPr="00E22665">
        <w:rPr>
          <w:rFonts w:ascii="Arial" w:hAnsi="Arial" w:cs="Arial"/>
          <w:b/>
          <w:sz w:val="24"/>
          <w:szCs w:val="24"/>
        </w:rPr>
        <w:lastRenderedPageBreak/>
        <w:t>РЕКОМЕНДУЕМАЯ ЛИТЕРАТУРА</w:t>
      </w:r>
    </w:p>
    <w:p w:rsidR="0059106C" w:rsidRPr="00E22665" w:rsidRDefault="00B76259" w:rsidP="0059106C">
      <w:pPr>
        <w:rPr>
          <w:rFonts w:ascii="Arial" w:hAnsi="Arial" w:cs="Arial"/>
          <w:b/>
          <w:i/>
          <w:sz w:val="24"/>
          <w:szCs w:val="24"/>
        </w:rPr>
      </w:pPr>
      <w:r w:rsidRPr="00E22665">
        <w:rPr>
          <w:rFonts w:ascii="Arial" w:hAnsi="Arial" w:cs="Arial"/>
          <w:b/>
          <w:i/>
          <w:sz w:val="24"/>
          <w:szCs w:val="24"/>
        </w:rPr>
        <w:t xml:space="preserve">Для студентов </w:t>
      </w:r>
    </w:p>
    <w:p w:rsidR="00B76259" w:rsidRPr="00E22665" w:rsidRDefault="00B76259" w:rsidP="0059106C">
      <w:pPr>
        <w:rPr>
          <w:rFonts w:ascii="Arial" w:hAnsi="Arial" w:cs="Arial"/>
          <w:b/>
          <w:i/>
          <w:sz w:val="24"/>
          <w:szCs w:val="24"/>
        </w:rPr>
      </w:pPr>
      <w:proofErr w:type="spellStart"/>
      <w:r w:rsidRPr="00E22665">
        <w:rPr>
          <w:rFonts w:ascii="Arial" w:hAnsi="Arial" w:cs="Arial"/>
          <w:sz w:val="24"/>
          <w:szCs w:val="24"/>
        </w:rPr>
        <w:t>Бишаева</w:t>
      </w:r>
      <w:proofErr w:type="spellEnd"/>
      <w:r w:rsidRPr="00E22665">
        <w:rPr>
          <w:rFonts w:ascii="Arial" w:hAnsi="Arial" w:cs="Arial"/>
          <w:sz w:val="24"/>
          <w:szCs w:val="24"/>
        </w:rPr>
        <w:t xml:space="preserve"> А.А. Физическая культура: учебник для студентов профессиональных образовательных организаций, осваивающих профессии и специальностей СПО. - М., 20</w:t>
      </w:r>
      <w:r w:rsidR="00344DC4" w:rsidRPr="00E22665">
        <w:rPr>
          <w:rFonts w:ascii="Arial" w:hAnsi="Arial" w:cs="Arial"/>
          <w:sz w:val="24"/>
          <w:szCs w:val="24"/>
        </w:rPr>
        <w:t>2</w:t>
      </w:r>
      <w:r w:rsidR="0032726E" w:rsidRPr="00E22665">
        <w:rPr>
          <w:rFonts w:ascii="Arial" w:hAnsi="Arial" w:cs="Arial"/>
          <w:sz w:val="24"/>
          <w:szCs w:val="24"/>
        </w:rPr>
        <w:t>3</w:t>
      </w:r>
    </w:p>
    <w:p w:rsidR="00945CFD" w:rsidRPr="00E22665" w:rsidRDefault="00945CFD" w:rsidP="00945CFD">
      <w:pPr>
        <w:shd w:val="clear" w:color="auto" w:fill="FFFFFF"/>
        <w:spacing w:after="0" w:line="240" w:lineRule="auto"/>
        <w:jc w:val="both"/>
        <w:rPr>
          <w:rFonts w:ascii="Arial" w:hAnsi="Arial" w:cs="Arial"/>
          <w:sz w:val="24"/>
          <w:szCs w:val="24"/>
        </w:rPr>
      </w:pPr>
      <w:r w:rsidRPr="00E22665">
        <w:rPr>
          <w:rFonts w:ascii="Arial" w:hAnsi="Arial" w:cs="Arial"/>
          <w:sz w:val="24"/>
          <w:szCs w:val="24"/>
        </w:rPr>
        <w:t>Решетников, Н.В. Физическая культура [Текст]: учебное пособие для студентов средних профессиональных учебных заведений / Н.В. Решетников. - 9-е. – М.: ИД «Академия»,</w:t>
      </w:r>
      <w:r w:rsidRPr="00E22665">
        <w:rPr>
          <w:rFonts w:ascii="Arial" w:hAnsi="Arial" w:cs="Arial"/>
          <w:color w:val="FF0000"/>
          <w:sz w:val="24"/>
          <w:szCs w:val="24"/>
        </w:rPr>
        <w:t xml:space="preserve"> </w:t>
      </w:r>
      <w:r w:rsidR="0032726E" w:rsidRPr="00E22665">
        <w:rPr>
          <w:rFonts w:ascii="Arial" w:hAnsi="Arial" w:cs="Arial"/>
          <w:sz w:val="24"/>
          <w:szCs w:val="24"/>
        </w:rPr>
        <w:t>2022</w:t>
      </w:r>
      <w:r w:rsidRPr="00E22665">
        <w:rPr>
          <w:rFonts w:ascii="Arial" w:hAnsi="Arial" w:cs="Arial"/>
          <w:sz w:val="24"/>
          <w:szCs w:val="24"/>
        </w:rPr>
        <w:t>.</w:t>
      </w:r>
    </w:p>
    <w:p w:rsidR="0059106C" w:rsidRPr="00E22665" w:rsidRDefault="0059106C" w:rsidP="00945CFD">
      <w:pPr>
        <w:shd w:val="clear" w:color="auto" w:fill="FFFFFF"/>
        <w:spacing w:after="0" w:line="240" w:lineRule="auto"/>
        <w:jc w:val="both"/>
        <w:rPr>
          <w:rFonts w:ascii="Arial" w:hAnsi="Arial" w:cs="Arial"/>
          <w:color w:val="FF0000"/>
          <w:sz w:val="24"/>
          <w:szCs w:val="24"/>
        </w:rPr>
      </w:pPr>
    </w:p>
    <w:p w:rsidR="00B76259" w:rsidRPr="00E22665" w:rsidRDefault="00B76259" w:rsidP="00945CFD">
      <w:pPr>
        <w:rPr>
          <w:rFonts w:ascii="Arial" w:hAnsi="Arial" w:cs="Arial"/>
          <w:b/>
          <w:i/>
          <w:sz w:val="24"/>
          <w:szCs w:val="24"/>
        </w:rPr>
      </w:pPr>
      <w:r w:rsidRPr="00E22665">
        <w:rPr>
          <w:rFonts w:ascii="Arial" w:hAnsi="Arial" w:cs="Arial"/>
          <w:b/>
          <w:i/>
          <w:sz w:val="24"/>
          <w:szCs w:val="24"/>
        </w:rPr>
        <w:t>Для преподавателей</w:t>
      </w:r>
    </w:p>
    <w:p w:rsidR="00B76259" w:rsidRPr="00E22665" w:rsidRDefault="00B76259" w:rsidP="00B76259">
      <w:pPr>
        <w:rPr>
          <w:rFonts w:ascii="Arial" w:hAnsi="Arial" w:cs="Arial"/>
          <w:sz w:val="24"/>
          <w:szCs w:val="24"/>
        </w:rPr>
      </w:pPr>
      <w:r w:rsidRPr="00E22665">
        <w:rPr>
          <w:rFonts w:ascii="Arial" w:hAnsi="Arial" w:cs="Arial"/>
          <w:sz w:val="24"/>
          <w:szCs w:val="24"/>
        </w:rPr>
        <w:t xml:space="preserve">Об образовании в Российской Федерации: </w:t>
      </w:r>
      <w:proofErr w:type="spellStart"/>
      <w:r w:rsidRPr="00E22665">
        <w:rPr>
          <w:rFonts w:ascii="Arial" w:hAnsi="Arial" w:cs="Arial"/>
          <w:sz w:val="24"/>
          <w:szCs w:val="24"/>
        </w:rPr>
        <w:t>федер</w:t>
      </w:r>
      <w:proofErr w:type="spellEnd"/>
      <w:r w:rsidRPr="00E22665">
        <w:rPr>
          <w:rFonts w:ascii="Arial" w:hAnsi="Arial" w:cs="Arial"/>
          <w:sz w:val="24"/>
          <w:szCs w:val="24"/>
        </w:rPr>
        <w:t>. Закон от 29.12.2012 №с 273-ФЗ ( в ред. Федеральных законов от 07.05.2013 №99-ФЗ, от 07.06.2013 № 120-ФЗ</w:t>
      </w:r>
      <w:proofErr w:type="gramStart"/>
      <w:r w:rsidRPr="00E22665">
        <w:rPr>
          <w:rFonts w:ascii="Arial" w:hAnsi="Arial" w:cs="Arial"/>
          <w:sz w:val="24"/>
          <w:szCs w:val="24"/>
        </w:rPr>
        <w:t>,и</w:t>
      </w:r>
      <w:proofErr w:type="gramEnd"/>
      <w:r w:rsidRPr="00E22665">
        <w:rPr>
          <w:rFonts w:ascii="Arial" w:hAnsi="Arial" w:cs="Arial"/>
          <w:sz w:val="24"/>
          <w:szCs w:val="24"/>
        </w:rPr>
        <w:t xml:space="preserve"> от 02.07.2013 №170-ФЗ, от 23.07.2013 № 203-ФЗ, от 25.11.2013 № 317- ФЗ, с изм., внесенными Федеральным законом от 04.06.2014 № 145-ФЗ, в ред. От 03.07.2016, с изм. от 19.12.2016)</w:t>
      </w:r>
    </w:p>
    <w:p w:rsidR="00B76259" w:rsidRPr="00E22665" w:rsidRDefault="00B76259" w:rsidP="00B76259">
      <w:pPr>
        <w:autoSpaceDE w:val="0"/>
        <w:autoSpaceDN w:val="0"/>
        <w:adjustRightInd w:val="0"/>
        <w:rPr>
          <w:rFonts w:ascii="Arial" w:hAnsi="Arial" w:cs="Arial"/>
          <w:b/>
          <w:i/>
          <w:iCs/>
          <w:sz w:val="24"/>
          <w:szCs w:val="24"/>
        </w:rPr>
      </w:pPr>
      <w:r w:rsidRPr="00E22665">
        <w:rPr>
          <w:rFonts w:ascii="Arial" w:hAnsi="Arial" w:cs="Arial"/>
          <w:b/>
          <w:bCs/>
          <w:i/>
          <w:sz w:val="24"/>
          <w:szCs w:val="24"/>
        </w:rPr>
        <w:t xml:space="preserve">Дополнительные источники: </w:t>
      </w:r>
    </w:p>
    <w:p w:rsidR="00B76259" w:rsidRPr="00E22665" w:rsidRDefault="00B76259" w:rsidP="00B76259">
      <w:pPr>
        <w:widowControl w:val="0"/>
        <w:shd w:val="clear" w:color="auto" w:fill="FFFFFF"/>
        <w:jc w:val="both"/>
        <w:rPr>
          <w:rFonts w:ascii="Arial" w:hAnsi="Arial" w:cs="Arial"/>
          <w:color w:val="000000"/>
          <w:spacing w:val="-1"/>
          <w:sz w:val="24"/>
          <w:szCs w:val="24"/>
        </w:rPr>
      </w:pPr>
      <w:r w:rsidRPr="00E22665">
        <w:rPr>
          <w:rFonts w:ascii="Arial" w:hAnsi="Arial" w:cs="Arial"/>
          <w:color w:val="000000"/>
          <w:spacing w:val="-1"/>
          <w:sz w:val="24"/>
          <w:szCs w:val="24"/>
        </w:rPr>
        <w:t>1. Концепция долгосрочного социально-экономического развития Российской Федерации на период до 2020 года.</w:t>
      </w:r>
    </w:p>
    <w:p w:rsidR="00B76259" w:rsidRPr="00E22665" w:rsidRDefault="00B76259" w:rsidP="00B76259">
      <w:pPr>
        <w:widowControl w:val="0"/>
        <w:shd w:val="clear" w:color="auto" w:fill="FFFFFF"/>
        <w:jc w:val="both"/>
        <w:rPr>
          <w:rFonts w:ascii="Arial" w:hAnsi="Arial" w:cs="Arial"/>
          <w:color w:val="000000"/>
          <w:spacing w:val="-1"/>
          <w:sz w:val="24"/>
          <w:szCs w:val="24"/>
        </w:rPr>
      </w:pPr>
      <w:r w:rsidRPr="00E22665">
        <w:rPr>
          <w:rFonts w:ascii="Arial" w:hAnsi="Arial" w:cs="Arial"/>
          <w:color w:val="000000"/>
          <w:spacing w:val="-1"/>
          <w:sz w:val="24"/>
          <w:szCs w:val="24"/>
        </w:rPr>
        <w:t>2. Научно-методический жу</w:t>
      </w:r>
      <w:r w:rsidR="0059106C" w:rsidRPr="00E22665">
        <w:rPr>
          <w:rFonts w:ascii="Arial" w:hAnsi="Arial" w:cs="Arial"/>
          <w:color w:val="000000"/>
          <w:spacing w:val="-1"/>
          <w:sz w:val="24"/>
          <w:szCs w:val="24"/>
        </w:rPr>
        <w:t>рнал «Физичес</w:t>
      </w:r>
      <w:r w:rsidR="0032726E" w:rsidRPr="00E22665">
        <w:rPr>
          <w:rFonts w:ascii="Arial" w:hAnsi="Arial" w:cs="Arial"/>
          <w:color w:val="000000"/>
          <w:spacing w:val="-1"/>
          <w:sz w:val="24"/>
          <w:szCs w:val="24"/>
        </w:rPr>
        <w:t>кая культура и спорт», 2014-2024</w:t>
      </w:r>
      <w:r w:rsidRPr="00E22665">
        <w:rPr>
          <w:rFonts w:ascii="Arial" w:hAnsi="Arial" w:cs="Arial"/>
          <w:color w:val="000000"/>
          <w:spacing w:val="-1"/>
          <w:sz w:val="24"/>
          <w:szCs w:val="24"/>
        </w:rPr>
        <w:t>гг.</w:t>
      </w:r>
    </w:p>
    <w:p w:rsidR="00B76259" w:rsidRPr="00E22665"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bCs/>
          <w:i/>
          <w:sz w:val="24"/>
          <w:szCs w:val="24"/>
        </w:rPr>
      </w:pPr>
      <w:r w:rsidRPr="00E22665">
        <w:rPr>
          <w:rFonts w:ascii="Arial" w:hAnsi="Arial" w:cs="Arial"/>
          <w:b/>
          <w:bCs/>
          <w:i/>
          <w:sz w:val="24"/>
          <w:szCs w:val="24"/>
        </w:rPr>
        <w:t>Интернет – ресурсы:</w:t>
      </w:r>
    </w:p>
    <w:p w:rsidR="00B76259" w:rsidRPr="00E22665"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E22665">
        <w:rPr>
          <w:rFonts w:ascii="Arial" w:hAnsi="Arial" w:cs="Arial"/>
          <w:bCs/>
          <w:sz w:val="24"/>
          <w:szCs w:val="24"/>
        </w:rPr>
        <w:t xml:space="preserve">1. Всё для учителя физкультуры. – Режим доступа: </w:t>
      </w:r>
      <w:hyperlink r:id="rId9" w:history="1">
        <w:r w:rsidRPr="00E22665">
          <w:rPr>
            <w:rStyle w:val="ac"/>
            <w:rFonts w:ascii="Arial" w:hAnsi="Arial" w:cs="Arial"/>
            <w:bCs/>
            <w:sz w:val="24"/>
            <w:szCs w:val="24"/>
          </w:rPr>
          <w:t>http://spo.1september.ru</w:t>
        </w:r>
      </w:hyperlink>
      <w:r w:rsidRPr="00E22665">
        <w:rPr>
          <w:rFonts w:ascii="Arial" w:hAnsi="Arial" w:cs="Arial"/>
          <w:bCs/>
          <w:sz w:val="24"/>
          <w:szCs w:val="24"/>
        </w:rPr>
        <w:t xml:space="preserve">; </w:t>
      </w:r>
    </w:p>
    <w:p w:rsidR="00B76259" w:rsidRPr="00E22665" w:rsidRDefault="00B76259" w:rsidP="00B76259">
      <w:pPr>
        <w:rPr>
          <w:rFonts w:ascii="Arial" w:hAnsi="Arial" w:cs="Arial"/>
          <w:color w:val="0000FF"/>
          <w:sz w:val="24"/>
          <w:szCs w:val="24"/>
          <w:u w:val="single"/>
        </w:rPr>
      </w:pPr>
      <w:r w:rsidRPr="00E22665">
        <w:rPr>
          <w:rFonts w:ascii="Arial" w:hAnsi="Arial" w:cs="Arial"/>
          <w:sz w:val="24"/>
          <w:szCs w:val="24"/>
        </w:rPr>
        <w:t>2. Методика организации и проведения занятий по «Физической</w:t>
      </w:r>
      <w:proofErr w:type="gramStart"/>
      <w:r w:rsidRPr="00E22665">
        <w:rPr>
          <w:rFonts w:ascii="Arial" w:hAnsi="Arial" w:cs="Arial"/>
          <w:sz w:val="24"/>
          <w:szCs w:val="24"/>
        </w:rPr>
        <w:t>.</w:t>
      </w:r>
      <w:proofErr w:type="gramEnd"/>
      <w:r w:rsidRPr="00E22665">
        <w:rPr>
          <w:rFonts w:ascii="Arial" w:hAnsi="Arial" w:cs="Arial"/>
          <w:sz w:val="24"/>
          <w:szCs w:val="24"/>
        </w:rPr>
        <w:t xml:space="preserve"> </w:t>
      </w:r>
      <w:proofErr w:type="gramStart"/>
      <w:r w:rsidRPr="00E22665">
        <w:rPr>
          <w:rFonts w:ascii="Arial" w:hAnsi="Arial" w:cs="Arial"/>
          <w:sz w:val="24"/>
          <w:szCs w:val="24"/>
        </w:rPr>
        <w:t>к</w:t>
      </w:r>
      <w:proofErr w:type="gramEnd"/>
      <w:r w:rsidRPr="00E22665">
        <w:rPr>
          <w:rFonts w:ascii="Arial" w:hAnsi="Arial" w:cs="Arial"/>
          <w:sz w:val="24"/>
          <w:szCs w:val="24"/>
        </w:rPr>
        <w:t xml:space="preserve">ультуре» для студентов отнесенных к специальной медицинской группе. – Режим доступа: </w:t>
      </w:r>
      <w:hyperlink r:id="rId10" w:history="1">
        <w:r w:rsidRPr="00E22665">
          <w:rPr>
            <w:rStyle w:val="ac"/>
            <w:rFonts w:ascii="Arial" w:hAnsi="Arial" w:cs="Arial"/>
            <w:sz w:val="24"/>
            <w:szCs w:val="24"/>
            <w:lang w:val="en-US"/>
          </w:rPr>
          <w:t>www</w:t>
        </w:r>
        <w:r w:rsidRPr="00E22665">
          <w:rPr>
            <w:rStyle w:val="ac"/>
            <w:rFonts w:ascii="Arial" w:hAnsi="Arial" w:cs="Arial"/>
            <w:sz w:val="24"/>
            <w:szCs w:val="24"/>
          </w:rPr>
          <w:t>.old.fgoupsk.ru/?</w:t>
        </w:r>
        <w:proofErr w:type="spellStart"/>
        <w:r w:rsidRPr="00E22665">
          <w:rPr>
            <w:rStyle w:val="ac"/>
            <w:rFonts w:ascii="Arial" w:hAnsi="Arial" w:cs="Arial"/>
            <w:sz w:val="24"/>
            <w:szCs w:val="24"/>
          </w:rPr>
          <w:t>menu</w:t>
        </w:r>
        <w:proofErr w:type="spellEnd"/>
        <w:r w:rsidRPr="00E22665">
          <w:rPr>
            <w:rStyle w:val="ac"/>
            <w:rFonts w:ascii="Arial" w:hAnsi="Arial" w:cs="Arial"/>
            <w:sz w:val="24"/>
            <w:szCs w:val="24"/>
          </w:rPr>
          <w:t>=3&amp;teme=pp.inc</w:t>
        </w:r>
      </w:hyperlink>
      <w:r w:rsidRPr="00E22665">
        <w:rPr>
          <w:rFonts w:ascii="Arial" w:hAnsi="Arial" w:cs="Arial"/>
          <w:sz w:val="24"/>
          <w:szCs w:val="24"/>
        </w:rPr>
        <w:t xml:space="preserve">; </w:t>
      </w:r>
    </w:p>
    <w:p w:rsidR="00B76259" w:rsidRPr="00E22665" w:rsidRDefault="00B76259" w:rsidP="00B76259">
      <w:pPr>
        <w:jc w:val="both"/>
        <w:rPr>
          <w:rFonts w:ascii="Arial" w:hAnsi="Arial" w:cs="Arial"/>
          <w:sz w:val="24"/>
          <w:szCs w:val="24"/>
        </w:rPr>
      </w:pPr>
      <w:r w:rsidRPr="00E22665">
        <w:rPr>
          <w:rFonts w:ascii="Arial" w:hAnsi="Arial" w:cs="Arial"/>
          <w:bCs/>
          <w:sz w:val="24"/>
          <w:szCs w:val="24"/>
        </w:rPr>
        <w:t xml:space="preserve">3. </w:t>
      </w:r>
      <w:r w:rsidRPr="00E22665">
        <w:rPr>
          <w:rFonts w:ascii="Arial" w:hAnsi="Arial" w:cs="Arial"/>
          <w:sz w:val="24"/>
          <w:szCs w:val="24"/>
        </w:rPr>
        <w:t>Основы методики занятий физкультурными  упражнениями</w:t>
      </w:r>
      <w:proofErr w:type="gramStart"/>
      <w:r w:rsidRPr="00E22665">
        <w:rPr>
          <w:rFonts w:ascii="Arial" w:hAnsi="Arial" w:cs="Arial"/>
          <w:sz w:val="24"/>
          <w:szCs w:val="24"/>
        </w:rPr>
        <w:t>.–</w:t>
      </w:r>
      <w:proofErr w:type="gramEnd"/>
      <w:r w:rsidRPr="00E22665">
        <w:rPr>
          <w:rFonts w:ascii="Arial" w:hAnsi="Arial" w:cs="Arial"/>
          <w:sz w:val="24"/>
          <w:szCs w:val="24"/>
        </w:rPr>
        <w:t>Режим доступа:</w:t>
      </w:r>
    </w:p>
    <w:p w:rsidR="00B76259" w:rsidRPr="00E22665" w:rsidRDefault="00B76259" w:rsidP="00B76259">
      <w:pPr>
        <w:jc w:val="both"/>
        <w:rPr>
          <w:rFonts w:ascii="Arial" w:hAnsi="Arial" w:cs="Arial"/>
          <w:sz w:val="24"/>
          <w:szCs w:val="24"/>
        </w:rPr>
      </w:pPr>
      <w:r w:rsidRPr="00E22665">
        <w:rPr>
          <w:rFonts w:ascii="Arial" w:hAnsi="Arial" w:cs="Arial"/>
          <w:sz w:val="24"/>
          <w:szCs w:val="24"/>
        </w:rPr>
        <w:t xml:space="preserve">  </w:t>
      </w:r>
      <w:hyperlink r:id="rId11" w:history="1">
        <w:r w:rsidRPr="00E22665">
          <w:rPr>
            <w:rStyle w:val="ac"/>
            <w:rFonts w:ascii="Arial" w:hAnsi="Arial" w:cs="Arial"/>
            <w:sz w:val="24"/>
            <w:szCs w:val="24"/>
          </w:rPr>
          <w:t>www.ostu.ru/institutes/iev/arhiv/ref32.htm</w:t>
        </w:r>
      </w:hyperlink>
      <w:r w:rsidRPr="00E22665">
        <w:rPr>
          <w:rFonts w:ascii="Arial" w:hAnsi="Arial" w:cs="Arial"/>
          <w:sz w:val="24"/>
          <w:szCs w:val="24"/>
        </w:rPr>
        <w:t>;</w:t>
      </w:r>
    </w:p>
    <w:p w:rsidR="00B76259" w:rsidRPr="00E22665"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E22665">
        <w:rPr>
          <w:rFonts w:ascii="Arial" w:hAnsi="Arial" w:cs="Arial"/>
          <w:bCs/>
          <w:sz w:val="24"/>
          <w:szCs w:val="24"/>
        </w:rPr>
        <w:t xml:space="preserve">4.Сеть творческих учителей. Сообщество учителей физической культуры. – Режим доступа: </w:t>
      </w:r>
      <w:hyperlink r:id="rId12" w:history="1">
        <w:r w:rsidRPr="00E22665">
          <w:rPr>
            <w:rStyle w:val="ac"/>
            <w:rFonts w:ascii="Arial" w:hAnsi="Arial" w:cs="Arial"/>
            <w:bCs/>
            <w:sz w:val="24"/>
            <w:szCs w:val="24"/>
          </w:rPr>
          <w:t>http://www.it-n.ru/communities.aspx?cat_no=22924&amp;tmpl=com</w:t>
        </w:r>
      </w:hyperlink>
      <w:r w:rsidRPr="00E22665">
        <w:rPr>
          <w:rFonts w:ascii="Arial" w:hAnsi="Arial" w:cs="Arial"/>
          <w:bCs/>
          <w:sz w:val="24"/>
          <w:szCs w:val="24"/>
        </w:rPr>
        <w:t xml:space="preserve">; </w:t>
      </w:r>
    </w:p>
    <w:p w:rsidR="00B76259" w:rsidRPr="00E22665" w:rsidRDefault="00B76259" w:rsidP="00B76259">
      <w:pPr>
        <w:rPr>
          <w:rStyle w:val="b-serp-url"/>
          <w:rFonts w:ascii="Arial" w:hAnsi="Arial" w:cs="Arial"/>
          <w:sz w:val="24"/>
          <w:szCs w:val="24"/>
        </w:rPr>
      </w:pPr>
      <w:r w:rsidRPr="00E22665">
        <w:rPr>
          <w:rFonts w:ascii="Arial" w:hAnsi="Arial" w:cs="Arial"/>
          <w:sz w:val="24"/>
          <w:szCs w:val="24"/>
        </w:rPr>
        <w:t xml:space="preserve">6. Физическое воспитание в средних специальных учебных заведениях. – Режим доступа:  </w:t>
      </w:r>
      <w:hyperlink r:id="rId13" w:history="1">
        <w:r w:rsidRPr="00E22665">
          <w:rPr>
            <w:rStyle w:val="ac"/>
            <w:rFonts w:ascii="Arial" w:hAnsi="Arial" w:cs="Arial"/>
            <w:sz w:val="24"/>
            <w:szCs w:val="24"/>
            <w:lang w:val="en-US"/>
          </w:rPr>
          <w:t>www</w:t>
        </w:r>
        <w:r w:rsidRPr="00E22665">
          <w:rPr>
            <w:rStyle w:val="ac"/>
            <w:rFonts w:ascii="Arial" w:hAnsi="Arial" w:cs="Arial"/>
            <w:sz w:val="24"/>
            <w:szCs w:val="24"/>
          </w:rPr>
          <w:t>.know.su/link_8537_21.html</w:t>
        </w:r>
      </w:hyperlink>
      <w:r w:rsidRPr="00E22665">
        <w:rPr>
          <w:rStyle w:val="b-serp-urlitem"/>
          <w:rFonts w:ascii="Arial" w:hAnsi="Arial" w:cs="Arial"/>
          <w:sz w:val="24"/>
          <w:szCs w:val="24"/>
        </w:rPr>
        <w:t xml:space="preserve">; </w:t>
      </w:r>
      <w:r w:rsidRPr="00E22665">
        <w:rPr>
          <w:rStyle w:val="b-serp-url"/>
          <w:rFonts w:ascii="Arial" w:hAnsi="Arial" w:cs="Arial"/>
          <w:sz w:val="24"/>
          <w:szCs w:val="24"/>
        </w:rPr>
        <w:t xml:space="preserve"> </w:t>
      </w:r>
    </w:p>
    <w:p w:rsidR="00B76259" w:rsidRPr="00E22665"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sidRPr="00E22665">
        <w:rPr>
          <w:rFonts w:ascii="Arial" w:hAnsi="Arial" w:cs="Arial"/>
          <w:sz w:val="24"/>
          <w:szCs w:val="24"/>
        </w:rPr>
        <w:t xml:space="preserve">7.Физическая культура в средних специальных учебных заведениях. Режим доступа: </w:t>
      </w:r>
      <w:hyperlink r:id="rId14" w:history="1">
        <w:r w:rsidRPr="00E22665">
          <w:rPr>
            <w:rStyle w:val="ac"/>
            <w:rFonts w:ascii="Arial" w:hAnsi="Arial" w:cs="Arial"/>
            <w:sz w:val="24"/>
            <w:szCs w:val="24"/>
            <w:lang w:val="en-US"/>
          </w:rPr>
          <w:t>www</w:t>
        </w:r>
        <w:r w:rsidRPr="00E22665">
          <w:rPr>
            <w:rStyle w:val="ac"/>
            <w:rFonts w:ascii="Arial" w:hAnsi="Arial" w:cs="Arial"/>
            <w:sz w:val="24"/>
            <w:szCs w:val="24"/>
          </w:rPr>
          <w:t>.otherreferats.allbest.ru</w:t>
        </w:r>
      </w:hyperlink>
      <w:r w:rsidRPr="00E22665">
        <w:rPr>
          <w:rFonts w:ascii="Arial" w:hAnsi="Arial" w:cs="Arial"/>
          <w:sz w:val="24"/>
          <w:szCs w:val="24"/>
        </w:rPr>
        <w:t>.  </w:t>
      </w:r>
    </w:p>
    <w:p w:rsidR="0059106C" w:rsidRPr="00E22665" w:rsidRDefault="00623E69" w:rsidP="00A07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sidRPr="00E22665">
        <w:rPr>
          <w:rFonts w:ascii="Arial" w:hAnsi="Arial" w:cs="Arial"/>
          <w:sz w:val="24"/>
          <w:szCs w:val="24"/>
        </w:rPr>
        <w:t>8.  Российская электронная школа</w:t>
      </w:r>
      <w:proofErr w:type="gramStart"/>
      <w:r w:rsidRPr="00E22665">
        <w:rPr>
          <w:rFonts w:ascii="Arial" w:hAnsi="Arial" w:cs="Arial"/>
          <w:sz w:val="24"/>
          <w:szCs w:val="24"/>
        </w:rPr>
        <w:t xml:space="preserve"> :</w:t>
      </w:r>
      <w:proofErr w:type="gramEnd"/>
      <w:r w:rsidRPr="00E22665">
        <w:rPr>
          <w:rFonts w:ascii="Arial" w:hAnsi="Arial" w:cs="Arial"/>
          <w:sz w:val="24"/>
          <w:szCs w:val="24"/>
        </w:rPr>
        <w:t xml:space="preserve"> </w:t>
      </w:r>
      <w:hyperlink r:id="rId15" w:tgtFrame="_blank" w:history="1">
        <w:r w:rsidRPr="00E22665">
          <w:rPr>
            <w:rStyle w:val="ac"/>
            <w:rFonts w:ascii="Arial" w:hAnsi="Arial" w:cs="Arial"/>
            <w:b/>
            <w:bCs/>
            <w:sz w:val="24"/>
            <w:szCs w:val="24"/>
          </w:rPr>
          <w:t>resh.edu.ru</w:t>
        </w:r>
      </w:hyperlink>
    </w:p>
    <w:p w:rsidR="00A07289" w:rsidRPr="00E22665" w:rsidRDefault="00A07289" w:rsidP="00A07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p>
    <w:p w:rsidR="00C960D1" w:rsidRPr="00E22665" w:rsidRDefault="00C960D1" w:rsidP="00B76259">
      <w:pPr>
        <w:jc w:val="center"/>
        <w:rPr>
          <w:rFonts w:ascii="Arial" w:hAnsi="Arial" w:cs="Arial"/>
          <w:b/>
          <w:sz w:val="24"/>
          <w:szCs w:val="24"/>
        </w:rPr>
      </w:pPr>
    </w:p>
    <w:p w:rsidR="00B76259" w:rsidRPr="00E22665" w:rsidRDefault="00B76259" w:rsidP="00B76259">
      <w:pPr>
        <w:jc w:val="center"/>
        <w:rPr>
          <w:rFonts w:ascii="Arial" w:hAnsi="Arial" w:cs="Arial"/>
          <w:b/>
          <w:sz w:val="24"/>
          <w:szCs w:val="24"/>
        </w:rPr>
      </w:pPr>
      <w:r w:rsidRPr="00E22665">
        <w:rPr>
          <w:rFonts w:ascii="Arial" w:hAnsi="Arial" w:cs="Arial"/>
          <w:b/>
          <w:sz w:val="24"/>
          <w:szCs w:val="24"/>
        </w:rPr>
        <w:lastRenderedPageBreak/>
        <w:t>КОНТРОЛЬ И ОЦЕНКА РЕЗУЛЬТАТОВ ОСВОЕНИЯ ПРОГРАММЫ УЧЕБНОЙ ДИСЦИПЛИНЫ</w:t>
      </w: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0"/>
        <w:gridCol w:w="4860"/>
      </w:tblGrid>
      <w:tr w:rsidR="00B76259" w:rsidRPr="00E22665" w:rsidTr="008E144A">
        <w:trPr>
          <w:jc w:val="center"/>
        </w:trPr>
        <w:tc>
          <w:tcPr>
            <w:tcW w:w="5080" w:type="dxa"/>
            <w:vAlign w:val="center"/>
          </w:tcPr>
          <w:p w:rsidR="00B76259" w:rsidRPr="00E22665" w:rsidRDefault="00B76259" w:rsidP="008E144A">
            <w:pPr>
              <w:spacing w:after="0" w:line="240" w:lineRule="auto"/>
              <w:jc w:val="center"/>
              <w:rPr>
                <w:rFonts w:ascii="Arial" w:hAnsi="Arial" w:cs="Arial"/>
                <w:b/>
                <w:bCs/>
                <w:sz w:val="24"/>
                <w:szCs w:val="24"/>
              </w:rPr>
            </w:pPr>
            <w:r w:rsidRPr="00E22665">
              <w:rPr>
                <w:rFonts w:ascii="Arial" w:hAnsi="Arial" w:cs="Arial"/>
                <w:b/>
                <w:bCs/>
                <w:sz w:val="24"/>
                <w:szCs w:val="24"/>
              </w:rPr>
              <w:t>Результаты обучения</w:t>
            </w:r>
          </w:p>
          <w:p w:rsidR="00B76259" w:rsidRPr="00E22665" w:rsidRDefault="00B76259" w:rsidP="008E144A">
            <w:pPr>
              <w:spacing w:after="0" w:line="240" w:lineRule="auto"/>
              <w:jc w:val="center"/>
              <w:rPr>
                <w:rFonts w:ascii="Arial" w:hAnsi="Arial" w:cs="Arial"/>
                <w:b/>
                <w:bCs/>
                <w:sz w:val="24"/>
                <w:szCs w:val="24"/>
              </w:rPr>
            </w:pPr>
            <w:r w:rsidRPr="00E22665">
              <w:rPr>
                <w:rFonts w:ascii="Arial" w:hAnsi="Arial" w:cs="Arial"/>
                <w:b/>
                <w:bCs/>
                <w:sz w:val="24"/>
                <w:szCs w:val="24"/>
              </w:rPr>
              <w:t>(освоенные умения, усвоенные знания)</w:t>
            </w:r>
          </w:p>
        </w:tc>
        <w:tc>
          <w:tcPr>
            <w:tcW w:w="4860" w:type="dxa"/>
            <w:vAlign w:val="center"/>
          </w:tcPr>
          <w:p w:rsidR="00B76259" w:rsidRPr="00E22665" w:rsidRDefault="00B76259" w:rsidP="008E144A">
            <w:pPr>
              <w:spacing w:after="0" w:line="240" w:lineRule="auto"/>
              <w:jc w:val="center"/>
              <w:rPr>
                <w:rFonts w:ascii="Arial" w:hAnsi="Arial" w:cs="Arial"/>
                <w:b/>
                <w:bCs/>
                <w:sz w:val="24"/>
                <w:szCs w:val="24"/>
              </w:rPr>
            </w:pPr>
            <w:r w:rsidRPr="00E22665">
              <w:rPr>
                <w:rFonts w:ascii="Arial" w:hAnsi="Arial" w:cs="Arial"/>
                <w:b/>
                <w:sz w:val="24"/>
                <w:szCs w:val="24"/>
              </w:rPr>
              <w:t xml:space="preserve">Формы и методы контроля и оценки результатов обучения </w:t>
            </w:r>
          </w:p>
        </w:tc>
      </w:tr>
      <w:tr w:rsidR="00B76259" w:rsidRPr="00E22665" w:rsidTr="008E144A">
        <w:trPr>
          <w:jc w:val="center"/>
        </w:trPr>
        <w:tc>
          <w:tcPr>
            <w:tcW w:w="5080" w:type="dxa"/>
          </w:tcPr>
          <w:p w:rsidR="00B76259" w:rsidRPr="00E22665" w:rsidRDefault="00B76259" w:rsidP="008E144A">
            <w:pPr>
              <w:spacing w:after="0" w:line="240" w:lineRule="auto"/>
              <w:jc w:val="center"/>
              <w:rPr>
                <w:rFonts w:ascii="Arial" w:hAnsi="Arial" w:cs="Arial"/>
                <w:bCs/>
                <w:sz w:val="24"/>
                <w:szCs w:val="24"/>
              </w:rPr>
            </w:pPr>
            <w:r w:rsidRPr="00E22665">
              <w:rPr>
                <w:rFonts w:ascii="Arial" w:hAnsi="Arial" w:cs="Arial"/>
                <w:bCs/>
                <w:sz w:val="24"/>
                <w:szCs w:val="24"/>
              </w:rPr>
              <w:t>1</w:t>
            </w:r>
          </w:p>
        </w:tc>
        <w:tc>
          <w:tcPr>
            <w:tcW w:w="4860" w:type="dxa"/>
          </w:tcPr>
          <w:p w:rsidR="00B76259" w:rsidRPr="00E22665" w:rsidRDefault="00B76259" w:rsidP="008E144A">
            <w:pPr>
              <w:spacing w:after="0" w:line="240" w:lineRule="auto"/>
              <w:jc w:val="center"/>
              <w:rPr>
                <w:rFonts w:ascii="Arial" w:hAnsi="Arial" w:cs="Arial"/>
                <w:bCs/>
                <w:sz w:val="24"/>
                <w:szCs w:val="24"/>
              </w:rPr>
            </w:pPr>
            <w:r w:rsidRPr="00E22665">
              <w:rPr>
                <w:rFonts w:ascii="Arial" w:hAnsi="Arial" w:cs="Arial"/>
                <w:bCs/>
                <w:sz w:val="24"/>
                <w:szCs w:val="24"/>
              </w:rPr>
              <w:t>2</w:t>
            </w:r>
          </w:p>
        </w:tc>
      </w:tr>
      <w:tr w:rsidR="00B76259" w:rsidRPr="00E22665" w:rsidTr="008E144A">
        <w:trPr>
          <w:trHeight w:val="6899"/>
          <w:jc w:val="center"/>
        </w:trPr>
        <w:tc>
          <w:tcPr>
            <w:tcW w:w="5080" w:type="dxa"/>
          </w:tcPr>
          <w:p w:rsidR="00B76259" w:rsidRPr="00E22665" w:rsidRDefault="00B76259" w:rsidP="008E144A">
            <w:pPr>
              <w:spacing w:after="0" w:line="240" w:lineRule="auto"/>
              <w:rPr>
                <w:rFonts w:ascii="Arial" w:hAnsi="Arial" w:cs="Arial"/>
                <w:b/>
                <w:bCs/>
                <w:sz w:val="24"/>
                <w:szCs w:val="24"/>
              </w:rPr>
            </w:pPr>
            <w:r w:rsidRPr="00E22665">
              <w:rPr>
                <w:rFonts w:ascii="Arial" w:hAnsi="Arial" w:cs="Arial"/>
                <w:b/>
                <w:bCs/>
                <w:sz w:val="24"/>
                <w:szCs w:val="24"/>
              </w:rPr>
              <w:t xml:space="preserve">Умения: </w:t>
            </w:r>
          </w:p>
          <w:p w:rsidR="00B76259" w:rsidRPr="00E22665" w:rsidRDefault="00B76259" w:rsidP="008E144A">
            <w:pPr>
              <w:spacing w:after="0" w:line="240" w:lineRule="auto"/>
              <w:jc w:val="both"/>
              <w:rPr>
                <w:rFonts w:ascii="Arial" w:hAnsi="Arial" w:cs="Arial"/>
                <w:sz w:val="24"/>
                <w:szCs w:val="24"/>
              </w:rPr>
            </w:pPr>
            <w:r w:rsidRPr="00E22665">
              <w:rPr>
                <w:rFonts w:ascii="Arial" w:hAnsi="Arial" w:cs="Arial"/>
                <w:sz w:val="24"/>
                <w:szCs w:val="24"/>
              </w:rPr>
              <w:t xml:space="preserve">Выполнять индивидуально подобранные комплексы </w:t>
            </w:r>
            <w:proofErr w:type="gramStart"/>
            <w:r w:rsidRPr="00E22665">
              <w:rPr>
                <w:rFonts w:ascii="Arial" w:hAnsi="Arial" w:cs="Arial"/>
                <w:sz w:val="24"/>
                <w:szCs w:val="24"/>
              </w:rPr>
              <w:t>оздоровительной</w:t>
            </w:r>
            <w:proofErr w:type="gramEnd"/>
            <w:r w:rsidRPr="00E22665">
              <w:rPr>
                <w:rFonts w:ascii="Arial" w:hAnsi="Arial" w:cs="Arial"/>
                <w:sz w:val="24"/>
                <w:szCs w:val="24"/>
              </w:rPr>
              <w:t xml:space="preserve"> адаптивной</w:t>
            </w:r>
          </w:p>
          <w:p w:rsidR="00B76259" w:rsidRPr="00E22665" w:rsidRDefault="00B76259" w:rsidP="008E144A">
            <w:pPr>
              <w:spacing w:after="0" w:line="240" w:lineRule="auto"/>
              <w:jc w:val="both"/>
              <w:rPr>
                <w:rFonts w:ascii="Arial" w:hAnsi="Arial" w:cs="Arial"/>
                <w:sz w:val="24"/>
                <w:szCs w:val="24"/>
              </w:rPr>
            </w:pPr>
            <w:r w:rsidRPr="00E22665">
              <w:rPr>
                <w:rFonts w:ascii="Arial" w:hAnsi="Arial" w:cs="Arial"/>
                <w:sz w:val="24"/>
                <w:szCs w:val="24"/>
              </w:rPr>
              <w:t>(лечебной) физической композиции ритмической гимнастики, комплексы упражнений атлетической гимнастики;</w:t>
            </w:r>
          </w:p>
          <w:p w:rsidR="00B76259" w:rsidRPr="00E22665" w:rsidRDefault="00B76259" w:rsidP="008E144A">
            <w:pPr>
              <w:spacing w:after="0" w:line="240" w:lineRule="auto"/>
              <w:jc w:val="both"/>
              <w:rPr>
                <w:rFonts w:ascii="Arial" w:hAnsi="Arial" w:cs="Arial"/>
                <w:sz w:val="24"/>
                <w:szCs w:val="24"/>
              </w:rPr>
            </w:pPr>
            <w:r w:rsidRPr="00E22665">
              <w:rPr>
                <w:rFonts w:ascii="Arial" w:hAnsi="Arial" w:cs="Arial"/>
                <w:sz w:val="24"/>
                <w:szCs w:val="24"/>
              </w:rPr>
              <w:t>- выполнять простейшие самомассажа и релаксации;</w:t>
            </w:r>
          </w:p>
          <w:p w:rsidR="00B76259" w:rsidRPr="00E22665" w:rsidRDefault="00B76259" w:rsidP="008E144A">
            <w:pPr>
              <w:spacing w:after="0" w:line="240" w:lineRule="auto"/>
              <w:jc w:val="both"/>
              <w:rPr>
                <w:rFonts w:ascii="Arial" w:hAnsi="Arial" w:cs="Arial"/>
                <w:sz w:val="24"/>
                <w:szCs w:val="24"/>
              </w:rPr>
            </w:pPr>
            <w:r w:rsidRPr="00E22665">
              <w:rPr>
                <w:rFonts w:ascii="Arial" w:hAnsi="Arial" w:cs="Arial"/>
                <w:sz w:val="24"/>
                <w:szCs w:val="24"/>
              </w:rPr>
              <w:t>- проводить самоконтроль при занятиях физическими упражнениями;</w:t>
            </w:r>
          </w:p>
          <w:p w:rsidR="00B76259" w:rsidRPr="00E22665" w:rsidRDefault="00B76259" w:rsidP="008E144A">
            <w:pPr>
              <w:spacing w:after="0" w:line="240" w:lineRule="auto"/>
              <w:jc w:val="both"/>
              <w:rPr>
                <w:rFonts w:ascii="Arial" w:hAnsi="Arial" w:cs="Arial"/>
                <w:sz w:val="24"/>
                <w:szCs w:val="24"/>
              </w:rPr>
            </w:pPr>
            <w:r w:rsidRPr="00E22665">
              <w:rPr>
                <w:rFonts w:ascii="Arial" w:hAnsi="Arial" w:cs="Arial"/>
                <w:sz w:val="24"/>
                <w:szCs w:val="24"/>
              </w:rPr>
              <w:t>- преодолевать искусственные естественные препятствия использованием разнообразных способов передвижения;</w:t>
            </w:r>
          </w:p>
          <w:p w:rsidR="00B76259" w:rsidRPr="00E22665" w:rsidRDefault="00B76259" w:rsidP="008E144A">
            <w:pPr>
              <w:spacing w:after="0" w:line="240" w:lineRule="auto"/>
              <w:jc w:val="both"/>
              <w:rPr>
                <w:rFonts w:ascii="Arial" w:hAnsi="Arial" w:cs="Arial"/>
                <w:sz w:val="24"/>
                <w:szCs w:val="24"/>
              </w:rPr>
            </w:pPr>
            <w:r w:rsidRPr="00E22665">
              <w:rPr>
                <w:rFonts w:ascii="Arial" w:hAnsi="Arial" w:cs="Arial"/>
                <w:sz w:val="24"/>
                <w:szCs w:val="24"/>
              </w:rPr>
              <w:t xml:space="preserve">-  выполнять приемы защиты самообороны, страховки и </w:t>
            </w:r>
            <w:proofErr w:type="spellStart"/>
            <w:r w:rsidRPr="00E22665">
              <w:rPr>
                <w:rFonts w:ascii="Arial" w:hAnsi="Arial" w:cs="Arial"/>
                <w:sz w:val="24"/>
                <w:szCs w:val="24"/>
              </w:rPr>
              <w:t>самостраховки</w:t>
            </w:r>
            <w:proofErr w:type="spellEnd"/>
            <w:r w:rsidRPr="00E22665">
              <w:rPr>
                <w:rFonts w:ascii="Arial" w:hAnsi="Arial" w:cs="Arial"/>
                <w:sz w:val="24"/>
                <w:szCs w:val="24"/>
              </w:rPr>
              <w:t>;</w:t>
            </w:r>
          </w:p>
          <w:p w:rsidR="00B76259" w:rsidRPr="00E22665" w:rsidRDefault="00B76259" w:rsidP="008E144A">
            <w:pPr>
              <w:spacing w:after="0" w:line="240" w:lineRule="auto"/>
              <w:jc w:val="both"/>
              <w:rPr>
                <w:rFonts w:ascii="Arial" w:hAnsi="Arial" w:cs="Arial"/>
                <w:sz w:val="24"/>
                <w:szCs w:val="24"/>
              </w:rPr>
            </w:pPr>
            <w:r w:rsidRPr="00E22665">
              <w:rPr>
                <w:rFonts w:ascii="Arial" w:hAnsi="Arial" w:cs="Arial"/>
                <w:sz w:val="24"/>
                <w:szCs w:val="24"/>
              </w:rPr>
              <w:t>- осуществлять творческое сотрудничество</w:t>
            </w:r>
          </w:p>
          <w:p w:rsidR="00B76259" w:rsidRPr="00E22665" w:rsidRDefault="00B76259" w:rsidP="008E144A">
            <w:pPr>
              <w:spacing w:after="0" w:line="240" w:lineRule="auto"/>
              <w:jc w:val="both"/>
              <w:rPr>
                <w:rFonts w:ascii="Arial" w:hAnsi="Arial" w:cs="Arial"/>
                <w:sz w:val="24"/>
                <w:szCs w:val="24"/>
              </w:rPr>
            </w:pPr>
            <w:r w:rsidRPr="00E22665">
              <w:rPr>
                <w:rFonts w:ascii="Arial" w:hAnsi="Arial" w:cs="Arial"/>
                <w:sz w:val="24"/>
                <w:szCs w:val="24"/>
              </w:rPr>
              <w:t>в коллективных формах физической культурой;</w:t>
            </w:r>
          </w:p>
          <w:p w:rsidR="00B76259" w:rsidRPr="00E22665" w:rsidRDefault="00B76259" w:rsidP="008E144A">
            <w:pPr>
              <w:spacing w:after="0" w:line="240" w:lineRule="auto"/>
              <w:jc w:val="both"/>
              <w:rPr>
                <w:rFonts w:ascii="Arial" w:hAnsi="Arial" w:cs="Arial"/>
                <w:sz w:val="24"/>
                <w:szCs w:val="24"/>
              </w:rPr>
            </w:pPr>
            <w:r w:rsidRPr="00E22665">
              <w:rPr>
                <w:rFonts w:ascii="Arial" w:hAnsi="Arial" w:cs="Arial"/>
                <w:sz w:val="24"/>
                <w:szCs w:val="24"/>
              </w:rPr>
              <w:t>- выполнять контрольные нормативы, предусмотренные государственным стандартом по легкой атлетике, гимнастике,</w:t>
            </w:r>
          </w:p>
          <w:p w:rsidR="00B76259" w:rsidRPr="00E22665" w:rsidRDefault="00B76259" w:rsidP="008E144A">
            <w:pPr>
              <w:spacing w:after="0" w:line="240" w:lineRule="auto"/>
              <w:jc w:val="both"/>
              <w:rPr>
                <w:rFonts w:ascii="Arial" w:hAnsi="Arial" w:cs="Arial"/>
                <w:sz w:val="24"/>
                <w:szCs w:val="24"/>
              </w:rPr>
            </w:pPr>
            <w:r w:rsidRPr="00E22665">
              <w:rPr>
                <w:rFonts w:ascii="Arial" w:hAnsi="Arial" w:cs="Arial"/>
                <w:sz w:val="24"/>
                <w:szCs w:val="24"/>
              </w:rPr>
              <w:t>волейболу, баскетболу  и лыжам соответствующей тренировке, с учетом состояния здоровья и функциональных возможностей своего организма.</w:t>
            </w:r>
          </w:p>
        </w:tc>
        <w:tc>
          <w:tcPr>
            <w:tcW w:w="4860" w:type="dxa"/>
          </w:tcPr>
          <w:p w:rsidR="00B76259" w:rsidRPr="00E22665" w:rsidRDefault="00B76259" w:rsidP="008E144A">
            <w:pPr>
              <w:spacing w:after="0" w:line="240" w:lineRule="auto"/>
              <w:jc w:val="both"/>
              <w:rPr>
                <w:rFonts w:ascii="Arial" w:hAnsi="Arial" w:cs="Arial"/>
                <w:bCs/>
                <w:sz w:val="24"/>
                <w:szCs w:val="24"/>
              </w:rPr>
            </w:pPr>
            <w:r w:rsidRPr="00E22665">
              <w:rPr>
                <w:rFonts w:ascii="Arial" w:hAnsi="Arial" w:cs="Arial"/>
                <w:bCs/>
                <w:sz w:val="24"/>
                <w:szCs w:val="24"/>
              </w:rPr>
              <w:t xml:space="preserve">Входной контроль: сдача </w:t>
            </w:r>
            <w:proofErr w:type="gramStart"/>
            <w:r w:rsidRPr="00E22665">
              <w:rPr>
                <w:rFonts w:ascii="Arial" w:hAnsi="Arial" w:cs="Arial"/>
                <w:bCs/>
                <w:sz w:val="24"/>
                <w:szCs w:val="24"/>
              </w:rPr>
              <w:t>контрольных</w:t>
            </w:r>
            <w:proofErr w:type="gramEnd"/>
          </w:p>
          <w:p w:rsidR="00B76259" w:rsidRPr="00E22665" w:rsidRDefault="00B76259" w:rsidP="008E144A">
            <w:pPr>
              <w:spacing w:after="0" w:line="240" w:lineRule="auto"/>
              <w:jc w:val="both"/>
              <w:rPr>
                <w:rFonts w:ascii="Arial" w:hAnsi="Arial" w:cs="Arial"/>
                <w:bCs/>
                <w:sz w:val="24"/>
                <w:szCs w:val="24"/>
              </w:rPr>
            </w:pPr>
            <w:r w:rsidRPr="00E22665">
              <w:rPr>
                <w:rFonts w:ascii="Arial" w:hAnsi="Arial" w:cs="Arial"/>
                <w:bCs/>
                <w:sz w:val="24"/>
                <w:szCs w:val="24"/>
              </w:rPr>
              <w:t>нормативов</w:t>
            </w:r>
          </w:p>
          <w:p w:rsidR="00B76259" w:rsidRPr="00E22665" w:rsidRDefault="00B76259" w:rsidP="008E144A">
            <w:pPr>
              <w:spacing w:after="0" w:line="240" w:lineRule="auto"/>
              <w:jc w:val="both"/>
              <w:rPr>
                <w:rFonts w:ascii="Arial" w:hAnsi="Arial" w:cs="Arial"/>
                <w:bCs/>
                <w:sz w:val="24"/>
                <w:szCs w:val="24"/>
              </w:rPr>
            </w:pPr>
            <w:r w:rsidRPr="00E22665">
              <w:rPr>
                <w:rFonts w:ascii="Arial" w:hAnsi="Arial" w:cs="Arial"/>
                <w:bCs/>
                <w:sz w:val="24"/>
                <w:szCs w:val="24"/>
              </w:rPr>
              <w:t xml:space="preserve">Текущий контроль: сдача </w:t>
            </w:r>
            <w:proofErr w:type="gramStart"/>
            <w:r w:rsidRPr="00E22665">
              <w:rPr>
                <w:rFonts w:ascii="Arial" w:hAnsi="Arial" w:cs="Arial"/>
                <w:bCs/>
                <w:sz w:val="24"/>
                <w:szCs w:val="24"/>
              </w:rPr>
              <w:t>контрольных</w:t>
            </w:r>
            <w:proofErr w:type="gramEnd"/>
          </w:p>
          <w:p w:rsidR="00B76259" w:rsidRPr="00E22665" w:rsidRDefault="00B76259" w:rsidP="008E144A">
            <w:pPr>
              <w:spacing w:after="0" w:line="240" w:lineRule="auto"/>
              <w:jc w:val="both"/>
              <w:rPr>
                <w:rFonts w:ascii="Arial" w:hAnsi="Arial" w:cs="Arial"/>
                <w:bCs/>
                <w:sz w:val="24"/>
                <w:szCs w:val="24"/>
              </w:rPr>
            </w:pPr>
            <w:r w:rsidRPr="00E22665">
              <w:rPr>
                <w:rFonts w:ascii="Arial" w:hAnsi="Arial" w:cs="Arial"/>
                <w:bCs/>
                <w:sz w:val="24"/>
                <w:szCs w:val="24"/>
              </w:rPr>
              <w:t>нормативов, наблюдение выполнения</w:t>
            </w:r>
          </w:p>
          <w:p w:rsidR="00B76259" w:rsidRPr="00E22665" w:rsidRDefault="00B76259" w:rsidP="008E144A">
            <w:pPr>
              <w:spacing w:after="0" w:line="240" w:lineRule="auto"/>
              <w:jc w:val="both"/>
              <w:rPr>
                <w:rFonts w:ascii="Arial" w:hAnsi="Arial" w:cs="Arial"/>
                <w:b/>
                <w:bCs/>
                <w:sz w:val="24"/>
                <w:szCs w:val="24"/>
              </w:rPr>
            </w:pPr>
            <w:r w:rsidRPr="00E22665">
              <w:rPr>
                <w:rFonts w:ascii="Arial" w:hAnsi="Arial" w:cs="Arial"/>
                <w:bCs/>
                <w:sz w:val="24"/>
                <w:szCs w:val="24"/>
              </w:rPr>
              <w:t>упражнений.</w:t>
            </w:r>
          </w:p>
        </w:tc>
      </w:tr>
      <w:tr w:rsidR="00B76259" w:rsidRPr="00E22665" w:rsidTr="008E144A">
        <w:trPr>
          <w:trHeight w:val="375"/>
          <w:jc w:val="center"/>
        </w:trPr>
        <w:tc>
          <w:tcPr>
            <w:tcW w:w="5080" w:type="dxa"/>
          </w:tcPr>
          <w:p w:rsidR="00B76259" w:rsidRPr="00E22665" w:rsidRDefault="00B76259" w:rsidP="008E144A">
            <w:pPr>
              <w:spacing w:after="0" w:line="240" w:lineRule="auto"/>
              <w:rPr>
                <w:rFonts w:ascii="Arial" w:hAnsi="Arial" w:cs="Arial"/>
                <w:b/>
                <w:bCs/>
                <w:sz w:val="24"/>
                <w:szCs w:val="24"/>
              </w:rPr>
            </w:pPr>
            <w:r w:rsidRPr="00E22665">
              <w:rPr>
                <w:rFonts w:ascii="Arial" w:hAnsi="Arial" w:cs="Arial"/>
                <w:b/>
                <w:bCs/>
                <w:sz w:val="24"/>
                <w:szCs w:val="24"/>
              </w:rPr>
              <w:t>Знания:</w:t>
            </w:r>
          </w:p>
        </w:tc>
        <w:tc>
          <w:tcPr>
            <w:tcW w:w="4860" w:type="dxa"/>
          </w:tcPr>
          <w:p w:rsidR="00B76259" w:rsidRPr="00E22665" w:rsidRDefault="00B76259" w:rsidP="008E144A">
            <w:pPr>
              <w:spacing w:after="0" w:line="240" w:lineRule="auto"/>
              <w:jc w:val="both"/>
              <w:rPr>
                <w:rFonts w:ascii="Arial" w:hAnsi="Arial" w:cs="Arial"/>
                <w:bCs/>
                <w:sz w:val="24"/>
                <w:szCs w:val="24"/>
              </w:rPr>
            </w:pPr>
          </w:p>
        </w:tc>
      </w:tr>
      <w:tr w:rsidR="00B76259" w:rsidRPr="00E22665" w:rsidTr="008E144A">
        <w:trPr>
          <w:trHeight w:val="3108"/>
          <w:jc w:val="center"/>
        </w:trPr>
        <w:tc>
          <w:tcPr>
            <w:tcW w:w="5080" w:type="dxa"/>
          </w:tcPr>
          <w:p w:rsidR="00B76259" w:rsidRPr="00E22665" w:rsidRDefault="00B76259" w:rsidP="008E144A">
            <w:pPr>
              <w:spacing w:after="0" w:line="240" w:lineRule="auto"/>
              <w:rPr>
                <w:rFonts w:ascii="Arial" w:hAnsi="Arial" w:cs="Arial"/>
                <w:bCs/>
                <w:sz w:val="24"/>
                <w:szCs w:val="24"/>
              </w:rPr>
            </w:pPr>
            <w:r w:rsidRPr="00E22665">
              <w:rPr>
                <w:rFonts w:ascii="Arial" w:hAnsi="Arial" w:cs="Arial"/>
                <w:bCs/>
                <w:sz w:val="24"/>
                <w:szCs w:val="24"/>
              </w:rPr>
              <w:t>Влияние оздоровительных систем физического воспитания на укрепление</w:t>
            </w:r>
          </w:p>
          <w:p w:rsidR="00B76259" w:rsidRPr="00E22665" w:rsidRDefault="00B76259" w:rsidP="008E144A">
            <w:pPr>
              <w:spacing w:after="0" w:line="240" w:lineRule="auto"/>
              <w:rPr>
                <w:rFonts w:ascii="Arial" w:hAnsi="Arial" w:cs="Arial"/>
                <w:bCs/>
                <w:sz w:val="24"/>
                <w:szCs w:val="24"/>
              </w:rPr>
            </w:pPr>
            <w:r w:rsidRPr="00E22665">
              <w:rPr>
                <w:rFonts w:ascii="Arial" w:hAnsi="Arial" w:cs="Arial"/>
                <w:bCs/>
                <w:sz w:val="24"/>
                <w:szCs w:val="24"/>
              </w:rPr>
              <w:t>здоровья, профилактику профессиональных заболеваний и вредных привычек</w:t>
            </w:r>
          </w:p>
          <w:p w:rsidR="00B76259" w:rsidRPr="00E22665" w:rsidRDefault="00B76259" w:rsidP="008E144A">
            <w:pPr>
              <w:spacing w:after="0" w:line="240" w:lineRule="auto"/>
              <w:rPr>
                <w:rFonts w:ascii="Arial" w:hAnsi="Arial" w:cs="Arial"/>
                <w:bCs/>
                <w:sz w:val="24"/>
                <w:szCs w:val="24"/>
              </w:rPr>
            </w:pPr>
            <w:r w:rsidRPr="00E22665">
              <w:rPr>
                <w:rFonts w:ascii="Arial" w:hAnsi="Arial" w:cs="Arial"/>
                <w:bCs/>
                <w:sz w:val="24"/>
                <w:szCs w:val="24"/>
              </w:rPr>
              <w:t>и увеличение продолжительности жизни;</w:t>
            </w:r>
          </w:p>
          <w:p w:rsidR="00B76259" w:rsidRPr="00E22665" w:rsidRDefault="00B76259" w:rsidP="008E144A">
            <w:pPr>
              <w:spacing w:after="0" w:line="240" w:lineRule="auto"/>
              <w:rPr>
                <w:rFonts w:ascii="Arial" w:hAnsi="Arial" w:cs="Arial"/>
                <w:bCs/>
                <w:sz w:val="24"/>
                <w:szCs w:val="24"/>
              </w:rPr>
            </w:pPr>
            <w:r w:rsidRPr="00E22665">
              <w:rPr>
                <w:rFonts w:ascii="Arial" w:hAnsi="Arial" w:cs="Arial"/>
                <w:bCs/>
                <w:sz w:val="24"/>
                <w:szCs w:val="24"/>
              </w:rPr>
              <w:t>- способы контроля и оценки физического</w:t>
            </w:r>
          </w:p>
          <w:p w:rsidR="00B76259" w:rsidRPr="00E22665" w:rsidRDefault="00B76259" w:rsidP="008E144A">
            <w:pPr>
              <w:spacing w:after="0" w:line="240" w:lineRule="auto"/>
              <w:rPr>
                <w:rFonts w:ascii="Arial" w:hAnsi="Arial" w:cs="Arial"/>
                <w:bCs/>
                <w:sz w:val="24"/>
                <w:szCs w:val="24"/>
              </w:rPr>
            </w:pPr>
            <w:r w:rsidRPr="00E22665">
              <w:rPr>
                <w:rFonts w:ascii="Arial" w:hAnsi="Arial" w:cs="Arial"/>
                <w:bCs/>
                <w:sz w:val="24"/>
                <w:szCs w:val="24"/>
              </w:rPr>
              <w:t>развития и физической подготовленности;</w:t>
            </w:r>
          </w:p>
          <w:p w:rsidR="00B76259" w:rsidRPr="00E22665" w:rsidRDefault="00B76259" w:rsidP="008E144A">
            <w:pPr>
              <w:spacing w:after="0" w:line="240" w:lineRule="auto"/>
              <w:rPr>
                <w:rFonts w:ascii="Arial" w:hAnsi="Arial" w:cs="Arial"/>
                <w:bCs/>
                <w:sz w:val="24"/>
                <w:szCs w:val="24"/>
              </w:rPr>
            </w:pPr>
            <w:r w:rsidRPr="00E22665">
              <w:rPr>
                <w:rFonts w:ascii="Arial" w:hAnsi="Arial" w:cs="Arial"/>
                <w:bCs/>
                <w:sz w:val="24"/>
                <w:szCs w:val="24"/>
              </w:rPr>
              <w:t>- правила и способы планирования систем индивидуальных занятий физическими упражнениями различной целевой</w:t>
            </w:r>
          </w:p>
          <w:p w:rsidR="00B76259" w:rsidRPr="00E22665" w:rsidRDefault="00B76259" w:rsidP="008E144A">
            <w:pPr>
              <w:spacing w:after="0" w:line="240" w:lineRule="auto"/>
              <w:rPr>
                <w:rFonts w:ascii="Arial" w:hAnsi="Arial" w:cs="Arial"/>
                <w:b/>
                <w:bCs/>
                <w:sz w:val="24"/>
                <w:szCs w:val="24"/>
              </w:rPr>
            </w:pPr>
            <w:r w:rsidRPr="00E22665">
              <w:rPr>
                <w:rFonts w:ascii="Arial" w:hAnsi="Arial" w:cs="Arial"/>
                <w:bCs/>
                <w:sz w:val="24"/>
                <w:szCs w:val="24"/>
              </w:rPr>
              <w:t>направленности.</w:t>
            </w:r>
          </w:p>
        </w:tc>
        <w:tc>
          <w:tcPr>
            <w:tcW w:w="4860" w:type="dxa"/>
          </w:tcPr>
          <w:p w:rsidR="00B76259" w:rsidRPr="00E22665" w:rsidRDefault="00B76259" w:rsidP="008E144A">
            <w:pPr>
              <w:spacing w:after="0" w:line="240" w:lineRule="auto"/>
              <w:jc w:val="both"/>
              <w:rPr>
                <w:rFonts w:ascii="Arial" w:hAnsi="Arial" w:cs="Arial"/>
                <w:bCs/>
                <w:sz w:val="24"/>
                <w:szCs w:val="24"/>
              </w:rPr>
            </w:pPr>
            <w:r w:rsidRPr="00E22665">
              <w:rPr>
                <w:rFonts w:ascii="Arial" w:hAnsi="Arial" w:cs="Arial"/>
                <w:bCs/>
                <w:sz w:val="24"/>
                <w:szCs w:val="24"/>
              </w:rPr>
              <w:t>Входной контроль: тестирование</w:t>
            </w:r>
          </w:p>
          <w:p w:rsidR="00B76259" w:rsidRPr="00E22665" w:rsidRDefault="00B76259" w:rsidP="008E144A">
            <w:pPr>
              <w:spacing w:after="0" w:line="240" w:lineRule="auto"/>
              <w:jc w:val="both"/>
              <w:rPr>
                <w:rFonts w:ascii="Arial" w:hAnsi="Arial" w:cs="Arial"/>
                <w:bCs/>
                <w:sz w:val="24"/>
                <w:szCs w:val="24"/>
              </w:rPr>
            </w:pPr>
            <w:r w:rsidRPr="00E22665">
              <w:rPr>
                <w:rFonts w:ascii="Arial" w:hAnsi="Arial" w:cs="Arial"/>
                <w:bCs/>
                <w:sz w:val="24"/>
                <w:szCs w:val="24"/>
              </w:rPr>
              <w:t>Текущий контроль: беседа, тестирование.</w:t>
            </w:r>
          </w:p>
        </w:tc>
      </w:tr>
    </w:tbl>
    <w:p w:rsidR="00B76259" w:rsidRPr="00E22665" w:rsidRDefault="00B76259" w:rsidP="00B76259">
      <w:pPr>
        <w:jc w:val="both"/>
        <w:rPr>
          <w:rFonts w:ascii="Arial" w:hAnsi="Arial" w:cs="Arial"/>
          <w:sz w:val="24"/>
          <w:szCs w:val="24"/>
        </w:rPr>
      </w:pPr>
      <w:r w:rsidRPr="00E22665">
        <w:rPr>
          <w:rFonts w:ascii="Arial" w:hAnsi="Arial" w:cs="Arial"/>
          <w:sz w:val="24"/>
          <w:szCs w:val="24"/>
        </w:rPr>
        <w:t>Оценка знаний, умений и навыков по результатам текущего контроля производится в соответствии с универсальной шкалой (таблица).</w:t>
      </w:r>
    </w:p>
    <w:tbl>
      <w:tblPr>
        <w:tblStyle w:val="a4"/>
        <w:tblW w:w="0" w:type="auto"/>
        <w:jc w:val="center"/>
        <w:tblLook w:val="04A0" w:firstRow="1" w:lastRow="0" w:firstColumn="1" w:lastColumn="0" w:noHBand="0" w:noVBand="1"/>
      </w:tblPr>
      <w:tblGrid>
        <w:gridCol w:w="3190"/>
        <w:gridCol w:w="3190"/>
        <w:gridCol w:w="3191"/>
      </w:tblGrid>
      <w:tr w:rsidR="00B76259" w:rsidRPr="00E22665" w:rsidTr="008E144A">
        <w:trPr>
          <w:jc w:val="center"/>
        </w:trPr>
        <w:tc>
          <w:tcPr>
            <w:tcW w:w="3190" w:type="dxa"/>
            <w:vMerge w:val="restart"/>
          </w:tcPr>
          <w:p w:rsidR="00B76259" w:rsidRPr="00E22665" w:rsidRDefault="00B76259" w:rsidP="008E144A">
            <w:pPr>
              <w:jc w:val="both"/>
              <w:rPr>
                <w:rFonts w:ascii="Arial" w:hAnsi="Arial" w:cs="Arial"/>
                <w:b/>
                <w:sz w:val="24"/>
                <w:szCs w:val="24"/>
              </w:rPr>
            </w:pPr>
            <w:r w:rsidRPr="00E22665">
              <w:rPr>
                <w:rFonts w:ascii="Arial" w:hAnsi="Arial" w:cs="Arial"/>
                <w:b/>
                <w:sz w:val="24"/>
                <w:szCs w:val="24"/>
              </w:rPr>
              <w:t>Процент резу</w:t>
            </w:r>
            <w:r w:rsidR="00512D66" w:rsidRPr="00E22665">
              <w:rPr>
                <w:rFonts w:ascii="Arial" w:hAnsi="Arial" w:cs="Arial"/>
                <w:b/>
                <w:sz w:val="24"/>
                <w:szCs w:val="24"/>
              </w:rPr>
              <w:t xml:space="preserve">льтативности </w:t>
            </w:r>
          </w:p>
        </w:tc>
        <w:tc>
          <w:tcPr>
            <w:tcW w:w="6381" w:type="dxa"/>
            <w:gridSpan w:val="2"/>
          </w:tcPr>
          <w:p w:rsidR="00B76259" w:rsidRPr="00E22665" w:rsidRDefault="00B76259" w:rsidP="008E144A">
            <w:pPr>
              <w:jc w:val="both"/>
              <w:rPr>
                <w:rFonts w:ascii="Arial" w:hAnsi="Arial" w:cs="Arial"/>
                <w:b/>
                <w:sz w:val="24"/>
                <w:szCs w:val="24"/>
              </w:rPr>
            </w:pPr>
            <w:r w:rsidRPr="00E22665">
              <w:rPr>
                <w:rFonts w:ascii="Arial" w:hAnsi="Arial" w:cs="Arial"/>
                <w:b/>
                <w:sz w:val="24"/>
                <w:szCs w:val="24"/>
              </w:rPr>
              <w:t>Качественная оценка индивидуальных образовательных достижений</w:t>
            </w:r>
          </w:p>
        </w:tc>
      </w:tr>
      <w:tr w:rsidR="00B76259" w:rsidRPr="00E22665" w:rsidTr="008E144A">
        <w:trPr>
          <w:jc w:val="center"/>
        </w:trPr>
        <w:tc>
          <w:tcPr>
            <w:tcW w:w="3190" w:type="dxa"/>
            <w:vMerge/>
          </w:tcPr>
          <w:p w:rsidR="00B76259" w:rsidRPr="00E22665" w:rsidRDefault="00B76259" w:rsidP="008E144A">
            <w:pPr>
              <w:jc w:val="both"/>
              <w:rPr>
                <w:rFonts w:ascii="Arial" w:hAnsi="Arial" w:cs="Arial"/>
                <w:sz w:val="24"/>
                <w:szCs w:val="24"/>
              </w:rPr>
            </w:pPr>
          </w:p>
        </w:tc>
        <w:tc>
          <w:tcPr>
            <w:tcW w:w="3190" w:type="dxa"/>
          </w:tcPr>
          <w:p w:rsidR="00B76259" w:rsidRPr="00E22665" w:rsidRDefault="00512D66" w:rsidP="008E144A">
            <w:pPr>
              <w:jc w:val="both"/>
              <w:rPr>
                <w:rFonts w:ascii="Arial" w:hAnsi="Arial" w:cs="Arial"/>
                <w:sz w:val="24"/>
                <w:szCs w:val="24"/>
              </w:rPr>
            </w:pPr>
            <w:r w:rsidRPr="00E22665">
              <w:rPr>
                <w:rFonts w:ascii="Arial" w:hAnsi="Arial" w:cs="Arial"/>
                <w:sz w:val="24"/>
                <w:szCs w:val="24"/>
              </w:rPr>
              <w:t>отметка</w:t>
            </w:r>
          </w:p>
        </w:tc>
        <w:tc>
          <w:tcPr>
            <w:tcW w:w="3191" w:type="dxa"/>
          </w:tcPr>
          <w:p w:rsidR="00B76259" w:rsidRPr="00E22665" w:rsidRDefault="00B76259" w:rsidP="008E144A">
            <w:pPr>
              <w:jc w:val="both"/>
              <w:rPr>
                <w:rFonts w:ascii="Arial" w:hAnsi="Arial" w:cs="Arial"/>
                <w:sz w:val="24"/>
                <w:szCs w:val="24"/>
              </w:rPr>
            </w:pPr>
            <w:r w:rsidRPr="00E22665">
              <w:rPr>
                <w:rFonts w:ascii="Arial" w:hAnsi="Arial" w:cs="Arial"/>
                <w:sz w:val="24"/>
                <w:szCs w:val="24"/>
              </w:rPr>
              <w:t>вербальный аналог</w:t>
            </w:r>
          </w:p>
        </w:tc>
      </w:tr>
      <w:tr w:rsidR="00B76259" w:rsidRPr="00E22665" w:rsidTr="008E144A">
        <w:trPr>
          <w:jc w:val="center"/>
        </w:trPr>
        <w:tc>
          <w:tcPr>
            <w:tcW w:w="3190" w:type="dxa"/>
          </w:tcPr>
          <w:p w:rsidR="00B76259" w:rsidRPr="00E22665" w:rsidRDefault="00B76259" w:rsidP="008E144A">
            <w:pPr>
              <w:jc w:val="both"/>
              <w:rPr>
                <w:rFonts w:ascii="Arial" w:hAnsi="Arial" w:cs="Arial"/>
                <w:sz w:val="24"/>
                <w:szCs w:val="24"/>
              </w:rPr>
            </w:pPr>
            <w:r w:rsidRPr="00E22665">
              <w:rPr>
                <w:rFonts w:ascii="Arial" w:hAnsi="Arial" w:cs="Arial"/>
                <w:sz w:val="24"/>
                <w:szCs w:val="24"/>
              </w:rPr>
              <w:t>90÷100</w:t>
            </w:r>
          </w:p>
        </w:tc>
        <w:tc>
          <w:tcPr>
            <w:tcW w:w="3190" w:type="dxa"/>
          </w:tcPr>
          <w:p w:rsidR="00B76259" w:rsidRPr="00E22665" w:rsidRDefault="00B76259" w:rsidP="008E144A">
            <w:pPr>
              <w:jc w:val="both"/>
              <w:rPr>
                <w:rFonts w:ascii="Arial" w:hAnsi="Arial" w:cs="Arial"/>
                <w:sz w:val="24"/>
                <w:szCs w:val="24"/>
              </w:rPr>
            </w:pPr>
            <w:r w:rsidRPr="00E22665">
              <w:rPr>
                <w:rFonts w:ascii="Arial" w:hAnsi="Arial" w:cs="Arial"/>
                <w:sz w:val="24"/>
                <w:szCs w:val="24"/>
              </w:rPr>
              <w:t>5</w:t>
            </w:r>
          </w:p>
        </w:tc>
        <w:tc>
          <w:tcPr>
            <w:tcW w:w="3191" w:type="dxa"/>
          </w:tcPr>
          <w:p w:rsidR="00B76259" w:rsidRPr="00E22665" w:rsidRDefault="00B76259" w:rsidP="008E144A">
            <w:pPr>
              <w:jc w:val="both"/>
              <w:rPr>
                <w:rFonts w:ascii="Arial" w:hAnsi="Arial" w:cs="Arial"/>
                <w:sz w:val="24"/>
                <w:szCs w:val="24"/>
              </w:rPr>
            </w:pPr>
            <w:r w:rsidRPr="00E22665">
              <w:rPr>
                <w:rFonts w:ascii="Arial" w:hAnsi="Arial" w:cs="Arial"/>
                <w:sz w:val="24"/>
                <w:szCs w:val="24"/>
              </w:rPr>
              <w:t>отлично</w:t>
            </w:r>
          </w:p>
        </w:tc>
      </w:tr>
      <w:tr w:rsidR="00B76259" w:rsidRPr="00E22665" w:rsidTr="008E144A">
        <w:trPr>
          <w:jc w:val="center"/>
        </w:trPr>
        <w:tc>
          <w:tcPr>
            <w:tcW w:w="3190" w:type="dxa"/>
          </w:tcPr>
          <w:p w:rsidR="00B76259" w:rsidRPr="00E22665" w:rsidRDefault="00B76259" w:rsidP="008E144A">
            <w:pPr>
              <w:jc w:val="both"/>
              <w:rPr>
                <w:rFonts w:ascii="Arial" w:hAnsi="Arial" w:cs="Arial"/>
                <w:sz w:val="24"/>
                <w:szCs w:val="24"/>
              </w:rPr>
            </w:pPr>
            <w:r w:rsidRPr="00E22665">
              <w:rPr>
                <w:rFonts w:ascii="Arial" w:hAnsi="Arial" w:cs="Arial"/>
                <w:sz w:val="24"/>
                <w:szCs w:val="24"/>
              </w:rPr>
              <w:t>80÷89</w:t>
            </w:r>
          </w:p>
        </w:tc>
        <w:tc>
          <w:tcPr>
            <w:tcW w:w="3190" w:type="dxa"/>
          </w:tcPr>
          <w:p w:rsidR="00B76259" w:rsidRPr="00E22665" w:rsidRDefault="00B76259" w:rsidP="008E144A">
            <w:pPr>
              <w:jc w:val="both"/>
              <w:rPr>
                <w:rFonts w:ascii="Arial" w:hAnsi="Arial" w:cs="Arial"/>
                <w:sz w:val="24"/>
                <w:szCs w:val="24"/>
              </w:rPr>
            </w:pPr>
            <w:r w:rsidRPr="00E22665">
              <w:rPr>
                <w:rFonts w:ascii="Arial" w:hAnsi="Arial" w:cs="Arial"/>
                <w:sz w:val="24"/>
                <w:szCs w:val="24"/>
              </w:rPr>
              <w:t>4</w:t>
            </w:r>
          </w:p>
        </w:tc>
        <w:tc>
          <w:tcPr>
            <w:tcW w:w="3191" w:type="dxa"/>
          </w:tcPr>
          <w:p w:rsidR="00B76259" w:rsidRPr="00E22665" w:rsidRDefault="00B76259" w:rsidP="008E144A">
            <w:pPr>
              <w:jc w:val="both"/>
              <w:rPr>
                <w:rFonts w:ascii="Arial" w:hAnsi="Arial" w:cs="Arial"/>
                <w:sz w:val="24"/>
                <w:szCs w:val="24"/>
              </w:rPr>
            </w:pPr>
            <w:r w:rsidRPr="00E22665">
              <w:rPr>
                <w:rFonts w:ascii="Arial" w:hAnsi="Arial" w:cs="Arial"/>
                <w:sz w:val="24"/>
                <w:szCs w:val="24"/>
              </w:rPr>
              <w:t>хорошо</w:t>
            </w:r>
          </w:p>
        </w:tc>
      </w:tr>
      <w:tr w:rsidR="00B76259" w:rsidRPr="00E22665" w:rsidTr="008E144A">
        <w:trPr>
          <w:jc w:val="center"/>
        </w:trPr>
        <w:tc>
          <w:tcPr>
            <w:tcW w:w="3190" w:type="dxa"/>
          </w:tcPr>
          <w:p w:rsidR="00B76259" w:rsidRPr="00E22665" w:rsidRDefault="00B76259" w:rsidP="008E144A">
            <w:pPr>
              <w:jc w:val="both"/>
              <w:rPr>
                <w:rFonts w:ascii="Arial" w:hAnsi="Arial" w:cs="Arial"/>
                <w:sz w:val="24"/>
                <w:szCs w:val="24"/>
              </w:rPr>
            </w:pPr>
            <w:r w:rsidRPr="00E22665">
              <w:rPr>
                <w:rFonts w:ascii="Arial" w:hAnsi="Arial" w:cs="Arial"/>
                <w:sz w:val="24"/>
                <w:szCs w:val="24"/>
              </w:rPr>
              <w:t>70÷79</w:t>
            </w:r>
          </w:p>
        </w:tc>
        <w:tc>
          <w:tcPr>
            <w:tcW w:w="3190" w:type="dxa"/>
          </w:tcPr>
          <w:p w:rsidR="00B76259" w:rsidRPr="00E22665" w:rsidRDefault="00B76259" w:rsidP="008E144A">
            <w:pPr>
              <w:jc w:val="both"/>
              <w:rPr>
                <w:rFonts w:ascii="Arial" w:hAnsi="Arial" w:cs="Arial"/>
                <w:sz w:val="24"/>
                <w:szCs w:val="24"/>
              </w:rPr>
            </w:pPr>
            <w:r w:rsidRPr="00E22665">
              <w:rPr>
                <w:rFonts w:ascii="Arial" w:hAnsi="Arial" w:cs="Arial"/>
                <w:sz w:val="24"/>
                <w:szCs w:val="24"/>
              </w:rPr>
              <w:t>3</w:t>
            </w:r>
          </w:p>
        </w:tc>
        <w:tc>
          <w:tcPr>
            <w:tcW w:w="3191" w:type="dxa"/>
          </w:tcPr>
          <w:p w:rsidR="00B76259" w:rsidRPr="00E22665" w:rsidRDefault="00B76259" w:rsidP="008E144A">
            <w:pPr>
              <w:jc w:val="both"/>
              <w:rPr>
                <w:rFonts w:ascii="Arial" w:hAnsi="Arial" w:cs="Arial"/>
                <w:sz w:val="24"/>
                <w:szCs w:val="24"/>
              </w:rPr>
            </w:pPr>
            <w:r w:rsidRPr="00E22665">
              <w:rPr>
                <w:rFonts w:ascii="Arial" w:hAnsi="Arial" w:cs="Arial"/>
                <w:sz w:val="24"/>
                <w:szCs w:val="24"/>
              </w:rPr>
              <w:t>удовлетворительно</w:t>
            </w:r>
          </w:p>
        </w:tc>
      </w:tr>
      <w:tr w:rsidR="00B76259" w:rsidRPr="00E22665" w:rsidTr="008E144A">
        <w:trPr>
          <w:jc w:val="center"/>
        </w:trPr>
        <w:tc>
          <w:tcPr>
            <w:tcW w:w="3190" w:type="dxa"/>
          </w:tcPr>
          <w:p w:rsidR="00B76259" w:rsidRPr="00E22665" w:rsidRDefault="00B76259" w:rsidP="008E144A">
            <w:pPr>
              <w:jc w:val="both"/>
              <w:rPr>
                <w:rFonts w:ascii="Arial" w:hAnsi="Arial" w:cs="Arial"/>
                <w:sz w:val="24"/>
                <w:szCs w:val="24"/>
              </w:rPr>
            </w:pPr>
            <w:r w:rsidRPr="00E22665">
              <w:rPr>
                <w:rFonts w:ascii="Arial" w:hAnsi="Arial" w:cs="Arial"/>
                <w:sz w:val="24"/>
                <w:szCs w:val="24"/>
              </w:rPr>
              <w:t>менее 70</w:t>
            </w:r>
          </w:p>
        </w:tc>
        <w:tc>
          <w:tcPr>
            <w:tcW w:w="3190" w:type="dxa"/>
          </w:tcPr>
          <w:p w:rsidR="00B76259" w:rsidRPr="00E22665" w:rsidRDefault="00B76259" w:rsidP="008E144A">
            <w:pPr>
              <w:jc w:val="both"/>
              <w:rPr>
                <w:rFonts w:ascii="Arial" w:hAnsi="Arial" w:cs="Arial"/>
                <w:sz w:val="24"/>
                <w:szCs w:val="24"/>
              </w:rPr>
            </w:pPr>
            <w:r w:rsidRPr="00E22665">
              <w:rPr>
                <w:rFonts w:ascii="Arial" w:hAnsi="Arial" w:cs="Arial"/>
                <w:sz w:val="24"/>
                <w:szCs w:val="24"/>
              </w:rPr>
              <w:t>2</w:t>
            </w:r>
          </w:p>
        </w:tc>
        <w:tc>
          <w:tcPr>
            <w:tcW w:w="3191" w:type="dxa"/>
          </w:tcPr>
          <w:p w:rsidR="00B76259" w:rsidRPr="00E22665" w:rsidRDefault="00B76259" w:rsidP="008E144A">
            <w:pPr>
              <w:jc w:val="both"/>
              <w:rPr>
                <w:rFonts w:ascii="Arial" w:hAnsi="Arial" w:cs="Arial"/>
                <w:sz w:val="24"/>
                <w:szCs w:val="24"/>
              </w:rPr>
            </w:pPr>
            <w:r w:rsidRPr="00E22665">
              <w:rPr>
                <w:rFonts w:ascii="Arial" w:hAnsi="Arial" w:cs="Arial"/>
                <w:sz w:val="24"/>
                <w:szCs w:val="24"/>
              </w:rPr>
              <w:t>не удовлетворительно</w:t>
            </w:r>
          </w:p>
        </w:tc>
      </w:tr>
    </w:tbl>
    <w:p w:rsidR="005C094B" w:rsidRPr="00E22665" w:rsidRDefault="005C094B" w:rsidP="00C960D1">
      <w:pPr>
        <w:jc w:val="both"/>
        <w:rPr>
          <w:rFonts w:ascii="Arial" w:hAnsi="Arial" w:cs="Arial"/>
          <w:sz w:val="24"/>
          <w:szCs w:val="24"/>
        </w:rPr>
      </w:pPr>
    </w:p>
    <w:sectPr w:rsidR="005C094B" w:rsidRPr="00E22665" w:rsidSect="00B7625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888" w:rsidRDefault="00D65888" w:rsidP="005C094B">
      <w:pPr>
        <w:spacing w:after="0" w:line="240" w:lineRule="auto"/>
      </w:pPr>
      <w:r>
        <w:separator/>
      </w:r>
    </w:p>
  </w:endnote>
  <w:endnote w:type="continuationSeparator" w:id="0">
    <w:p w:rsidR="00D65888" w:rsidRDefault="00D65888" w:rsidP="005C09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888" w:rsidRDefault="00D65888" w:rsidP="005C094B">
      <w:pPr>
        <w:spacing w:after="0" w:line="240" w:lineRule="auto"/>
      </w:pPr>
      <w:r>
        <w:separator/>
      </w:r>
    </w:p>
  </w:footnote>
  <w:footnote w:type="continuationSeparator" w:id="0">
    <w:p w:rsidR="00D65888" w:rsidRDefault="00D65888" w:rsidP="005C094B">
      <w:pPr>
        <w:spacing w:after="0" w:line="240" w:lineRule="auto"/>
      </w:pPr>
      <w:r>
        <w:continuationSeparator/>
      </w:r>
    </w:p>
  </w:footnote>
  <w:footnote w:id="1">
    <w:p w:rsidR="008B2998" w:rsidRPr="00DF254D" w:rsidRDefault="008B2998" w:rsidP="00D41FDD">
      <w:pPr>
        <w:pStyle w:val="ad"/>
        <w:rPr>
          <w:rFonts w:ascii="OfficinaSansBookC" w:hAnsi="OfficinaSansBookC" w:cs="Times New Roman"/>
          <w:i/>
          <w:iCs/>
        </w:rPr>
      </w:pPr>
      <w:r w:rsidRPr="00DF254D">
        <w:rPr>
          <w:rStyle w:val="af"/>
          <w:rFonts w:ascii="OfficinaSansBookC" w:hAnsi="OfficinaSansBookC"/>
        </w:rPr>
        <w:footnoteRef/>
      </w:r>
      <w:r w:rsidRPr="00DF254D">
        <w:rPr>
          <w:rFonts w:ascii="OfficinaSansBookC" w:hAnsi="OfficinaSansBookC"/>
        </w:rPr>
        <w:t xml:space="preserve"> </w:t>
      </w:r>
      <w:r w:rsidRPr="00DF254D">
        <w:rPr>
          <w:rFonts w:ascii="OfficinaSansBookC" w:hAnsi="OfficinaSansBookC" w:cs="Times New Roman"/>
          <w:i/>
          <w:iCs/>
        </w:rPr>
        <w:t xml:space="preserve">На выбор образовательной организации, например: шейпинг, </w:t>
      </w:r>
      <w:proofErr w:type="spellStart"/>
      <w:r w:rsidRPr="00DF254D">
        <w:rPr>
          <w:rFonts w:ascii="OfficinaSansBookC" w:hAnsi="OfficinaSansBookC" w:cs="Times New Roman"/>
          <w:i/>
          <w:iCs/>
        </w:rPr>
        <w:t>калланетика</w:t>
      </w:r>
      <w:proofErr w:type="spellEnd"/>
      <w:r w:rsidRPr="00DF254D">
        <w:rPr>
          <w:rFonts w:ascii="OfficinaSansBookC" w:hAnsi="OfficinaSansBookC" w:cs="Times New Roman"/>
          <w:i/>
          <w:iCs/>
        </w:rPr>
        <w:t xml:space="preserve">, </w:t>
      </w:r>
      <w:proofErr w:type="spellStart"/>
      <w:r w:rsidRPr="00DF254D">
        <w:rPr>
          <w:rFonts w:ascii="OfficinaSansBookC" w:hAnsi="OfficinaSansBookC" w:cs="Times New Roman"/>
          <w:i/>
          <w:iCs/>
        </w:rPr>
        <w:t>стрейтчинг</w:t>
      </w:r>
      <w:proofErr w:type="spellEnd"/>
      <w:r w:rsidRPr="00DF254D">
        <w:rPr>
          <w:rFonts w:ascii="OfficinaSansBookC" w:hAnsi="OfficinaSansBookC" w:cs="Times New Roman"/>
          <w:i/>
          <w:iCs/>
        </w:rPr>
        <w:t xml:space="preserve">, </w:t>
      </w:r>
      <w:proofErr w:type="spellStart"/>
      <w:r w:rsidRPr="00DF254D">
        <w:rPr>
          <w:rFonts w:ascii="OfficinaSansBookC" w:hAnsi="OfficinaSansBookC" w:cs="Times New Roman"/>
          <w:i/>
          <w:iCs/>
        </w:rPr>
        <w:t>хатха</w:t>
      </w:r>
      <w:proofErr w:type="spellEnd"/>
      <w:r w:rsidRPr="00DF254D">
        <w:rPr>
          <w:rFonts w:ascii="OfficinaSansBookC" w:hAnsi="OfficinaSansBookC" w:cs="Times New Roman"/>
          <w:i/>
          <w:iCs/>
        </w:rPr>
        <w:t>-йога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085E62"/>
    <w:multiLevelType w:val="hybridMultilevel"/>
    <w:tmpl w:val="268E9382"/>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A664DD"/>
    <w:multiLevelType w:val="hybridMultilevel"/>
    <w:tmpl w:val="6E703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49C786B"/>
    <w:multiLevelType w:val="hybridMultilevel"/>
    <w:tmpl w:val="13F03D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6D124A2"/>
    <w:multiLevelType w:val="hybridMultilevel"/>
    <w:tmpl w:val="5E48513C"/>
    <w:lvl w:ilvl="0" w:tplc="0419000F">
      <w:start w:val="1"/>
      <w:numFmt w:val="decimal"/>
      <w:lvlText w:val="%1."/>
      <w:lvlJc w:val="left"/>
      <w:pPr>
        <w:ind w:left="72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8C10403"/>
    <w:multiLevelType w:val="hybridMultilevel"/>
    <w:tmpl w:val="561CDE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38E3AF5"/>
    <w:multiLevelType w:val="hybridMultilevel"/>
    <w:tmpl w:val="27568200"/>
    <w:lvl w:ilvl="0" w:tplc="D530348E">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76DB715E"/>
    <w:multiLevelType w:val="hybridMultilevel"/>
    <w:tmpl w:val="22767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A63423"/>
    <w:multiLevelType w:val="hybridMultilevel"/>
    <w:tmpl w:val="C64AB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F0F2C8C"/>
    <w:multiLevelType w:val="hybridMultilevel"/>
    <w:tmpl w:val="9C9C794C"/>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4"/>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77733"/>
    <w:rsid w:val="00003AEC"/>
    <w:rsid w:val="00023567"/>
    <w:rsid w:val="0002619D"/>
    <w:rsid w:val="00064B60"/>
    <w:rsid w:val="00070621"/>
    <w:rsid w:val="00073A8E"/>
    <w:rsid w:val="00085638"/>
    <w:rsid w:val="000A3422"/>
    <w:rsid w:val="00111C10"/>
    <w:rsid w:val="0012361F"/>
    <w:rsid w:val="00127251"/>
    <w:rsid w:val="001731A5"/>
    <w:rsid w:val="001922E2"/>
    <w:rsid w:val="001A4D77"/>
    <w:rsid w:val="001A6D91"/>
    <w:rsid w:val="001F2A5B"/>
    <w:rsid w:val="00213AA3"/>
    <w:rsid w:val="00227F77"/>
    <w:rsid w:val="00246EEF"/>
    <w:rsid w:val="002631FC"/>
    <w:rsid w:val="0027262D"/>
    <w:rsid w:val="00287D35"/>
    <w:rsid w:val="002932B0"/>
    <w:rsid w:val="002B0796"/>
    <w:rsid w:val="002B16F4"/>
    <w:rsid w:val="002C7D9E"/>
    <w:rsid w:val="002D0AF2"/>
    <w:rsid w:val="002D3AD0"/>
    <w:rsid w:val="002D5FF7"/>
    <w:rsid w:val="002F6059"/>
    <w:rsid w:val="00305263"/>
    <w:rsid w:val="0032726E"/>
    <w:rsid w:val="00344DC4"/>
    <w:rsid w:val="003518DC"/>
    <w:rsid w:val="00352F2C"/>
    <w:rsid w:val="00364AE6"/>
    <w:rsid w:val="00367B5B"/>
    <w:rsid w:val="0039596D"/>
    <w:rsid w:val="003A6EBB"/>
    <w:rsid w:val="003B5E4E"/>
    <w:rsid w:val="003C6A98"/>
    <w:rsid w:val="003E0CE5"/>
    <w:rsid w:val="003F356C"/>
    <w:rsid w:val="003F6669"/>
    <w:rsid w:val="004665CE"/>
    <w:rsid w:val="00486022"/>
    <w:rsid w:val="004A56A6"/>
    <w:rsid w:val="004C187B"/>
    <w:rsid w:val="004F012F"/>
    <w:rsid w:val="00512D66"/>
    <w:rsid w:val="00524010"/>
    <w:rsid w:val="00543446"/>
    <w:rsid w:val="00577733"/>
    <w:rsid w:val="0059106C"/>
    <w:rsid w:val="005A1384"/>
    <w:rsid w:val="005B4DAE"/>
    <w:rsid w:val="005C094B"/>
    <w:rsid w:val="005C43D3"/>
    <w:rsid w:val="005D6D37"/>
    <w:rsid w:val="005D7582"/>
    <w:rsid w:val="005E1F10"/>
    <w:rsid w:val="005F03AA"/>
    <w:rsid w:val="00620CE1"/>
    <w:rsid w:val="00623E69"/>
    <w:rsid w:val="0064773D"/>
    <w:rsid w:val="00655A8E"/>
    <w:rsid w:val="00680B0E"/>
    <w:rsid w:val="00685267"/>
    <w:rsid w:val="006964BF"/>
    <w:rsid w:val="006B3A3F"/>
    <w:rsid w:val="006C3DCE"/>
    <w:rsid w:val="006D1FF4"/>
    <w:rsid w:val="00704175"/>
    <w:rsid w:val="00717D7C"/>
    <w:rsid w:val="007257E1"/>
    <w:rsid w:val="007529E9"/>
    <w:rsid w:val="0078192E"/>
    <w:rsid w:val="00790F8D"/>
    <w:rsid w:val="007A0765"/>
    <w:rsid w:val="007B71E6"/>
    <w:rsid w:val="007C43FD"/>
    <w:rsid w:val="007F267A"/>
    <w:rsid w:val="007F3254"/>
    <w:rsid w:val="00806FEA"/>
    <w:rsid w:val="00821AD2"/>
    <w:rsid w:val="00840D06"/>
    <w:rsid w:val="00851AF5"/>
    <w:rsid w:val="00887561"/>
    <w:rsid w:val="00894AC4"/>
    <w:rsid w:val="008A5D78"/>
    <w:rsid w:val="008B2998"/>
    <w:rsid w:val="008E05DF"/>
    <w:rsid w:val="008E144A"/>
    <w:rsid w:val="008E360E"/>
    <w:rsid w:val="008F59E0"/>
    <w:rsid w:val="00904788"/>
    <w:rsid w:val="00945CFD"/>
    <w:rsid w:val="009729A6"/>
    <w:rsid w:val="00981372"/>
    <w:rsid w:val="00986A45"/>
    <w:rsid w:val="009961CF"/>
    <w:rsid w:val="009966F8"/>
    <w:rsid w:val="009B65D3"/>
    <w:rsid w:val="009D2379"/>
    <w:rsid w:val="009E4A69"/>
    <w:rsid w:val="009F482E"/>
    <w:rsid w:val="009F6135"/>
    <w:rsid w:val="00A0149E"/>
    <w:rsid w:val="00A01573"/>
    <w:rsid w:val="00A07289"/>
    <w:rsid w:val="00A5336E"/>
    <w:rsid w:val="00A6468F"/>
    <w:rsid w:val="00AA6ADB"/>
    <w:rsid w:val="00AA7025"/>
    <w:rsid w:val="00AC4292"/>
    <w:rsid w:val="00AD41D8"/>
    <w:rsid w:val="00B00187"/>
    <w:rsid w:val="00B01BD8"/>
    <w:rsid w:val="00B0234A"/>
    <w:rsid w:val="00B232BC"/>
    <w:rsid w:val="00B249BD"/>
    <w:rsid w:val="00B25CB9"/>
    <w:rsid w:val="00B5535E"/>
    <w:rsid w:val="00B6114B"/>
    <w:rsid w:val="00B722AF"/>
    <w:rsid w:val="00B76259"/>
    <w:rsid w:val="00B817EC"/>
    <w:rsid w:val="00B91742"/>
    <w:rsid w:val="00BA54DF"/>
    <w:rsid w:val="00BA63F6"/>
    <w:rsid w:val="00BA6E4E"/>
    <w:rsid w:val="00BB0D95"/>
    <w:rsid w:val="00BB1030"/>
    <w:rsid w:val="00BB7021"/>
    <w:rsid w:val="00BC037D"/>
    <w:rsid w:val="00BC3A03"/>
    <w:rsid w:val="00BC4B1C"/>
    <w:rsid w:val="00BC5A7E"/>
    <w:rsid w:val="00BE4691"/>
    <w:rsid w:val="00C11A90"/>
    <w:rsid w:val="00C1426E"/>
    <w:rsid w:val="00C20275"/>
    <w:rsid w:val="00C23D14"/>
    <w:rsid w:val="00C312EB"/>
    <w:rsid w:val="00C47BF9"/>
    <w:rsid w:val="00C52F7F"/>
    <w:rsid w:val="00C564E6"/>
    <w:rsid w:val="00C6335D"/>
    <w:rsid w:val="00C85978"/>
    <w:rsid w:val="00C960D1"/>
    <w:rsid w:val="00CC3AEE"/>
    <w:rsid w:val="00CF5187"/>
    <w:rsid w:val="00D05F3D"/>
    <w:rsid w:val="00D275E8"/>
    <w:rsid w:val="00D41FDD"/>
    <w:rsid w:val="00D432EE"/>
    <w:rsid w:val="00D4370D"/>
    <w:rsid w:val="00D44229"/>
    <w:rsid w:val="00D65888"/>
    <w:rsid w:val="00D672F0"/>
    <w:rsid w:val="00D675C9"/>
    <w:rsid w:val="00D678A7"/>
    <w:rsid w:val="00D90317"/>
    <w:rsid w:val="00D9140B"/>
    <w:rsid w:val="00D96297"/>
    <w:rsid w:val="00DA2444"/>
    <w:rsid w:val="00DA4848"/>
    <w:rsid w:val="00DA57CC"/>
    <w:rsid w:val="00DB0422"/>
    <w:rsid w:val="00DC1A75"/>
    <w:rsid w:val="00DE21C8"/>
    <w:rsid w:val="00E04497"/>
    <w:rsid w:val="00E12B9E"/>
    <w:rsid w:val="00E17130"/>
    <w:rsid w:val="00E17854"/>
    <w:rsid w:val="00E22665"/>
    <w:rsid w:val="00E26436"/>
    <w:rsid w:val="00E63202"/>
    <w:rsid w:val="00EC41E1"/>
    <w:rsid w:val="00EE13BF"/>
    <w:rsid w:val="00EF0733"/>
    <w:rsid w:val="00F10179"/>
    <w:rsid w:val="00F13CD2"/>
    <w:rsid w:val="00F34DC3"/>
    <w:rsid w:val="00F4494E"/>
    <w:rsid w:val="00F453F1"/>
    <w:rsid w:val="00F679CF"/>
    <w:rsid w:val="00F8599B"/>
    <w:rsid w:val="00F95C3D"/>
    <w:rsid w:val="00F96454"/>
    <w:rsid w:val="00F97D7A"/>
    <w:rsid w:val="00FA4AD3"/>
    <w:rsid w:val="00FC3388"/>
    <w:rsid w:val="00FE1529"/>
    <w:rsid w:val="00FE40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9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C094B"/>
    <w:pPr>
      <w:spacing w:after="0" w:line="240" w:lineRule="auto"/>
    </w:pPr>
  </w:style>
  <w:style w:type="table" w:customStyle="1" w:styleId="11">
    <w:name w:val="Сетка таблицы11"/>
    <w:basedOn w:val="a1"/>
    <w:next w:val="a4"/>
    <w:uiPriority w:val="59"/>
    <w:rsid w:val="005C094B"/>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1"/>
    <w:rsid w:val="005C09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5C094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C094B"/>
  </w:style>
  <w:style w:type="paragraph" w:styleId="a7">
    <w:name w:val="footer"/>
    <w:basedOn w:val="a"/>
    <w:link w:val="a8"/>
    <w:uiPriority w:val="99"/>
    <w:unhideWhenUsed/>
    <w:rsid w:val="005C094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C094B"/>
  </w:style>
  <w:style w:type="paragraph" w:styleId="a9">
    <w:name w:val="List Paragraph"/>
    <w:basedOn w:val="a"/>
    <w:uiPriority w:val="99"/>
    <w:qFormat/>
    <w:rsid w:val="005C094B"/>
    <w:pPr>
      <w:ind w:left="720"/>
      <w:contextualSpacing/>
    </w:pPr>
  </w:style>
  <w:style w:type="paragraph" w:styleId="aa">
    <w:name w:val="Body Text"/>
    <w:basedOn w:val="a"/>
    <w:link w:val="ab"/>
    <w:uiPriority w:val="99"/>
    <w:semiHidden/>
    <w:unhideWhenUsed/>
    <w:rsid w:val="005C094B"/>
    <w:pPr>
      <w:spacing w:after="120"/>
    </w:pPr>
  </w:style>
  <w:style w:type="character" w:customStyle="1" w:styleId="ab">
    <w:name w:val="Основной текст Знак"/>
    <w:basedOn w:val="a0"/>
    <w:link w:val="aa"/>
    <w:uiPriority w:val="99"/>
    <w:semiHidden/>
    <w:rsid w:val="005C094B"/>
  </w:style>
  <w:style w:type="table" w:customStyle="1" w:styleId="4">
    <w:name w:val="Сетка таблицы4"/>
    <w:basedOn w:val="a1"/>
    <w:next w:val="a4"/>
    <w:uiPriority w:val="59"/>
    <w:rsid w:val="005C09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Заголовок 21"/>
    <w:basedOn w:val="a"/>
    <w:uiPriority w:val="1"/>
    <w:qFormat/>
    <w:rsid w:val="005C094B"/>
    <w:pPr>
      <w:widowControl w:val="0"/>
      <w:autoSpaceDE w:val="0"/>
      <w:autoSpaceDN w:val="0"/>
      <w:spacing w:before="4" w:after="0" w:line="240" w:lineRule="auto"/>
      <w:ind w:left="1422"/>
      <w:outlineLvl w:val="2"/>
    </w:pPr>
    <w:rPr>
      <w:rFonts w:ascii="Times New Roman" w:eastAsia="Times New Roman" w:hAnsi="Times New Roman" w:cs="Times New Roman"/>
      <w:b/>
      <w:bCs/>
      <w:sz w:val="28"/>
      <w:szCs w:val="28"/>
      <w:lang w:val="en-US"/>
    </w:rPr>
  </w:style>
  <w:style w:type="paragraph" w:styleId="2">
    <w:name w:val="Body Text 2"/>
    <w:basedOn w:val="a"/>
    <w:link w:val="20"/>
    <w:uiPriority w:val="99"/>
    <w:semiHidden/>
    <w:unhideWhenUsed/>
    <w:rsid w:val="005C094B"/>
    <w:pPr>
      <w:spacing w:after="120" w:line="480" w:lineRule="auto"/>
    </w:pPr>
  </w:style>
  <w:style w:type="character" w:customStyle="1" w:styleId="20">
    <w:name w:val="Основной текст 2 Знак"/>
    <w:basedOn w:val="a0"/>
    <w:link w:val="2"/>
    <w:uiPriority w:val="99"/>
    <w:semiHidden/>
    <w:rsid w:val="005C094B"/>
  </w:style>
  <w:style w:type="character" w:styleId="ac">
    <w:name w:val="Hyperlink"/>
    <w:basedOn w:val="a0"/>
    <w:uiPriority w:val="99"/>
    <w:semiHidden/>
    <w:unhideWhenUsed/>
    <w:rsid w:val="00B76259"/>
    <w:rPr>
      <w:color w:val="0000FF"/>
      <w:u w:val="single"/>
    </w:rPr>
  </w:style>
  <w:style w:type="character" w:customStyle="1" w:styleId="b-serp-url">
    <w:name w:val="b-serp-url"/>
    <w:basedOn w:val="a0"/>
    <w:rsid w:val="00B76259"/>
  </w:style>
  <w:style w:type="character" w:customStyle="1" w:styleId="b-serp-urlitem">
    <w:name w:val="b-serp-url__item"/>
    <w:basedOn w:val="a0"/>
    <w:rsid w:val="00B76259"/>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unhideWhenUsed/>
    <w:rsid w:val="00D90317"/>
    <w:pPr>
      <w:spacing w:after="0" w:line="240" w:lineRule="auto"/>
    </w:pPr>
    <w:rPr>
      <w:rFonts w:eastAsiaTheme="minorEastAsia"/>
      <w:sz w:val="20"/>
      <w:szCs w:val="20"/>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D90317"/>
    <w:rPr>
      <w:rFonts w:eastAsiaTheme="minorEastAsia"/>
      <w:sz w:val="20"/>
      <w:szCs w:val="20"/>
    </w:rPr>
  </w:style>
  <w:style w:type="character" w:styleId="af">
    <w:name w:val="footnote reference"/>
    <w:uiPriority w:val="99"/>
    <w:rsid w:val="00D90317"/>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5210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know.su/link_8537_21.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t-n.ru/communities.aspx?cat_no=22924&amp;tmp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stu.ru/institutes/iev/arhiv/ref32.htm" TargetMode="External"/><Relationship Id="rId5" Type="http://schemas.openxmlformats.org/officeDocument/2006/relationships/settings" Target="settings.xml"/><Relationship Id="rId15" Type="http://schemas.openxmlformats.org/officeDocument/2006/relationships/hyperlink" Target="https://resh.edu.ru/?ysclid=lj3razidkn311345249" TargetMode="External"/><Relationship Id="rId10" Type="http://schemas.openxmlformats.org/officeDocument/2006/relationships/hyperlink" Target="http://www.old.fgoupsk.ru/?menu=3&amp;teme=pp.inc" TargetMode="External"/><Relationship Id="rId4" Type="http://schemas.microsoft.com/office/2007/relationships/stylesWithEffects" Target="stylesWithEffects.xml"/><Relationship Id="rId9" Type="http://schemas.openxmlformats.org/officeDocument/2006/relationships/hyperlink" Target="http://spo.1september.ru" TargetMode="External"/><Relationship Id="rId14" Type="http://schemas.openxmlformats.org/officeDocument/2006/relationships/hyperlink" Target="http://www.otherreferats.allbe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0DFCE-9A08-4FD1-A550-1D8E506AD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23</Pages>
  <Words>4864</Words>
  <Characters>27729</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dc:creator>
  <cp:lastModifiedBy>Home</cp:lastModifiedBy>
  <cp:revision>127</cp:revision>
  <dcterms:created xsi:type="dcterms:W3CDTF">2020-05-21T06:48:00Z</dcterms:created>
  <dcterms:modified xsi:type="dcterms:W3CDTF">2025-10-18T08:56:00Z</dcterms:modified>
</cp:coreProperties>
</file>